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4A0" w:firstRow="1" w:lastRow="0" w:firstColumn="1" w:lastColumn="0" w:noHBand="0" w:noVBand="1"/>
      </w:tblPr>
      <w:tblGrid>
        <w:gridCol w:w="4820"/>
        <w:gridCol w:w="5152"/>
      </w:tblGrid>
      <w:tr w:rsidR="00346039" w14:paraId="3E98FB55" w14:textId="77777777" w:rsidTr="39D45739">
        <w:trPr>
          <w:trHeight w:val="1652"/>
          <w:jc w:val="center"/>
        </w:trPr>
        <w:tc>
          <w:tcPr>
            <w:tcW w:w="4820" w:type="dxa"/>
          </w:tcPr>
          <w:p w14:paraId="26695A2B" w14:textId="1AA08E5D" w:rsidR="00346039" w:rsidRPr="00F1090B" w:rsidRDefault="0062372E">
            <w:pPr>
              <w:jc w:val="center"/>
              <w:rPr>
                <w:b/>
                <w:color w:val="1F497D" w:themeColor="text2"/>
                <w:lang w:val="lt-LT"/>
              </w:rPr>
            </w:pPr>
            <w:r w:rsidRPr="00F1090B">
              <w:rPr>
                <w:b/>
                <w:color w:val="1F497D" w:themeColor="text2"/>
                <w:lang w:val="lt-LT"/>
              </w:rPr>
              <w:t>SUTARTIS DĖL PASLAUGŲ</w:t>
            </w:r>
          </w:p>
          <w:p w14:paraId="32B4F2E5" w14:textId="73421FA7" w:rsidR="00346039" w:rsidRPr="00F1090B" w:rsidRDefault="00497FA1" w:rsidP="00CF77A0">
            <w:pPr>
              <w:jc w:val="center"/>
              <w:rPr>
                <w:b/>
                <w:color w:val="1F497D" w:themeColor="text2"/>
                <w:lang w:val="lt-LT"/>
              </w:rPr>
            </w:pPr>
            <w:r w:rsidRPr="00F1090B">
              <w:rPr>
                <w:b/>
                <w:color w:val="1F497D" w:themeColor="text2"/>
                <w:lang w:val="lt-LT"/>
              </w:rPr>
              <w:t>SPECIALIO</w:t>
            </w:r>
            <w:r w:rsidR="000C540A" w:rsidRPr="00F1090B">
              <w:rPr>
                <w:b/>
                <w:color w:val="1F497D" w:themeColor="text2"/>
                <w:lang w:val="lt-LT"/>
              </w:rPr>
              <w:t>JI</w:t>
            </w:r>
            <w:r w:rsidR="00CF77A0" w:rsidRPr="00F1090B">
              <w:rPr>
                <w:b/>
                <w:color w:val="1F497D" w:themeColor="text2"/>
                <w:lang w:val="lt-LT"/>
              </w:rPr>
              <w:t xml:space="preserve"> DALIS</w:t>
            </w:r>
          </w:p>
          <w:p w14:paraId="3E3F36DB" w14:textId="77777777" w:rsidR="00737914" w:rsidRPr="00F1090B" w:rsidRDefault="00737914" w:rsidP="00737914">
            <w:pPr>
              <w:spacing w:after="0" w:line="240" w:lineRule="auto"/>
              <w:jc w:val="both"/>
              <w:rPr>
                <w:rFonts w:cs="Arial"/>
                <w:b/>
              </w:rPr>
            </w:pPr>
          </w:p>
          <w:p w14:paraId="3382D6D3" w14:textId="77777777" w:rsidR="006F64A5" w:rsidRPr="00F1090B" w:rsidRDefault="006F64A5" w:rsidP="00737914">
            <w:pPr>
              <w:spacing w:after="0" w:line="240" w:lineRule="auto"/>
              <w:jc w:val="both"/>
              <w:rPr>
                <w:rFonts w:cs="Arial"/>
              </w:rPr>
            </w:pPr>
            <w:r w:rsidRPr="00F1090B">
              <w:rPr>
                <w:rFonts w:cs="Arial"/>
                <w:b/>
                <w:bCs/>
              </w:rPr>
              <w:t>UAB Kauno kogeneracinė jėgainė</w:t>
            </w:r>
            <w:r w:rsidRPr="00F1090B">
              <w:rPr>
                <w:rFonts w:cs="Arial"/>
                <w:color w:val="000000"/>
              </w:rPr>
              <w:t>, teisėtai įregistruota ir veikianti uždaroji akcinė bendrovė, juridinio asmens kodas </w:t>
            </w:r>
            <w:r w:rsidRPr="00F1090B">
              <w:rPr>
                <w:rFonts w:cs="Arial"/>
              </w:rPr>
              <w:t>303792888</w:t>
            </w:r>
            <w:r w:rsidRPr="00F1090B">
              <w:rPr>
                <w:rFonts w:cs="Arial"/>
                <w:color w:val="000000"/>
              </w:rPr>
              <w:t xml:space="preserve">, </w:t>
            </w:r>
            <w:r w:rsidRPr="00F1090B">
              <w:rPr>
                <w:rFonts w:cs="Arial"/>
              </w:rPr>
              <w:t xml:space="preserve">PVM mokėtojo kodas LT100009225616, </w:t>
            </w:r>
            <w:r w:rsidRPr="00F1090B">
              <w:rPr>
                <w:rFonts w:cs="Arial"/>
                <w:color w:val="000000"/>
              </w:rPr>
              <w:t xml:space="preserve">registruotos buveinės adresas </w:t>
            </w:r>
            <w:r w:rsidRPr="00F1090B">
              <w:rPr>
                <w:rFonts w:cs="Arial"/>
                <w:shd w:val="clear" w:color="auto" w:fill="FFFFFF"/>
              </w:rPr>
              <w:t>Jėgainės g. 6</w:t>
            </w:r>
            <w:r w:rsidRPr="00F1090B">
              <w:rPr>
                <w:rFonts w:cs="Arial"/>
                <w:lang w:eastAsia="lt-LT"/>
              </w:rPr>
              <w:t>, Biruliškių k., LT-54469 Kauno raj.</w:t>
            </w:r>
            <w:r w:rsidRPr="00F1090B">
              <w:rPr>
                <w:rFonts w:cs="Arial"/>
                <w:color w:val="000000"/>
              </w:rPr>
              <w:t xml:space="preserve">, Lietuvos Respublika, atstovaujama </w:t>
            </w:r>
            <w:sdt>
              <w:sdtPr>
                <w:rPr>
                  <w:rFonts w:cs="Arial"/>
                </w:rPr>
                <w:id w:val="-635112244"/>
                <w:placeholder>
                  <w:docPart w:val="8A8B52DE95B3433B8D55AB8A0D73BD39"/>
                </w:placeholder>
                <w:showingPlcHdr/>
              </w:sdtPr>
              <w:sdtContent>
                <w:r w:rsidRPr="00F1090B">
                  <w:rPr>
                    <w:rFonts w:cs="Arial"/>
                    <w:i/>
                    <w:iCs/>
                    <w:color w:val="808080" w:themeColor="background1" w:themeShade="80"/>
                  </w:rPr>
                  <w:t>[Sutartį iš bendrovės pusės pasirašančio asmens pareigos, vardas, pavardė]</w:t>
                </w:r>
              </w:sdtContent>
            </w:sdt>
            <w:r w:rsidRPr="00F1090B">
              <w:rPr>
                <w:rFonts w:cs="Arial"/>
              </w:rPr>
              <w:t xml:space="preserve">, veikiančio pagal </w:t>
            </w:r>
            <w:sdt>
              <w:sdtPr>
                <w:rPr>
                  <w:rFonts w:cs="Arial"/>
                </w:rPr>
                <w:id w:val="-1788423393"/>
                <w:placeholder>
                  <w:docPart w:val="CDC15523FE7C4263B6A01E6F26EB496A"/>
                </w:placeholder>
                <w:showingPlcHdr/>
              </w:sdtPr>
              <w:sdtContent>
                <w:r w:rsidRPr="00F1090B">
                  <w:rPr>
                    <w:rFonts w:cs="Arial"/>
                    <w:i/>
                    <w:iCs/>
                    <w:color w:val="808080" w:themeColor="background1" w:themeShade="80"/>
                  </w:rPr>
                  <w:t>[atstovavimo pagrindas]</w:t>
                </w:r>
              </w:sdtContent>
            </w:sdt>
            <w:r w:rsidRPr="00F1090B">
              <w:rPr>
                <w:rFonts w:cs="Arial"/>
                <w:color w:val="000000"/>
              </w:rPr>
              <w:t xml:space="preserve"> (toliau – </w:t>
            </w:r>
            <w:r w:rsidRPr="00F1090B">
              <w:rPr>
                <w:rFonts w:cs="Arial"/>
              </w:rPr>
              <w:t>Klientas</w:t>
            </w:r>
            <w:r w:rsidRPr="00F1090B">
              <w:rPr>
                <w:rFonts w:cs="Arial"/>
                <w:color w:val="000000"/>
              </w:rPr>
              <w:t>), ir</w:t>
            </w:r>
          </w:p>
          <w:p w14:paraId="3D78252F" w14:textId="77777777" w:rsidR="006F64A5" w:rsidRPr="00F1090B" w:rsidRDefault="006F64A5" w:rsidP="00737914">
            <w:pPr>
              <w:spacing w:after="0" w:line="240" w:lineRule="auto"/>
              <w:jc w:val="both"/>
              <w:rPr>
                <w:rFonts w:cs="Arial"/>
                <w:b/>
                <w:bCs/>
                <w:color w:val="000000"/>
              </w:rPr>
            </w:pPr>
          </w:p>
          <w:p w14:paraId="433AD5E3" w14:textId="77777777" w:rsidR="006F64A5" w:rsidRPr="00F1090B" w:rsidRDefault="006F64A5" w:rsidP="00737914">
            <w:pPr>
              <w:spacing w:after="0" w:line="240" w:lineRule="auto"/>
              <w:jc w:val="both"/>
              <w:rPr>
                <w:rFonts w:cs="Arial"/>
              </w:rPr>
            </w:pPr>
          </w:p>
          <w:p w14:paraId="746C14CF" w14:textId="77777777" w:rsidR="00EC440A" w:rsidRPr="00F1090B" w:rsidRDefault="00EC440A" w:rsidP="00737914">
            <w:pPr>
              <w:spacing w:after="0" w:line="240" w:lineRule="auto"/>
              <w:jc w:val="both"/>
              <w:rPr>
                <w:rFonts w:cs="Arial"/>
                <w:b/>
                <w:i/>
                <w:iCs/>
              </w:rPr>
            </w:pPr>
            <w:r w:rsidRPr="00F1090B">
              <w:rPr>
                <w:rFonts w:cs="Arial"/>
                <w:b/>
                <w:i/>
                <w:iCs/>
                <w:color w:val="FF0000"/>
              </w:rPr>
              <w:t xml:space="preserve">Jei sutartis sudaroma su jungtinės veiklos partneriais: </w:t>
            </w:r>
          </w:p>
          <w:p w14:paraId="33537A63" w14:textId="716741C2" w:rsidR="006F64A5" w:rsidRPr="00F1090B" w:rsidRDefault="00EC440A" w:rsidP="00737914">
            <w:pPr>
              <w:spacing w:after="0" w:line="240" w:lineRule="auto"/>
              <w:jc w:val="both"/>
              <w:rPr>
                <w:rFonts w:cs="Arial"/>
                <w:bCs/>
              </w:rPr>
            </w:pPr>
            <w:r w:rsidRPr="00F1090B">
              <w:rPr>
                <w:rFonts w:cs="Arial"/>
                <w:b/>
              </w:rPr>
              <w:t xml:space="preserve">Jungtinės veiklos partneriai </w:t>
            </w:r>
            <w:r w:rsidRPr="00F1090B">
              <w:rPr>
                <w:rFonts w:cs="Arial"/>
              </w:rPr>
              <w:t xml:space="preserve">[išvardijami visi partneriai] </w:t>
            </w:r>
            <w:r w:rsidRPr="00F1090B">
              <w:rPr>
                <w:rFonts w:cs="Arial"/>
                <w:b/>
              </w:rPr>
              <w:t xml:space="preserve">- </w:t>
            </w:r>
            <w:sdt>
              <w:sdtPr>
                <w:rPr>
                  <w:rStyle w:val="Strong"/>
                  <w:rFonts w:cs="Arial"/>
                  <w:color w:val="333333"/>
                </w:rPr>
                <w:id w:val="868415254"/>
                <w:placeholder>
                  <w:docPart w:val="357F867843FF49F88CB618F97A34768A"/>
                </w:placeholder>
                <w:showingPlcHdr/>
              </w:sdtPr>
              <w:sdtContent>
                <w:r w:rsidRPr="00F1090B">
                  <w:rPr>
                    <w:rStyle w:val="PlaceholderText"/>
                    <w:rFonts w:eastAsiaTheme="minorHAnsi" w:cs="Arial"/>
                    <w:bCs/>
                  </w:rPr>
                  <w:t>______________________</w:t>
                </w:r>
              </w:sdtContent>
            </w:sdt>
            <w:r w:rsidRPr="00F1090B">
              <w:rPr>
                <w:rFonts w:cs="Arial"/>
              </w:rPr>
              <w:t xml:space="preserve">,teisėtai įregistruota ir veikianti uždaroji/akcinė bendrovė, įmonės kodas </w:t>
            </w:r>
            <w:sdt>
              <w:sdtPr>
                <w:rPr>
                  <w:rFonts w:cs="Arial"/>
                </w:rPr>
                <w:id w:val="-759600934"/>
                <w:placeholder>
                  <w:docPart w:val="3E79575EF0324D0C824B1EEC8A112192"/>
                </w:placeholder>
                <w:showingPlcHdr/>
              </w:sdtPr>
              <w:sdtContent>
                <w:r w:rsidRPr="00F1090B">
                  <w:rPr>
                    <w:rFonts w:cs="Arial"/>
                  </w:rPr>
                  <w:t>_________________</w:t>
                </w:r>
              </w:sdtContent>
            </w:sdt>
            <w:r w:rsidRPr="00F1090B">
              <w:rPr>
                <w:rFonts w:cs="Arial"/>
              </w:rPr>
              <w:t xml:space="preserve">, PVM mokėtojo kodas </w:t>
            </w:r>
            <w:sdt>
              <w:sdtPr>
                <w:rPr>
                  <w:rFonts w:cs="Arial"/>
                </w:rPr>
                <w:id w:val="-258149659"/>
                <w:placeholder>
                  <w:docPart w:val="CE482386552146109331A02B11FD7C2F"/>
                </w:placeholder>
                <w:showingPlcHdr/>
              </w:sdtPr>
              <w:sdtContent>
                <w:r w:rsidRPr="00F1090B">
                  <w:rPr>
                    <w:rFonts w:cs="Arial"/>
                  </w:rPr>
                  <w:t>_________________</w:t>
                </w:r>
              </w:sdtContent>
            </w:sdt>
            <w:r w:rsidRPr="00F1090B">
              <w:rPr>
                <w:rFonts w:cs="Arial"/>
              </w:rPr>
              <w:t xml:space="preserve">, registruotos buveinės adresas </w:t>
            </w:r>
            <w:sdt>
              <w:sdtPr>
                <w:rPr>
                  <w:rFonts w:cs="Arial"/>
                </w:rPr>
                <w:id w:val="-746196397"/>
                <w:placeholder>
                  <w:docPart w:val="A5D9D59770EF4C5492F9A70BF815E9F5"/>
                </w:placeholder>
                <w:showingPlcHdr/>
              </w:sdtPr>
              <w:sdtContent>
                <w:r w:rsidRPr="00F1090B">
                  <w:rPr>
                    <w:rFonts w:cs="Arial"/>
                  </w:rPr>
                  <w:t>_________________</w:t>
                </w:r>
              </w:sdtContent>
            </w:sdt>
            <w:r w:rsidRPr="00F1090B">
              <w:rPr>
                <w:rFonts w:cs="Arial"/>
              </w:rPr>
              <w:t xml:space="preserve">, Lietuvos Respublika, </w:t>
            </w:r>
            <w:r w:rsidRPr="00F1090B">
              <w:rPr>
                <w:rFonts w:cs="Arial"/>
                <w:b/>
              </w:rPr>
              <w:t xml:space="preserve">, ir </w:t>
            </w:r>
            <w:sdt>
              <w:sdtPr>
                <w:rPr>
                  <w:rStyle w:val="Strong"/>
                  <w:rFonts w:cs="Arial"/>
                  <w:color w:val="333333"/>
                </w:rPr>
                <w:id w:val="1589585788"/>
                <w:placeholder>
                  <w:docPart w:val="D6A0553D41B24332B3373E6AE6463745"/>
                </w:placeholder>
                <w:showingPlcHdr/>
              </w:sdtPr>
              <w:sdtContent>
                <w:r w:rsidRPr="00F1090B">
                  <w:rPr>
                    <w:rStyle w:val="PlaceholderText"/>
                    <w:rFonts w:eastAsiaTheme="minorHAnsi" w:cs="Arial"/>
                    <w:bCs/>
                  </w:rPr>
                  <w:t>______________________</w:t>
                </w:r>
              </w:sdtContent>
            </w:sdt>
            <w:r w:rsidRPr="00F1090B">
              <w:rPr>
                <w:rFonts w:cs="Arial"/>
              </w:rPr>
              <w:t xml:space="preserve">,teisėtai įregistruota ir veikianti /uždaroji/ akcinė bendrovė, įmonės kodas </w:t>
            </w:r>
            <w:sdt>
              <w:sdtPr>
                <w:rPr>
                  <w:rFonts w:cs="Arial"/>
                </w:rPr>
                <w:id w:val="156584124"/>
                <w:placeholder>
                  <w:docPart w:val="ADC8951C217D437582416F156FBFE079"/>
                </w:placeholder>
                <w:showingPlcHdr/>
              </w:sdtPr>
              <w:sdtContent>
                <w:r w:rsidRPr="00F1090B">
                  <w:rPr>
                    <w:rFonts w:cs="Arial"/>
                  </w:rPr>
                  <w:t>_________________</w:t>
                </w:r>
              </w:sdtContent>
            </w:sdt>
            <w:r w:rsidRPr="00F1090B">
              <w:rPr>
                <w:rFonts w:cs="Arial"/>
              </w:rPr>
              <w:t xml:space="preserve">, PVM mokėtojo kodas </w:t>
            </w:r>
            <w:sdt>
              <w:sdtPr>
                <w:rPr>
                  <w:rFonts w:cs="Arial"/>
                </w:rPr>
                <w:id w:val="1003249552"/>
                <w:placeholder>
                  <w:docPart w:val="C538A56BD3584CED9294F4F19278F12F"/>
                </w:placeholder>
                <w:showingPlcHdr/>
              </w:sdtPr>
              <w:sdtContent>
                <w:r w:rsidRPr="00F1090B">
                  <w:rPr>
                    <w:rFonts w:cs="Arial"/>
                  </w:rPr>
                  <w:t>_________________</w:t>
                </w:r>
              </w:sdtContent>
            </w:sdt>
            <w:r w:rsidRPr="00F1090B">
              <w:rPr>
                <w:rFonts w:cs="Arial"/>
              </w:rPr>
              <w:t xml:space="preserve">, registruotos buveinės adresas </w:t>
            </w:r>
            <w:sdt>
              <w:sdtPr>
                <w:rPr>
                  <w:rFonts w:cs="Arial"/>
                </w:rPr>
                <w:id w:val="260578799"/>
                <w:placeholder>
                  <w:docPart w:val="436132D80CCE41D4B82D9E262FF1A5B8"/>
                </w:placeholder>
                <w:showingPlcHdr/>
              </w:sdtPr>
              <w:sdtContent>
                <w:r w:rsidRPr="00F1090B">
                  <w:rPr>
                    <w:rFonts w:cs="Arial"/>
                  </w:rPr>
                  <w:t>_________________</w:t>
                </w:r>
              </w:sdtContent>
            </w:sdt>
            <w:r w:rsidRPr="00F1090B">
              <w:rPr>
                <w:rFonts w:cs="Arial"/>
              </w:rPr>
              <w:t xml:space="preserve">, Lietuvos Respublika, </w:t>
            </w:r>
            <w:r w:rsidRPr="00F1090B">
              <w:rPr>
                <w:rFonts w:cs="Arial"/>
                <w:b/>
              </w:rPr>
              <w:t xml:space="preserve">atstovaujami </w:t>
            </w:r>
            <w:sdt>
              <w:sdtPr>
                <w:rPr>
                  <w:rFonts w:cs="Arial"/>
                </w:rPr>
                <w:id w:val="-488869917"/>
                <w:placeholder>
                  <w:docPart w:val="452DFAB2B230462183254492842E3276"/>
                </w:placeholder>
                <w:showingPlcHdr/>
              </w:sdtPr>
              <w:sdtContent>
                <w:r w:rsidRPr="00F1090B">
                  <w:rPr>
                    <w:rFonts w:cs="Arial"/>
                    <w:i/>
                    <w:iCs/>
                    <w:color w:val="808080" w:themeColor="background1" w:themeShade="80"/>
                  </w:rPr>
                  <w:t>[Sutartį iš bendrovės pusės pasirašančio asmens pareigos, vardas, pavardė]</w:t>
                </w:r>
              </w:sdtContent>
            </w:sdt>
            <w:r w:rsidRPr="00F1090B">
              <w:rPr>
                <w:rFonts w:cs="Arial"/>
              </w:rPr>
              <w:t xml:space="preserve">, veikiančio pagal </w:t>
            </w:r>
            <w:sdt>
              <w:sdtPr>
                <w:rPr>
                  <w:rFonts w:cs="Arial"/>
                </w:rPr>
                <w:id w:val="1761562477"/>
                <w:placeholder>
                  <w:docPart w:val="402789FE024B44D58233FBD6A8F485BD"/>
                </w:placeholder>
                <w:showingPlcHdr/>
              </w:sdtPr>
              <w:sdtContent>
                <w:r w:rsidRPr="00F1090B">
                  <w:rPr>
                    <w:rFonts w:cs="Arial"/>
                    <w:i/>
                    <w:iCs/>
                    <w:color w:val="808080" w:themeColor="background1" w:themeShade="80"/>
                  </w:rPr>
                  <w:t>[data]</w:t>
                </w:r>
              </w:sdtContent>
            </w:sdt>
            <w:r w:rsidRPr="00F1090B">
              <w:rPr>
                <w:rFonts w:cs="Arial"/>
              </w:rPr>
              <w:t xml:space="preserve"> jungtinės veiklos sutartį </w:t>
            </w:r>
            <w:sdt>
              <w:sdtPr>
                <w:rPr>
                  <w:rFonts w:cs="Arial"/>
                </w:rPr>
                <w:id w:val="-2042582855"/>
                <w:placeholder>
                  <w:docPart w:val="F0E2534C5BB243478AA25EFA9F7965E6"/>
                </w:placeholder>
                <w:showingPlcHdr/>
              </w:sdtPr>
              <w:sdtContent>
                <w:r w:rsidRPr="00F1090B">
                  <w:rPr>
                    <w:rFonts w:cs="Arial"/>
                    <w:i/>
                    <w:iCs/>
                    <w:color w:val="808080" w:themeColor="background1" w:themeShade="80"/>
                  </w:rPr>
                  <w:t>[numeris]</w:t>
                </w:r>
              </w:sdtContent>
            </w:sdt>
            <w:r w:rsidRPr="00F1090B">
              <w:rPr>
                <w:rFonts w:cs="Arial"/>
              </w:rPr>
              <w:t xml:space="preserve"> (toliau – </w:t>
            </w:r>
            <w:r w:rsidRPr="00F1090B">
              <w:rPr>
                <w:rFonts w:cs="Arial"/>
                <w:b/>
                <w:bCs/>
              </w:rPr>
              <w:t>Paslaugų</w:t>
            </w:r>
            <w:r w:rsidRPr="00F1090B">
              <w:rPr>
                <w:rFonts w:cs="Arial"/>
              </w:rPr>
              <w:t xml:space="preserve"> </w:t>
            </w:r>
            <w:r w:rsidRPr="00F1090B">
              <w:rPr>
                <w:rFonts w:cs="Arial"/>
                <w:b/>
              </w:rPr>
              <w:t xml:space="preserve">teikėjas), </w:t>
            </w:r>
            <w:r w:rsidRPr="00F1090B">
              <w:rPr>
                <w:rFonts w:cs="Arial"/>
                <w:bCs/>
              </w:rPr>
              <w:t>ir</w:t>
            </w:r>
          </w:p>
          <w:p w14:paraId="191C2564" w14:textId="77777777" w:rsidR="00737914" w:rsidRPr="00F1090B" w:rsidRDefault="00737914" w:rsidP="00737914">
            <w:pPr>
              <w:spacing w:after="0" w:line="240" w:lineRule="auto"/>
              <w:jc w:val="both"/>
              <w:rPr>
                <w:rFonts w:cs="Arial"/>
                <w:bCs/>
              </w:rPr>
            </w:pPr>
          </w:p>
          <w:p w14:paraId="2CD74B65" w14:textId="77777777" w:rsidR="00737914" w:rsidRPr="00F1090B" w:rsidRDefault="00737914" w:rsidP="00737914">
            <w:pPr>
              <w:spacing w:after="0" w:line="240" w:lineRule="auto"/>
              <w:jc w:val="both"/>
              <w:rPr>
                <w:rFonts w:cs="Arial"/>
                <w:bCs/>
              </w:rPr>
            </w:pPr>
          </w:p>
          <w:p w14:paraId="0F99AC5C" w14:textId="77777777" w:rsidR="002F5BCF" w:rsidRPr="00F1090B" w:rsidRDefault="002F5BCF" w:rsidP="00737914">
            <w:pPr>
              <w:spacing w:after="0" w:line="240" w:lineRule="auto"/>
              <w:jc w:val="both"/>
              <w:rPr>
                <w:rFonts w:cs="Arial"/>
                <w:bCs/>
              </w:rPr>
            </w:pPr>
          </w:p>
          <w:p w14:paraId="22EC2251" w14:textId="77777777" w:rsidR="00381DBD" w:rsidRPr="00F1090B" w:rsidRDefault="00000000" w:rsidP="00737914">
            <w:pPr>
              <w:spacing w:after="0" w:line="240" w:lineRule="auto"/>
              <w:jc w:val="both"/>
              <w:rPr>
                <w:rFonts w:cs="Arial"/>
              </w:rPr>
            </w:pPr>
            <w:sdt>
              <w:sdtPr>
                <w:rPr>
                  <w:rStyle w:val="Strong"/>
                  <w:rFonts w:cs="Arial"/>
                  <w:color w:val="333333"/>
                </w:rPr>
                <w:id w:val="1583494115"/>
                <w:placeholder>
                  <w:docPart w:val="870E5D8AB5F9479AB1E791FBED0A7DF9"/>
                </w:placeholder>
                <w:showingPlcHdr/>
              </w:sdtPr>
              <w:sdtContent>
                <w:r w:rsidR="00381DBD" w:rsidRPr="00F1090B">
                  <w:rPr>
                    <w:rStyle w:val="Strong"/>
                    <w:rFonts w:cs="Arial"/>
                    <w:color w:val="333333"/>
                  </w:rPr>
                  <w:t>[Pavadinimas]</w:t>
                </w:r>
              </w:sdtContent>
            </w:sdt>
            <w:r w:rsidR="00381DBD" w:rsidRPr="00F1090B">
              <w:rPr>
                <w:rFonts w:cs="Arial"/>
              </w:rPr>
              <w:t xml:space="preserve">, teisėtai įregistruota ir veikianti uždaroji/akcinė bendrovė, juridinio asmens kodas </w:t>
            </w:r>
            <w:sdt>
              <w:sdtPr>
                <w:rPr>
                  <w:rFonts w:cs="Arial"/>
                </w:rPr>
                <w:id w:val="1701279386"/>
                <w:placeholder>
                  <w:docPart w:val="DBBFBCF5156E4ACEB69D3E7A438CD9F7"/>
                </w:placeholder>
                <w:showingPlcHdr/>
              </w:sdtPr>
              <w:sdtContent>
                <w:r w:rsidR="00381DBD" w:rsidRPr="00F1090B">
                  <w:rPr>
                    <w:rFonts w:cs="Arial"/>
                  </w:rPr>
                  <w:t>_________________</w:t>
                </w:r>
              </w:sdtContent>
            </w:sdt>
            <w:r w:rsidR="00381DBD" w:rsidRPr="00F1090B">
              <w:rPr>
                <w:rFonts w:cs="Arial"/>
              </w:rPr>
              <w:t xml:space="preserve">, PVM mokėtojo kodas </w:t>
            </w:r>
            <w:sdt>
              <w:sdtPr>
                <w:rPr>
                  <w:rFonts w:cs="Arial"/>
                </w:rPr>
                <w:id w:val="891004421"/>
                <w:placeholder>
                  <w:docPart w:val="F1CE8268FAB0432388FD82A77C814298"/>
                </w:placeholder>
                <w:showingPlcHdr/>
              </w:sdtPr>
              <w:sdtContent>
                <w:r w:rsidR="00381DBD" w:rsidRPr="00F1090B">
                  <w:rPr>
                    <w:rFonts w:cs="Arial"/>
                  </w:rPr>
                  <w:t>_________________</w:t>
                </w:r>
              </w:sdtContent>
            </w:sdt>
            <w:r w:rsidR="00381DBD" w:rsidRPr="00F1090B">
              <w:rPr>
                <w:rFonts w:cs="Arial"/>
              </w:rPr>
              <w:t xml:space="preserve">, registruotos buveinės adresas </w:t>
            </w:r>
            <w:sdt>
              <w:sdtPr>
                <w:rPr>
                  <w:rFonts w:cs="Arial"/>
                </w:rPr>
                <w:id w:val="-1684971530"/>
                <w:placeholder>
                  <w:docPart w:val="4C9575DBB63F4EFF9BEC683F48B15FEF"/>
                </w:placeholder>
                <w:showingPlcHdr/>
              </w:sdtPr>
              <w:sdtContent>
                <w:r w:rsidR="00381DBD" w:rsidRPr="00F1090B">
                  <w:rPr>
                    <w:rFonts w:cs="Arial"/>
                  </w:rPr>
                  <w:t>_________________</w:t>
                </w:r>
              </w:sdtContent>
            </w:sdt>
            <w:r w:rsidR="00381DBD" w:rsidRPr="00F1090B">
              <w:rPr>
                <w:rFonts w:cs="Arial"/>
              </w:rPr>
              <w:t xml:space="preserve">, Lietuvos Respublika, atstovaujama </w:t>
            </w:r>
            <w:sdt>
              <w:sdtPr>
                <w:rPr>
                  <w:rFonts w:cs="Arial"/>
                </w:rPr>
                <w:id w:val="-166093645"/>
                <w:placeholder>
                  <w:docPart w:val="9F0182303C3349819B5635C52F9F50BC"/>
                </w:placeholder>
                <w:showingPlcHdr/>
              </w:sdtPr>
              <w:sdtContent>
                <w:r w:rsidR="00381DBD" w:rsidRPr="00F1090B">
                  <w:rPr>
                    <w:rFonts w:cs="Arial"/>
                    <w:i/>
                    <w:iCs/>
                    <w:color w:val="808080" w:themeColor="background1" w:themeShade="80"/>
                  </w:rPr>
                  <w:t>[Sutartį iš bendrovės pusės pasirašančio asmens pareigos, vardas, pavardė]</w:t>
                </w:r>
              </w:sdtContent>
            </w:sdt>
            <w:r w:rsidR="00381DBD" w:rsidRPr="00F1090B">
              <w:rPr>
                <w:rFonts w:cs="Arial"/>
              </w:rPr>
              <w:t xml:space="preserve">, veikiančio pagal </w:t>
            </w:r>
            <w:sdt>
              <w:sdtPr>
                <w:rPr>
                  <w:rFonts w:cs="Arial"/>
                </w:rPr>
                <w:id w:val="629129245"/>
                <w:placeholder>
                  <w:docPart w:val="89C00A7BD2694DA68A9EF748037EC796"/>
                </w:placeholder>
                <w:showingPlcHdr/>
              </w:sdtPr>
              <w:sdtContent>
                <w:r w:rsidR="00381DBD" w:rsidRPr="00F1090B">
                  <w:rPr>
                    <w:rFonts w:cs="Arial"/>
                    <w:i/>
                    <w:iCs/>
                    <w:color w:val="808080" w:themeColor="background1" w:themeShade="80"/>
                  </w:rPr>
                  <w:t>[atstovavimo pagrindas]</w:t>
                </w:r>
              </w:sdtContent>
            </w:sdt>
            <w:r w:rsidR="00381DBD" w:rsidRPr="00F1090B">
              <w:rPr>
                <w:rFonts w:cs="Arial"/>
              </w:rPr>
              <w:t xml:space="preserve"> (toliau –  </w:t>
            </w:r>
            <w:r w:rsidR="00381DBD" w:rsidRPr="00F1090B">
              <w:rPr>
                <w:rFonts w:cs="Arial"/>
                <w:b/>
                <w:bCs/>
              </w:rPr>
              <w:t>Paslaugų teikėjas</w:t>
            </w:r>
            <w:r w:rsidR="00381DBD" w:rsidRPr="00F1090B">
              <w:rPr>
                <w:rFonts w:cs="Arial"/>
              </w:rPr>
              <w:t>),</w:t>
            </w:r>
          </w:p>
          <w:p w14:paraId="4BE71D99" w14:textId="77777777" w:rsidR="00ED3D08" w:rsidRPr="00F1090B" w:rsidRDefault="00ED3D08" w:rsidP="00737914">
            <w:pPr>
              <w:spacing w:after="0" w:line="240" w:lineRule="auto"/>
              <w:jc w:val="both"/>
              <w:rPr>
                <w:rFonts w:cs="Arial"/>
              </w:rPr>
            </w:pPr>
          </w:p>
          <w:p w14:paraId="5682569C" w14:textId="4E297985" w:rsidR="004611AC" w:rsidRPr="00F1090B" w:rsidRDefault="00C54045" w:rsidP="00155C17">
            <w:pPr>
              <w:pStyle w:val="ListBullet"/>
              <w:shd w:val="clear" w:color="auto" w:fill="DBE5F1" w:themeFill="accent1" w:themeFillTint="33"/>
              <w:spacing w:line="240" w:lineRule="auto"/>
              <w:ind w:left="607" w:hanging="605"/>
              <w:jc w:val="both"/>
              <w:rPr>
                <w:b/>
                <w:bCs/>
                <w:color w:val="1F497D" w:themeColor="text2"/>
                <w:lang w:val="lt-LT"/>
              </w:rPr>
            </w:pPr>
            <w:r w:rsidRPr="00F1090B">
              <w:rPr>
                <w:b/>
                <w:bCs/>
                <w:color w:val="1F497D" w:themeColor="text2"/>
              </w:rPr>
              <w:t xml:space="preserve">SUTARTIES OBJEKTAS </w:t>
            </w:r>
          </w:p>
          <w:p w14:paraId="652B7FDE" w14:textId="09A5791E" w:rsidR="004611AC" w:rsidRPr="00F1090B" w:rsidRDefault="006B460A" w:rsidP="00155C17">
            <w:pPr>
              <w:numPr>
                <w:ilvl w:val="1"/>
                <w:numId w:val="1"/>
              </w:numPr>
              <w:spacing w:after="0" w:line="240" w:lineRule="auto"/>
              <w:ind w:left="607" w:hanging="567"/>
              <w:jc w:val="both"/>
              <w:rPr>
                <w:lang w:val="lt-LT"/>
              </w:rPr>
            </w:pPr>
            <w:r w:rsidRPr="00F1090B">
              <w:rPr>
                <w:rFonts w:cs="Arial"/>
              </w:rPr>
              <w:t xml:space="preserve">Paslaugų teikėjas įsipareigoja Sutartyje numatytomis sąlygomis suteikti Klientui </w:t>
            </w:r>
            <w:sdt>
              <w:sdtPr>
                <w:rPr>
                  <w:rStyle w:val="Strong"/>
                  <w:rFonts w:cs="Arial"/>
                  <w:color w:val="333333"/>
                </w:rPr>
                <w:id w:val="-1957562485"/>
                <w:placeholder>
                  <w:docPart w:val="C2E6775526CF412083BBD46D3505EFFB"/>
                </w:placeholder>
              </w:sdtPr>
              <w:sdtContent>
                <w:r w:rsidR="00BA1F69" w:rsidRPr="00BA1F69">
                  <w:rPr>
                    <w:rStyle w:val="Strong"/>
                    <w:rFonts w:cs="Arial"/>
                    <w:color w:val="333333"/>
                  </w:rPr>
                  <w:t>DCS valdymo sistemos atnaujinimo paslaug</w:t>
                </w:r>
                <w:r w:rsidR="00BA1F69">
                  <w:rPr>
                    <w:rStyle w:val="Strong"/>
                    <w:rFonts w:cs="Arial"/>
                    <w:color w:val="333333"/>
                  </w:rPr>
                  <w:t>a</w:t>
                </w:r>
                <w:r w:rsidR="00BA1F69" w:rsidRPr="00BA1F69">
                  <w:rPr>
                    <w:rStyle w:val="Strong"/>
                    <w:rFonts w:cs="Arial"/>
                    <w:color w:val="333333"/>
                  </w:rPr>
                  <w:t>s</w:t>
                </w:r>
              </w:sdtContent>
            </w:sdt>
            <w:r w:rsidRPr="00F1090B">
              <w:rPr>
                <w:rFonts w:cs="Arial"/>
              </w:rPr>
              <w:t xml:space="preserve"> (toliau – Paslaugos)</w:t>
            </w:r>
            <w:r w:rsidR="00782DCA" w:rsidRPr="00F1090B">
              <w:rPr>
                <w:rFonts w:cs="Arial"/>
              </w:rPr>
              <w:t>,</w:t>
            </w:r>
            <w:r w:rsidRPr="00F1090B">
              <w:rPr>
                <w:rFonts w:cs="Arial"/>
              </w:rPr>
              <w:t xml:space="preserve"> o Klientas įsipareigoja sumokėti už suteiktas Paslaugas Sutartyje nurodytomis sąlygomis ir terminais</w:t>
            </w:r>
            <w:r w:rsidRPr="00F1090B">
              <w:rPr>
                <w:rFonts w:cs="Arial"/>
                <w:i/>
              </w:rPr>
              <w:t>.</w:t>
            </w:r>
            <w:r w:rsidRPr="00F1090B">
              <w:rPr>
                <w:rFonts w:cs="Arial"/>
                <w:iCs/>
              </w:rPr>
              <w:t xml:space="preserve"> Pagal Sutartį Klientui tiekiamos Techninėje specifikacijoje aprašytos nurodytos Paslaugos.</w:t>
            </w:r>
            <w:r w:rsidR="004611AC" w:rsidRPr="00F1090B">
              <w:rPr>
                <w:rFonts w:cs="Arial"/>
                <w:szCs w:val="20"/>
                <w:lang w:val="lt-LT"/>
              </w:rPr>
              <w:t xml:space="preserve"> </w:t>
            </w:r>
          </w:p>
          <w:p w14:paraId="1CFE3311" w14:textId="77777777" w:rsidR="00E548C3" w:rsidRPr="00F1090B" w:rsidRDefault="00E548C3" w:rsidP="00350391">
            <w:pPr>
              <w:pStyle w:val="ListBullet"/>
              <w:numPr>
                <w:ilvl w:val="0"/>
                <w:numId w:val="0"/>
              </w:numPr>
              <w:ind w:left="604" w:hanging="567"/>
              <w:rPr>
                <w:lang w:val="lt-LT"/>
              </w:rPr>
            </w:pPr>
          </w:p>
          <w:p w14:paraId="79AB1AEA" w14:textId="77777777" w:rsidR="00155C17" w:rsidRPr="00F1090B" w:rsidRDefault="00155C17" w:rsidP="00350391">
            <w:pPr>
              <w:pStyle w:val="ListBullet"/>
              <w:numPr>
                <w:ilvl w:val="0"/>
                <w:numId w:val="0"/>
              </w:numPr>
              <w:ind w:left="604" w:hanging="567"/>
              <w:rPr>
                <w:lang w:val="lt-LT"/>
              </w:rPr>
            </w:pPr>
          </w:p>
          <w:p w14:paraId="14F14950" w14:textId="6BF49E72" w:rsidR="00346039" w:rsidRPr="00F1090B" w:rsidRDefault="00BE6EA6" w:rsidP="00FB5D00">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shd w:val="clear" w:color="auto" w:fill="DBE4F0"/>
                <w:lang w:val="lt-LT"/>
              </w:rPr>
              <w:lastRenderedPageBreak/>
              <w:t xml:space="preserve">PASLAUGŲ APIMTIS IR </w:t>
            </w:r>
            <w:r w:rsidR="00CB2A58" w:rsidRPr="00F1090B">
              <w:rPr>
                <w:rFonts w:cs="Arial"/>
                <w:b/>
                <w:bCs/>
                <w:color w:val="1F497D" w:themeColor="text2"/>
              </w:rPr>
              <w:t>KAINA</w:t>
            </w:r>
          </w:p>
          <w:p w14:paraId="547150F5" w14:textId="4807CB93" w:rsidR="00F300F3" w:rsidRPr="00F1090B" w:rsidRDefault="006D7941" w:rsidP="008C0292">
            <w:pPr>
              <w:pStyle w:val="ListParagraph"/>
              <w:numPr>
                <w:ilvl w:val="1"/>
                <w:numId w:val="1"/>
              </w:numPr>
              <w:spacing w:after="0" w:line="240" w:lineRule="auto"/>
              <w:ind w:left="605" w:hanging="567"/>
              <w:jc w:val="both"/>
              <w:rPr>
                <w:lang w:val="lt-LT"/>
              </w:rPr>
            </w:pPr>
            <w:bookmarkStart w:id="0" w:name="_Ref341352125"/>
            <w:r w:rsidRPr="00F1090B">
              <w:rPr>
                <w:rFonts w:cs="Arial"/>
              </w:rPr>
              <w:t xml:space="preserve">Sutarties kaina yra </w:t>
            </w:r>
            <w:r w:rsidRPr="00F1090B">
              <w:rPr>
                <w:rFonts w:cs="Arial"/>
                <w:i/>
              </w:rPr>
              <w:t>___.___,__</w:t>
            </w:r>
            <w:r w:rsidRPr="00F1090B">
              <w:rPr>
                <w:rFonts w:cs="Arial"/>
              </w:rPr>
              <w:t xml:space="preserve"> EUR (</w:t>
            </w:r>
            <w:r w:rsidRPr="00F1090B">
              <w:rPr>
                <w:rFonts w:cs="Arial"/>
                <w:i/>
              </w:rPr>
              <w:t>________________________</w:t>
            </w:r>
            <w:r w:rsidRPr="00F1090B">
              <w:rPr>
                <w:rFonts w:cs="Arial"/>
              </w:rPr>
              <w:t xml:space="preserve"> eurų </w:t>
            </w:r>
            <w:r w:rsidRPr="00F1090B">
              <w:rPr>
                <w:rFonts w:cs="Arial"/>
                <w:i/>
              </w:rPr>
              <w:t>__</w:t>
            </w:r>
            <w:r w:rsidRPr="00F1090B">
              <w:rPr>
                <w:rFonts w:cs="Arial"/>
              </w:rPr>
              <w:t xml:space="preserve"> ct), įskaitant PVM. Bendrą Sutarties kainą sudaro:</w:t>
            </w:r>
            <w:bookmarkEnd w:id="0"/>
          </w:p>
          <w:p w14:paraId="265514F4" w14:textId="08A8CD73" w:rsidR="002D5063" w:rsidRPr="00780D41" w:rsidRDefault="00846869" w:rsidP="00391079">
            <w:pPr>
              <w:pStyle w:val="ListParagraph"/>
              <w:widowControl w:val="0"/>
              <w:numPr>
                <w:ilvl w:val="2"/>
                <w:numId w:val="1"/>
              </w:numPr>
              <w:tabs>
                <w:tab w:val="left" w:pos="1275"/>
              </w:tabs>
              <w:autoSpaceDE w:val="0"/>
              <w:autoSpaceDN w:val="0"/>
              <w:spacing w:before="1" w:after="0" w:line="240" w:lineRule="auto"/>
              <w:ind w:left="888" w:hanging="567"/>
              <w:contextualSpacing w:val="0"/>
              <w:jc w:val="both"/>
              <w:rPr>
                <w:lang w:val="lt-LT"/>
              </w:rPr>
            </w:pPr>
            <w:r w:rsidRPr="00F1090B">
              <w:rPr>
                <w:rFonts w:cs="Arial"/>
              </w:rPr>
              <w:t xml:space="preserve">Paslaugų kaina </w:t>
            </w:r>
            <w:r w:rsidR="00391079" w:rsidRPr="00F1090B">
              <w:rPr>
                <w:rFonts w:cs="Arial"/>
                <w:i/>
              </w:rPr>
              <w:t>___.___,__</w:t>
            </w:r>
            <w:r w:rsidRPr="00F1090B">
              <w:rPr>
                <w:rFonts w:cs="Arial"/>
              </w:rPr>
              <w:t>EUR (</w:t>
            </w:r>
            <w:r w:rsidR="00391079">
              <w:rPr>
                <w:rFonts w:cs="Arial"/>
              </w:rPr>
              <w:t>______</w:t>
            </w:r>
            <w:r w:rsidR="00A71A32" w:rsidRPr="00F1090B">
              <w:rPr>
                <w:rFonts w:cs="Arial"/>
              </w:rPr>
              <w:t xml:space="preserve"> eurų</w:t>
            </w:r>
            <w:r w:rsidR="00391079">
              <w:rPr>
                <w:rFonts w:cs="Arial"/>
              </w:rPr>
              <w:t xml:space="preserve"> </w:t>
            </w:r>
            <w:r w:rsidR="00391079" w:rsidRPr="00F1090B">
              <w:rPr>
                <w:rFonts w:cs="Arial"/>
                <w:i/>
              </w:rPr>
              <w:t>__</w:t>
            </w:r>
            <w:r w:rsidR="00391079" w:rsidRPr="00F1090B">
              <w:rPr>
                <w:rFonts w:cs="Arial"/>
              </w:rPr>
              <w:t xml:space="preserve"> ct</w:t>
            </w:r>
            <w:r w:rsidRPr="00F1090B">
              <w:rPr>
                <w:rFonts w:cs="Arial"/>
              </w:rPr>
              <w:t>), neįskaitant PVM;</w:t>
            </w:r>
          </w:p>
          <w:p w14:paraId="6DC417CB" w14:textId="193169AD" w:rsidR="0053747E" w:rsidRPr="0053747E" w:rsidRDefault="004D75C4" w:rsidP="0053747E">
            <w:pPr>
              <w:pStyle w:val="ListParagraph"/>
              <w:widowControl w:val="0"/>
              <w:numPr>
                <w:ilvl w:val="2"/>
                <w:numId w:val="1"/>
              </w:numPr>
              <w:tabs>
                <w:tab w:val="left" w:pos="1275"/>
              </w:tabs>
              <w:autoSpaceDE w:val="0"/>
              <w:autoSpaceDN w:val="0"/>
              <w:spacing w:after="0" w:line="240" w:lineRule="auto"/>
              <w:ind w:left="888" w:hanging="567"/>
              <w:contextualSpacing w:val="0"/>
              <w:jc w:val="both"/>
              <w:rPr>
                <w:lang w:val="lt-LT"/>
              </w:rPr>
            </w:pPr>
            <w:r w:rsidRPr="00F1090B">
              <w:rPr>
                <w:rFonts w:cs="Arial"/>
              </w:rPr>
              <w:t xml:space="preserve">Pridėtinės vertės mokestis (PVM) </w:t>
            </w:r>
            <w:r w:rsidR="00391079">
              <w:rPr>
                <w:rFonts w:cs="Arial"/>
              </w:rPr>
              <w:t>_</w:t>
            </w:r>
            <w:r w:rsidRPr="00F1090B">
              <w:rPr>
                <w:rFonts w:cs="Arial"/>
              </w:rPr>
              <w:t xml:space="preserve"> % </w:t>
            </w:r>
            <w:r w:rsidRPr="00F1090B">
              <w:rPr>
                <w:rFonts w:cs="Arial"/>
                <w:iCs/>
              </w:rPr>
              <w:t xml:space="preserve">- </w:t>
            </w:r>
            <w:r w:rsidRPr="00F1090B">
              <w:rPr>
                <w:rFonts w:cs="Arial"/>
                <w:i/>
              </w:rPr>
              <w:t>___.___,__</w:t>
            </w:r>
            <w:r w:rsidRPr="00F1090B">
              <w:rPr>
                <w:rFonts w:cs="Arial"/>
              </w:rPr>
              <w:t xml:space="preserve"> EUR (</w:t>
            </w:r>
            <w:r w:rsidRPr="00F1090B">
              <w:rPr>
                <w:rFonts w:cs="Arial"/>
                <w:i/>
              </w:rPr>
              <w:t>________________________</w:t>
            </w:r>
            <w:r w:rsidRPr="00F1090B">
              <w:rPr>
                <w:rFonts w:cs="Arial"/>
              </w:rPr>
              <w:t xml:space="preserve"> eurų </w:t>
            </w:r>
            <w:r w:rsidRPr="00F1090B">
              <w:rPr>
                <w:rFonts w:cs="Arial"/>
                <w:i/>
              </w:rPr>
              <w:t>__</w:t>
            </w:r>
            <w:r w:rsidRPr="00F1090B">
              <w:rPr>
                <w:rFonts w:cs="Arial"/>
              </w:rPr>
              <w:t xml:space="preserve"> ct). </w:t>
            </w:r>
            <w:r w:rsidRPr="00F1090B">
              <w:rPr>
                <w:rFonts w:cs="Arial"/>
                <w:i/>
                <w:iCs/>
                <w:color w:val="FF0000"/>
              </w:rPr>
              <w:t xml:space="preserve">Jeigu Paslaugų teikėjas yra ne PVM mokėtojas papildomai įrašomas toks sakinys: </w:t>
            </w:r>
            <w:r w:rsidRPr="00F1090B">
              <w:rPr>
                <w:rFonts w:cs="Arial"/>
              </w:rPr>
              <w:t>Paslaugų teikėjas yra ne PVM mokėtojas.</w:t>
            </w:r>
            <w:r w:rsidRPr="00F1090B">
              <w:rPr>
                <w:rFonts w:cs="Arial"/>
                <w:i/>
                <w:iCs/>
                <w:color w:val="FF0000"/>
              </w:rPr>
              <w:t xml:space="preserve"> Jei Sutarties objektui netaikomas PVM papildomai įrašomas toks sakinys</w:t>
            </w:r>
            <w:r w:rsidRPr="00F1090B">
              <w:rPr>
                <w:rFonts w:cs="Arial"/>
                <w:i/>
                <w:iCs/>
              </w:rPr>
              <w:t xml:space="preserve">: </w:t>
            </w:r>
            <w:r w:rsidRPr="00F1090B">
              <w:rPr>
                <w:rFonts w:cs="Arial"/>
              </w:rPr>
              <w:t>PVM Sutarties objektui netaikomas.</w:t>
            </w:r>
            <w:r w:rsidRPr="00F1090B">
              <w:rPr>
                <w:rFonts w:cs="Arial"/>
                <w:color w:val="FF0000"/>
              </w:rPr>
              <w:t xml:space="preserve"> </w:t>
            </w:r>
            <w:r w:rsidRPr="00F1090B">
              <w:rPr>
                <w:rFonts w:cs="Arial"/>
                <w:i/>
                <w:iCs/>
                <w:color w:val="FF0000"/>
              </w:rPr>
              <w:t xml:space="preserve">Jeigu Paslaugų teikėjas yra užsienio įmonė ir ji yra PVM mokėtojas, papildomai rašomas toks sakinys: </w:t>
            </w:r>
            <w:r w:rsidRPr="00F1090B">
              <w:rPr>
                <w:rFonts w:cs="Arial"/>
              </w:rPr>
              <w:t>PVM į Lietuvos Respublikos biudžetą sumoka Klientas.</w:t>
            </w:r>
          </w:p>
          <w:p w14:paraId="4CEF9929" w14:textId="287FAF18" w:rsidR="00C640C0" w:rsidRPr="00047C5A" w:rsidRDefault="0085712B" w:rsidP="00BA17C4">
            <w:pPr>
              <w:widowControl w:val="0"/>
              <w:numPr>
                <w:ilvl w:val="1"/>
                <w:numId w:val="1"/>
              </w:numPr>
              <w:tabs>
                <w:tab w:val="left" w:pos="709"/>
                <w:tab w:val="left" w:pos="888"/>
              </w:tabs>
              <w:autoSpaceDE w:val="0"/>
              <w:autoSpaceDN w:val="0"/>
              <w:spacing w:before="75" w:after="0" w:line="240" w:lineRule="auto"/>
              <w:ind w:left="607" w:right="142" w:hanging="567"/>
              <w:jc w:val="both"/>
              <w:rPr>
                <w:lang w:val="lt-LT"/>
              </w:rPr>
            </w:pPr>
            <w:r w:rsidRPr="00F1090B">
              <w:rPr>
                <w:rFonts w:cs="Arial"/>
              </w:rPr>
              <w:t xml:space="preserve">Vadovaujantis Metodika, taikomas kainos apskaičiavimo būdas – </w:t>
            </w:r>
            <w:bookmarkStart w:id="1" w:name="_Hlk31703936"/>
            <w:bookmarkStart w:id="2" w:name="_Hlk32571702"/>
            <w:sdt>
              <w:sdtPr>
                <w:rPr>
                  <w:rFonts w:cs="Arial"/>
                </w:rPr>
                <w:id w:val="-663626128"/>
                <w:placeholder>
                  <w:docPart w:val="A9A14F2411CD4C6680CD1676FE44B3D0"/>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655E00">
                  <w:rPr>
                    <w:rFonts w:cs="Arial"/>
                  </w:rPr>
                  <w:t>fiksuota kaina</w:t>
                </w:r>
              </w:sdtContent>
            </w:sdt>
            <w:bookmarkEnd w:id="1"/>
            <w:bookmarkEnd w:id="2"/>
            <w:r w:rsidR="00C47647" w:rsidRPr="00F1090B">
              <w:rPr>
                <w:rFonts w:cs="Arial"/>
              </w:rPr>
              <w:t>.</w:t>
            </w:r>
          </w:p>
          <w:p w14:paraId="647389A9" w14:textId="6F9EE60A" w:rsidR="00047C5A" w:rsidRDefault="00047C5A" w:rsidP="00BA17C4">
            <w:pPr>
              <w:widowControl w:val="0"/>
              <w:numPr>
                <w:ilvl w:val="1"/>
                <w:numId w:val="1"/>
              </w:numPr>
              <w:tabs>
                <w:tab w:val="left" w:pos="709"/>
                <w:tab w:val="left" w:pos="888"/>
              </w:tabs>
              <w:autoSpaceDE w:val="0"/>
              <w:autoSpaceDN w:val="0"/>
              <w:spacing w:before="75" w:after="0" w:line="240" w:lineRule="auto"/>
              <w:ind w:left="607" w:right="142" w:hanging="567"/>
              <w:jc w:val="both"/>
              <w:rPr>
                <w:lang w:val="lt-LT"/>
              </w:rPr>
            </w:pPr>
            <w:r w:rsidRPr="00047C5A">
              <w:rPr>
                <w:lang w:val="lt-LT"/>
              </w:rPr>
              <w:t>Šioje Sutartyje Pradinės sutarties vertė yra lygi Paslaugų teikėjo Pasiūlymo kainai be PVM, nurodytai už visą pirkimo dokumentuose ir Sutartyje nurodytą Paslaugų kiekį ir (ar) apimtį.</w:t>
            </w:r>
          </w:p>
          <w:p w14:paraId="21F88C57" w14:textId="61FC655F" w:rsidR="00047C5A" w:rsidRDefault="00047C5A" w:rsidP="00BA17C4">
            <w:pPr>
              <w:widowControl w:val="0"/>
              <w:numPr>
                <w:ilvl w:val="1"/>
                <w:numId w:val="1"/>
              </w:numPr>
              <w:tabs>
                <w:tab w:val="left" w:pos="709"/>
                <w:tab w:val="left" w:pos="888"/>
              </w:tabs>
              <w:autoSpaceDE w:val="0"/>
              <w:autoSpaceDN w:val="0"/>
              <w:spacing w:before="75" w:after="0" w:line="240" w:lineRule="auto"/>
              <w:ind w:left="607" w:right="142" w:hanging="567"/>
              <w:jc w:val="both"/>
              <w:rPr>
                <w:lang w:val="lt-LT"/>
              </w:rPr>
            </w:pPr>
            <w:r w:rsidRPr="00047C5A">
              <w:rPr>
                <w:lang w:val="lt-LT"/>
              </w:rPr>
              <w:t>Klientas už Paslaugas sumoka Sutarties SD 2.</w:t>
            </w:r>
            <w:r w:rsidR="009058F8">
              <w:rPr>
                <w:lang w:val="lt-LT"/>
              </w:rPr>
              <w:t>1.</w:t>
            </w:r>
            <w:r w:rsidRPr="00047C5A">
              <w:rPr>
                <w:lang w:val="lt-LT"/>
              </w:rPr>
              <w:t>1. punkte nustatyto dydžio kainą.</w:t>
            </w:r>
          </w:p>
          <w:p w14:paraId="70DD9F22" w14:textId="2BB73A69" w:rsidR="00047C5A" w:rsidRDefault="00047C5A" w:rsidP="00BA17C4">
            <w:pPr>
              <w:widowControl w:val="0"/>
              <w:numPr>
                <w:ilvl w:val="1"/>
                <w:numId w:val="1"/>
              </w:numPr>
              <w:tabs>
                <w:tab w:val="left" w:pos="709"/>
                <w:tab w:val="left" w:pos="888"/>
              </w:tabs>
              <w:autoSpaceDE w:val="0"/>
              <w:autoSpaceDN w:val="0"/>
              <w:spacing w:before="75" w:after="0" w:line="240" w:lineRule="auto"/>
              <w:ind w:left="607" w:right="142" w:hanging="567"/>
              <w:jc w:val="both"/>
              <w:rPr>
                <w:lang w:val="lt-LT"/>
              </w:rPr>
            </w:pPr>
            <w:r w:rsidRPr="00047C5A">
              <w:rPr>
                <w:lang w:val="lt-LT"/>
              </w:rPr>
              <w:t xml:space="preserve">Bendra Paslaugų kaina Sutarties galiojimo laikotarpiu nekeičiama, išskyrus atvejus, jei Sutarties kaina mažinama arba keičiama Sutarties </w:t>
            </w:r>
            <w:r w:rsidRPr="006420C1">
              <w:rPr>
                <w:lang w:val="lt-LT"/>
              </w:rPr>
              <w:t xml:space="preserve">Priede Nr. </w:t>
            </w:r>
            <w:r w:rsidR="006420C1" w:rsidRPr="006420C1">
              <w:rPr>
                <w:lang w:val="lt-LT"/>
              </w:rPr>
              <w:t>3</w:t>
            </w:r>
            <w:r w:rsidRPr="00047C5A">
              <w:rPr>
                <w:lang w:val="lt-LT"/>
              </w:rPr>
              <w:t xml:space="preserve"> nustatyta tvarka</w:t>
            </w:r>
            <w:r>
              <w:rPr>
                <w:lang w:val="lt-LT"/>
              </w:rPr>
              <w:t>.</w:t>
            </w:r>
          </w:p>
          <w:p w14:paraId="4C5FDE80" w14:textId="77777777" w:rsidR="0044172A" w:rsidRPr="00F1090B" w:rsidRDefault="0044172A" w:rsidP="009F4802">
            <w:pPr>
              <w:pStyle w:val="ListParagraph"/>
              <w:widowControl w:val="0"/>
              <w:tabs>
                <w:tab w:val="left" w:pos="888"/>
              </w:tabs>
              <w:autoSpaceDE w:val="0"/>
              <w:autoSpaceDN w:val="0"/>
              <w:spacing w:after="0" w:line="240" w:lineRule="auto"/>
              <w:ind w:left="604" w:right="138"/>
              <w:contextualSpacing w:val="0"/>
              <w:jc w:val="both"/>
              <w:rPr>
                <w:lang w:val="lt-LT"/>
              </w:rPr>
            </w:pPr>
          </w:p>
          <w:p w14:paraId="31E4CB2B" w14:textId="409C9CAD" w:rsidR="00346039" w:rsidRPr="00F1090B" w:rsidRDefault="00BC5754" w:rsidP="009F4802">
            <w:pPr>
              <w:pStyle w:val="ListBullet"/>
              <w:shd w:val="clear" w:color="auto" w:fill="DBE5F1" w:themeFill="accent1" w:themeFillTint="33"/>
              <w:spacing w:after="0" w:line="240" w:lineRule="auto"/>
              <w:ind w:left="463" w:hanging="425"/>
              <w:jc w:val="both"/>
              <w:rPr>
                <w:b/>
                <w:bCs/>
                <w:color w:val="1F497D" w:themeColor="text2"/>
                <w:lang w:val="lt-LT"/>
              </w:rPr>
            </w:pPr>
            <w:r w:rsidRPr="00F1090B">
              <w:rPr>
                <w:b/>
                <w:bCs/>
                <w:color w:val="1F497D" w:themeColor="text2"/>
                <w:shd w:val="clear" w:color="auto" w:fill="DBE4F0"/>
                <w:lang w:val="lt-LT"/>
              </w:rPr>
              <w:t>PASLAUGŲ TEIKIMO TERMINAI IR PERDAVIMO – PRIĖMIMO TVARKA</w:t>
            </w:r>
            <w:r w:rsidR="003376D4" w:rsidRPr="00F1090B">
              <w:rPr>
                <w:b/>
                <w:bCs/>
                <w:color w:val="1F497D" w:themeColor="text2"/>
                <w:spacing w:val="-2"/>
                <w:shd w:val="clear" w:color="auto" w:fill="DBE4F0"/>
                <w:lang w:val="lt-LT"/>
              </w:rPr>
              <w:t xml:space="preserve"> </w:t>
            </w:r>
          </w:p>
          <w:p w14:paraId="43CC4BF0" w14:textId="77777777" w:rsidR="009F4802" w:rsidRPr="00F1090B" w:rsidRDefault="009F4802" w:rsidP="009F4802">
            <w:pPr>
              <w:pStyle w:val="ListParagraph"/>
              <w:widowControl w:val="0"/>
              <w:tabs>
                <w:tab w:val="left" w:pos="888"/>
              </w:tabs>
              <w:autoSpaceDE w:val="0"/>
              <w:autoSpaceDN w:val="0"/>
              <w:spacing w:after="0" w:line="240" w:lineRule="auto"/>
              <w:contextualSpacing w:val="0"/>
              <w:jc w:val="both"/>
              <w:rPr>
                <w:lang w:val="lt-LT"/>
              </w:rPr>
            </w:pPr>
          </w:p>
          <w:p w14:paraId="3FEE9EB2" w14:textId="5A5C1399" w:rsidR="009F4802" w:rsidRPr="00F1090B" w:rsidRDefault="006616C0" w:rsidP="00B65DBB">
            <w:pPr>
              <w:pStyle w:val="ListParagraph"/>
              <w:widowControl w:val="0"/>
              <w:numPr>
                <w:ilvl w:val="1"/>
                <w:numId w:val="1"/>
              </w:numPr>
              <w:tabs>
                <w:tab w:val="left" w:pos="888"/>
              </w:tabs>
              <w:autoSpaceDE w:val="0"/>
              <w:autoSpaceDN w:val="0"/>
              <w:spacing w:after="0" w:line="240" w:lineRule="auto"/>
              <w:ind w:hanging="604"/>
              <w:contextualSpacing w:val="0"/>
              <w:jc w:val="both"/>
              <w:rPr>
                <w:lang w:val="lt-LT"/>
              </w:rPr>
            </w:pPr>
            <w:r w:rsidRPr="00F1090B">
              <w:rPr>
                <w:rFonts w:cs="Arial"/>
              </w:rPr>
              <w:t>Paslaugų teikimo tvarka, terminai ir vieta nurodyta Sutartyje ir (arba) Techninėje specifikacijoje</w:t>
            </w:r>
            <w:r w:rsidRPr="00F1090B">
              <w:rPr>
                <w:rFonts w:cs="Arial"/>
                <w:i/>
              </w:rPr>
              <w:t>.</w:t>
            </w:r>
          </w:p>
          <w:p w14:paraId="7546BF70" w14:textId="4ABC901C" w:rsidR="00AA01B5" w:rsidRPr="00F1090B" w:rsidRDefault="00E47EA8" w:rsidP="00B65DBB">
            <w:pPr>
              <w:pStyle w:val="ListParagraph"/>
              <w:widowControl w:val="0"/>
              <w:numPr>
                <w:ilvl w:val="1"/>
                <w:numId w:val="1"/>
              </w:numPr>
              <w:tabs>
                <w:tab w:val="left" w:pos="888"/>
              </w:tabs>
              <w:autoSpaceDE w:val="0"/>
              <w:autoSpaceDN w:val="0"/>
              <w:spacing w:after="0" w:line="240" w:lineRule="auto"/>
              <w:ind w:right="139" w:hanging="604"/>
              <w:contextualSpacing w:val="0"/>
              <w:jc w:val="both"/>
              <w:rPr>
                <w:lang w:val="lt-LT"/>
              </w:rPr>
            </w:pPr>
            <w:r w:rsidRPr="00F1090B">
              <w:rPr>
                <w:rFonts w:cs="Arial"/>
              </w:rPr>
              <w:t>Bendradarbiavimas, įskaitant teikiamas konsultacijas, dokumentus ir (ar) informaciją, tarp Šalių vyksta lietuvių kalba arba kita Šalių sutarta kalba</w:t>
            </w:r>
            <w:r w:rsidR="00904332" w:rsidRPr="00F1090B">
              <w:rPr>
                <w:spacing w:val="-2"/>
                <w:lang w:val="lt-LT"/>
              </w:rPr>
              <w:t>.</w:t>
            </w:r>
          </w:p>
          <w:p w14:paraId="6DDDF5FC" w14:textId="2EB59975" w:rsidR="00904332" w:rsidRPr="00F1090B" w:rsidRDefault="006150D2" w:rsidP="009F4802">
            <w:pPr>
              <w:pStyle w:val="ListParagraph"/>
              <w:widowControl w:val="0"/>
              <w:numPr>
                <w:ilvl w:val="1"/>
                <w:numId w:val="1"/>
              </w:numPr>
              <w:tabs>
                <w:tab w:val="left" w:pos="709"/>
              </w:tabs>
              <w:autoSpaceDE w:val="0"/>
              <w:autoSpaceDN w:val="0"/>
              <w:spacing w:after="0" w:line="240" w:lineRule="auto"/>
              <w:ind w:hanging="604"/>
              <w:contextualSpacing w:val="0"/>
              <w:jc w:val="both"/>
              <w:rPr>
                <w:lang w:val="lt-LT"/>
              </w:rPr>
            </w:pPr>
            <w:r w:rsidRPr="00F1090B">
              <w:rPr>
                <w:rFonts w:cs="Arial"/>
              </w:rPr>
              <w:t>Paslaugų trūkumai suprantami kaip jie apibrėžti Sutarties BD 1.35 punkte</w:t>
            </w:r>
            <w:r w:rsidR="00904332" w:rsidRPr="00F1090B">
              <w:rPr>
                <w:spacing w:val="-5"/>
                <w:lang w:val="lt-LT"/>
              </w:rPr>
              <w:t>.</w:t>
            </w:r>
          </w:p>
          <w:p w14:paraId="78F0551F" w14:textId="77777777" w:rsidR="006150D2" w:rsidRPr="00F1090B" w:rsidRDefault="006150D2" w:rsidP="006150D2">
            <w:pPr>
              <w:pStyle w:val="ListParagraph"/>
              <w:widowControl w:val="0"/>
              <w:tabs>
                <w:tab w:val="left" w:pos="709"/>
              </w:tabs>
              <w:autoSpaceDE w:val="0"/>
              <w:autoSpaceDN w:val="0"/>
              <w:spacing w:after="0" w:line="240" w:lineRule="auto"/>
              <w:contextualSpacing w:val="0"/>
              <w:jc w:val="both"/>
              <w:rPr>
                <w:lang w:val="lt-LT"/>
              </w:rPr>
            </w:pPr>
          </w:p>
          <w:p w14:paraId="3FA34C42" w14:textId="77777777" w:rsidR="009F4802" w:rsidRPr="00F1090B" w:rsidRDefault="009F4802" w:rsidP="006150D2">
            <w:pPr>
              <w:pStyle w:val="ListParagraph"/>
              <w:widowControl w:val="0"/>
              <w:tabs>
                <w:tab w:val="left" w:pos="709"/>
              </w:tabs>
              <w:autoSpaceDE w:val="0"/>
              <w:autoSpaceDN w:val="0"/>
              <w:spacing w:after="0" w:line="240" w:lineRule="auto"/>
              <w:contextualSpacing w:val="0"/>
              <w:jc w:val="both"/>
              <w:rPr>
                <w:lang w:val="lt-LT"/>
              </w:rPr>
            </w:pPr>
          </w:p>
          <w:p w14:paraId="6EC85A30" w14:textId="41B2F746" w:rsidR="00346039" w:rsidRPr="00F1090B" w:rsidRDefault="006150D2" w:rsidP="002E35C6">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shd w:val="clear" w:color="auto" w:fill="DBE4F0"/>
                <w:lang w:val="lt-LT"/>
              </w:rPr>
              <w:t>APMOKĖJIMO TVARKA</w:t>
            </w:r>
            <w:r w:rsidR="00175F5B" w:rsidRPr="00F1090B">
              <w:rPr>
                <w:b/>
                <w:bCs/>
                <w:color w:val="1F497D" w:themeColor="text2"/>
                <w:spacing w:val="-2"/>
                <w:shd w:val="clear" w:color="auto" w:fill="DBE4F0"/>
                <w:lang w:val="lt-LT"/>
              </w:rPr>
              <w:t>I</w:t>
            </w:r>
            <w:r w:rsidR="00175F5B" w:rsidRPr="00F1090B">
              <w:rPr>
                <w:b/>
                <w:bCs/>
                <w:color w:val="1F497D" w:themeColor="text2"/>
                <w:lang w:val="lt-LT"/>
              </w:rPr>
              <w:t xml:space="preserve"> </w:t>
            </w:r>
          </w:p>
          <w:p w14:paraId="7ADDFC99" w14:textId="08DA5614" w:rsidR="00B30E4B" w:rsidRPr="00F1090B" w:rsidRDefault="00432A5B" w:rsidP="00F81F0D">
            <w:pPr>
              <w:pStyle w:val="ListParagraph"/>
              <w:numPr>
                <w:ilvl w:val="1"/>
                <w:numId w:val="1"/>
              </w:numPr>
              <w:tabs>
                <w:tab w:val="left" w:pos="889"/>
              </w:tabs>
              <w:spacing w:after="0" w:line="240" w:lineRule="auto"/>
              <w:ind w:left="605" w:hanging="567"/>
              <w:jc w:val="both"/>
              <w:rPr>
                <w:rFonts w:cs="Arial"/>
              </w:rPr>
            </w:pPr>
            <w:r w:rsidRPr="00F1090B">
              <w:rPr>
                <w:rFonts w:cs="Arial"/>
              </w:rPr>
              <w:t xml:space="preserve">Klientas sumoka Paslaugų teikėjui per 30 Dienų nuo Sąskaitos gavimo dienos. Paslaugų teikėjas turi teisę pateikti Sąskaitą apmokėjimui tik po faktinio Paslaugų suteikimo, Šalims pasirašius Aktą, jei </w:t>
            </w:r>
            <w:r w:rsidRPr="00F1090B">
              <w:rPr>
                <w:rFonts w:cs="Arial"/>
              </w:rPr>
              <w:lastRenderedPageBreak/>
              <w:t xml:space="preserve">Techninėje specifikacijoje nenumatyta kitaip. </w:t>
            </w:r>
            <w:bookmarkStart w:id="3" w:name="_Hlk148526013"/>
            <w:r w:rsidRPr="00F1090B">
              <w:rPr>
                <w:rFonts w:cs="Arial"/>
              </w:rPr>
              <w:t>Remiantis Sutarties BD 4.2. punkte numatyta sąlyga vykdant Sutartį reikalaujama pateikti:</w:t>
            </w:r>
            <w:r w:rsidRPr="00F1090B">
              <w:rPr>
                <w:rFonts w:cs="Arial"/>
                <w:i/>
                <w:iCs/>
              </w:rPr>
              <w:t xml:space="preserve"> </w:t>
            </w:r>
            <w:r w:rsidR="00F81F0D" w:rsidRPr="00F1090B">
              <w:rPr>
                <w:rFonts w:cs="Arial"/>
                <w:bCs/>
              </w:rPr>
              <w:t>Sąskaita su Aktu.</w:t>
            </w:r>
            <w:bookmarkEnd w:id="3"/>
          </w:p>
          <w:p w14:paraId="6D6E8857" w14:textId="1DF33853" w:rsidR="00746571" w:rsidRPr="00F1090B" w:rsidRDefault="00A2619A" w:rsidP="00B30E4B">
            <w:pPr>
              <w:pStyle w:val="ListParagraph"/>
              <w:widowControl w:val="0"/>
              <w:numPr>
                <w:ilvl w:val="1"/>
                <w:numId w:val="1"/>
              </w:numPr>
              <w:tabs>
                <w:tab w:val="left" w:pos="710"/>
                <w:tab w:val="left" w:pos="889"/>
              </w:tabs>
              <w:autoSpaceDE w:val="0"/>
              <w:autoSpaceDN w:val="0"/>
              <w:spacing w:after="0" w:line="240" w:lineRule="auto"/>
              <w:ind w:left="605" w:right="137" w:hanging="567"/>
              <w:contextualSpacing w:val="0"/>
              <w:jc w:val="both"/>
              <w:rPr>
                <w:lang w:val="lt-LT"/>
              </w:rPr>
            </w:pPr>
            <w:r w:rsidRPr="00F1090B">
              <w:rPr>
                <w:rFonts w:cs="Arial"/>
                <w:color w:val="000000" w:themeColor="text1"/>
              </w:rPr>
              <w:t xml:space="preserve">Paslaugų teikėjas už tinkamai ir kokybiškai </w:t>
            </w:r>
            <w:r w:rsidR="00133C78">
              <w:rPr>
                <w:rFonts w:cs="Arial"/>
                <w:color w:val="000000" w:themeColor="text1"/>
              </w:rPr>
              <w:t>fakti</w:t>
            </w:r>
            <w:r w:rsidR="00133C78">
              <w:rPr>
                <w:rFonts w:cs="Arial"/>
                <w:color w:val="000000" w:themeColor="text1"/>
                <w:lang w:val="lt-LT"/>
              </w:rPr>
              <w:t>škai</w:t>
            </w:r>
            <w:r w:rsidRPr="00F1090B">
              <w:rPr>
                <w:rFonts w:cs="Arial"/>
                <w:color w:val="000000" w:themeColor="text1"/>
              </w:rPr>
              <w:t xml:space="preserve"> suteiktas Paslaugas pateikia PVM sąskaitą – faktūrą Klientui ne vėliau kaip iki einamojo mėnesio 8 Dienos</w:t>
            </w:r>
            <w:r w:rsidR="00CD4B2A" w:rsidRPr="00F1090B">
              <w:rPr>
                <w:rFonts w:cs="Arial"/>
                <w:color w:val="000000" w:themeColor="text1"/>
              </w:rPr>
              <w:t>.</w:t>
            </w:r>
            <w:r w:rsidR="00570F39">
              <w:t xml:space="preserve"> </w:t>
            </w:r>
            <w:r w:rsidR="00570F39" w:rsidRPr="00570F39">
              <w:rPr>
                <w:rFonts w:cs="Arial"/>
                <w:color w:val="000000" w:themeColor="text1"/>
              </w:rPr>
              <w:t>Detalesnė apmokėjimo tvarka nurodyta Techninės specifikacijos 3.3 punkte.</w:t>
            </w:r>
          </w:p>
          <w:p w14:paraId="64F6D36A" w14:textId="77777777" w:rsidR="004A385C" w:rsidRPr="00F1090B" w:rsidRDefault="004A385C" w:rsidP="004A385C">
            <w:pPr>
              <w:pStyle w:val="ListParagraph"/>
              <w:widowControl w:val="0"/>
              <w:tabs>
                <w:tab w:val="left" w:pos="1029"/>
              </w:tabs>
              <w:autoSpaceDE w:val="0"/>
              <w:autoSpaceDN w:val="0"/>
              <w:spacing w:after="0" w:line="240" w:lineRule="auto"/>
              <w:ind w:left="607" w:right="137"/>
              <w:contextualSpacing w:val="0"/>
              <w:jc w:val="both"/>
              <w:rPr>
                <w:lang w:val="lt-LT"/>
              </w:rPr>
            </w:pPr>
          </w:p>
          <w:p w14:paraId="0BDD3948" w14:textId="5AB9EF81" w:rsidR="00346039" w:rsidRPr="00F1090B" w:rsidRDefault="00EB251E" w:rsidP="00403FC1">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shd w:val="clear" w:color="auto" w:fill="DBE4F0"/>
                <w:lang w:val="lt-LT"/>
              </w:rPr>
              <w:t>PASLAUGŲ TEIKĖJO TEISĖ PASITELKTI ASMENIS</w:t>
            </w:r>
            <w:r w:rsidR="00BF73B6" w:rsidRPr="00F1090B">
              <w:rPr>
                <w:b/>
                <w:bCs/>
                <w:color w:val="1F497D" w:themeColor="text2"/>
                <w:spacing w:val="-5"/>
                <w:shd w:val="clear" w:color="auto" w:fill="DBE4F0"/>
                <w:lang w:val="lt-LT"/>
              </w:rPr>
              <w:t xml:space="preserve"> </w:t>
            </w:r>
          </w:p>
          <w:p w14:paraId="6497C3F5" w14:textId="28585BDA" w:rsidR="007D5CF0" w:rsidRPr="00F1090B" w:rsidRDefault="00B94CD3" w:rsidP="00403FC1">
            <w:pPr>
              <w:pStyle w:val="ListParagraph"/>
              <w:widowControl w:val="0"/>
              <w:numPr>
                <w:ilvl w:val="1"/>
                <w:numId w:val="1"/>
              </w:numPr>
              <w:tabs>
                <w:tab w:val="left" w:pos="1029"/>
              </w:tabs>
              <w:autoSpaceDE w:val="0"/>
              <w:autoSpaceDN w:val="0"/>
              <w:spacing w:after="0" w:line="240" w:lineRule="auto"/>
              <w:ind w:left="605" w:right="136" w:hanging="567"/>
              <w:contextualSpacing w:val="0"/>
              <w:jc w:val="both"/>
              <w:rPr>
                <w:lang w:val="lt-LT"/>
              </w:rPr>
            </w:pPr>
            <w:r w:rsidRPr="00F1090B">
              <w:rPr>
                <w:rFonts w:cs="Arial"/>
              </w:rPr>
              <w:t>Sutarties vykdymui pasitelkti specialistai, kurių kvalifikacija buvo remtasi Pirkimo metu:</w:t>
            </w:r>
            <w:r w:rsidRPr="00F1090B">
              <w:rPr>
                <w:rFonts w:cs="Arial"/>
                <w:color w:val="FF0000"/>
              </w:rPr>
              <w:t xml:space="preserve"> </w:t>
            </w:r>
            <w:sdt>
              <w:sdtPr>
                <w:rPr>
                  <w:rFonts w:cs="Arial"/>
                  <w:bCs/>
                </w:rPr>
                <w:id w:val="-1055473048"/>
                <w:placeholder>
                  <w:docPart w:val="8065B728926D4B8BBDE288BD5E2CF239"/>
                </w:placeholder>
                <w:showingPlcHdr/>
                <w:dropDownList>
                  <w:listItem w:value="[Pasirinkite]"/>
                  <w:listItem w:displayText="TAIP" w:value="TAIP"/>
                  <w:listItem w:displayText="NE" w:value="NE"/>
                </w:dropDownList>
              </w:sdtPr>
              <w:sdtContent>
                <w:r w:rsidRPr="00F1090B">
                  <w:rPr>
                    <w:rFonts w:cs="Arial"/>
                    <w:bCs/>
                    <w:color w:val="FF0000"/>
                  </w:rPr>
                  <w:t>[Pasirinkite]</w:t>
                </w:r>
              </w:sdtContent>
            </w:sdt>
            <w:r w:rsidRPr="00F1090B">
              <w:rPr>
                <w:rFonts w:cs="Arial"/>
                <w:i/>
                <w:iCs/>
                <w:color w:val="FF0000"/>
              </w:rPr>
              <w:t>. Jei TAIP</w:t>
            </w:r>
            <w:r w:rsidRPr="00F1090B">
              <w:rPr>
                <w:rFonts w:cs="Arial"/>
                <w:color w:val="000000" w:themeColor="text1"/>
              </w:rPr>
              <w:t>, Pridedamas priedas Nr. 5.</w:t>
            </w:r>
          </w:p>
          <w:p w14:paraId="2D456CF1" w14:textId="7D64D8AD" w:rsidR="007D5CF0" w:rsidRPr="00F1090B" w:rsidRDefault="0006222B" w:rsidP="00403FC1">
            <w:pPr>
              <w:pStyle w:val="ListParagraph"/>
              <w:widowControl w:val="0"/>
              <w:numPr>
                <w:ilvl w:val="1"/>
                <w:numId w:val="1"/>
              </w:numPr>
              <w:tabs>
                <w:tab w:val="left" w:pos="1029"/>
              </w:tabs>
              <w:autoSpaceDE w:val="0"/>
              <w:autoSpaceDN w:val="0"/>
              <w:spacing w:after="0" w:line="240" w:lineRule="auto"/>
              <w:ind w:left="605" w:right="138" w:hanging="567"/>
              <w:contextualSpacing w:val="0"/>
              <w:jc w:val="both"/>
              <w:rPr>
                <w:lang w:val="lt-LT"/>
              </w:rPr>
            </w:pPr>
            <w:r w:rsidRPr="00F1090B">
              <w:rPr>
                <w:rFonts w:cs="Arial"/>
              </w:rPr>
              <w:t>Paslaugų teikėjo pasitelkti Ūkio subjektai:</w:t>
            </w:r>
            <w:r w:rsidRPr="00F1090B">
              <w:rPr>
                <w:rFonts w:cs="Arial"/>
                <w:color w:val="FF0000"/>
              </w:rPr>
              <w:t xml:space="preserve"> </w:t>
            </w:r>
            <w:sdt>
              <w:sdtPr>
                <w:rPr>
                  <w:rFonts w:cs="Arial"/>
                  <w:bCs/>
                </w:rPr>
                <w:id w:val="-1491403542"/>
                <w:placeholder>
                  <w:docPart w:val="B793C1AEF2C64D4B959F507F36921E27"/>
                </w:placeholder>
                <w:showingPlcHdr/>
                <w:dropDownList>
                  <w:listItem w:value="[Pasirinkite]"/>
                  <w:listItem w:displayText="TAIP" w:value="TAIP"/>
                  <w:listItem w:displayText="NE" w:value="NE"/>
                </w:dropDownList>
              </w:sdtPr>
              <w:sdtContent>
                <w:r w:rsidRPr="00F1090B">
                  <w:rPr>
                    <w:rFonts w:cs="Arial"/>
                    <w:bCs/>
                    <w:color w:val="FF0000"/>
                  </w:rPr>
                  <w:t>[Pasirinkite]</w:t>
                </w:r>
              </w:sdtContent>
            </w:sdt>
            <w:r w:rsidRPr="00F1090B">
              <w:rPr>
                <w:rFonts w:cs="Arial"/>
                <w:color w:val="FF0000"/>
              </w:rPr>
              <w:t>.</w:t>
            </w:r>
            <w:r w:rsidRPr="00F1090B">
              <w:rPr>
                <w:rFonts w:cs="Arial"/>
                <w:color w:val="000000" w:themeColor="text1"/>
              </w:rPr>
              <w:t xml:space="preserve"> </w:t>
            </w:r>
            <w:r w:rsidRPr="00F1090B">
              <w:rPr>
                <w:rFonts w:cs="Arial"/>
                <w:i/>
                <w:iCs/>
                <w:color w:val="FF0000"/>
              </w:rPr>
              <w:t>Jei TAIP</w:t>
            </w:r>
            <w:r w:rsidRPr="00F1090B">
              <w:rPr>
                <w:rFonts w:cs="Arial"/>
                <w:color w:val="000000" w:themeColor="text1"/>
              </w:rPr>
              <w:t>, Pridedamas priedas Nr. 5.</w:t>
            </w:r>
          </w:p>
          <w:p w14:paraId="5B711258" w14:textId="5179013B" w:rsidR="007D5CF0" w:rsidRPr="00F1090B" w:rsidRDefault="004057CA" w:rsidP="00403FC1">
            <w:pPr>
              <w:pStyle w:val="ListParagraph"/>
              <w:widowControl w:val="0"/>
              <w:numPr>
                <w:ilvl w:val="1"/>
                <w:numId w:val="1"/>
              </w:numPr>
              <w:tabs>
                <w:tab w:val="left" w:pos="1029"/>
              </w:tabs>
              <w:autoSpaceDE w:val="0"/>
              <w:autoSpaceDN w:val="0"/>
              <w:spacing w:after="0" w:line="240" w:lineRule="auto"/>
              <w:ind w:left="605" w:right="137" w:hanging="567"/>
              <w:contextualSpacing w:val="0"/>
              <w:jc w:val="both"/>
              <w:rPr>
                <w:lang w:val="lt-LT"/>
              </w:rPr>
            </w:pPr>
            <w:r w:rsidRPr="00F1090B">
              <w:rPr>
                <w:rFonts w:cs="Arial"/>
              </w:rPr>
              <w:t xml:space="preserve">Sutarties vykdymui pasitelkti Subteikėjai ir (ar) nurodyta subteikimui perduodama sutartinių įsipareigojimų dalis: </w:t>
            </w:r>
            <w:sdt>
              <w:sdtPr>
                <w:rPr>
                  <w:rFonts w:cs="Arial"/>
                  <w:bCs/>
                </w:rPr>
                <w:id w:val="-1247500227"/>
                <w:placeholder>
                  <w:docPart w:val="1DD9E805FFB847A7BE2643403E0D9FB7"/>
                </w:placeholder>
                <w:showingPlcHdr/>
                <w:dropDownList>
                  <w:listItem w:value="[Pasirinkite]"/>
                  <w:listItem w:displayText="TAIP" w:value="TAIP"/>
                  <w:listItem w:displayText="NE" w:value="NE"/>
                </w:dropDownList>
              </w:sdtPr>
              <w:sdtContent>
                <w:r w:rsidRPr="00F1090B">
                  <w:rPr>
                    <w:rFonts w:cs="Arial"/>
                    <w:bCs/>
                    <w:color w:val="FF0000"/>
                  </w:rPr>
                  <w:t>[Pasirinkite]</w:t>
                </w:r>
              </w:sdtContent>
            </w:sdt>
            <w:r w:rsidRPr="00F1090B">
              <w:rPr>
                <w:rFonts w:cs="Arial"/>
                <w:color w:val="FF0000"/>
              </w:rPr>
              <w:t>.</w:t>
            </w:r>
            <w:r w:rsidRPr="00F1090B">
              <w:rPr>
                <w:rFonts w:cs="Arial"/>
                <w:color w:val="000000" w:themeColor="text1"/>
              </w:rPr>
              <w:t xml:space="preserve"> </w:t>
            </w:r>
            <w:r w:rsidRPr="00F1090B">
              <w:rPr>
                <w:rFonts w:cs="Arial"/>
                <w:i/>
                <w:iCs/>
                <w:color w:val="FF0000"/>
              </w:rPr>
              <w:t>Jei TAIP</w:t>
            </w:r>
            <w:r w:rsidRPr="00F1090B">
              <w:rPr>
                <w:rFonts w:cs="Arial"/>
                <w:color w:val="000000" w:themeColor="text1"/>
              </w:rPr>
              <w:t>, Pridedamas priedas Nr. 5</w:t>
            </w:r>
            <w:r w:rsidR="007D5CF0" w:rsidRPr="00F1090B">
              <w:rPr>
                <w:lang w:val="lt-LT"/>
              </w:rPr>
              <w:t>.</w:t>
            </w:r>
          </w:p>
          <w:p w14:paraId="1908CB49" w14:textId="77777777" w:rsidR="004A385C" w:rsidRPr="00F1090B" w:rsidRDefault="004A385C" w:rsidP="00403FC1">
            <w:pPr>
              <w:pStyle w:val="ListParagraph"/>
              <w:widowControl w:val="0"/>
              <w:tabs>
                <w:tab w:val="left" w:pos="1029"/>
              </w:tabs>
              <w:autoSpaceDE w:val="0"/>
              <w:autoSpaceDN w:val="0"/>
              <w:spacing w:after="0" w:line="240" w:lineRule="auto"/>
              <w:ind w:left="605" w:right="137" w:hanging="567"/>
              <w:contextualSpacing w:val="0"/>
              <w:jc w:val="both"/>
              <w:rPr>
                <w:lang w:val="lt-LT"/>
              </w:rPr>
            </w:pPr>
          </w:p>
          <w:p w14:paraId="360E98E4" w14:textId="2A149E7F" w:rsidR="00346039" w:rsidRPr="00F1090B" w:rsidRDefault="003F6249" w:rsidP="00403FC1">
            <w:pPr>
              <w:numPr>
                <w:ilvl w:val="1"/>
                <w:numId w:val="1"/>
              </w:numPr>
              <w:tabs>
                <w:tab w:val="left" w:pos="1029"/>
                <w:tab w:val="left" w:pos="2340"/>
              </w:tabs>
              <w:spacing w:after="0" w:line="240" w:lineRule="auto"/>
              <w:ind w:left="605" w:hanging="567"/>
              <w:jc w:val="both"/>
              <w:rPr>
                <w:lang w:val="lt-LT"/>
              </w:rPr>
            </w:pPr>
            <w:bookmarkStart w:id="4" w:name="_Ref185434003"/>
            <w:r w:rsidRPr="00F1090B">
              <w:rPr>
                <w:rFonts w:cs="Arial"/>
              </w:rPr>
              <w:t xml:space="preserve">Sutartyje nustatyta tiesioginio atsiskaitymo su Subteikėjais galimybė: </w:t>
            </w:r>
            <w:sdt>
              <w:sdtPr>
                <w:rPr>
                  <w:rFonts w:cs="Arial"/>
                  <w:bCs/>
                </w:rPr>
                <w:id w:val="-914930183"/>
                <w:placeholder>
                  <w:docPart w:val="E905836C082549F5919B03EA06435B7D"/>
                </w:placeholder>
                <w:showingPlcHdr/>
                <w:dropDownList>
                  <w:listItem w:value="[Pasirinkite]"/>
                  <w:listItem w:displayText="TAIP" w:value="TAIP"/>
                  <w:listItem w:displayText="NE" w:value="NE"/>
                </w:dropDownList>
              </w:sdtPr>
              <w:sdtContent>
                <w:r w:rsidRPr="00F1090B">
                  <w:rPr>
                    <w:rFonts w:cs="Arial"/>
                    <w:bCs/>
                    <w:color w:val="FF0000"/>
                  </w:rPr>
                  <w:t>[Pasirinkite]</w:t>
                </w:r>
              </w:sdtContent>
            </w:sdt>
            <w:r w:rsidRPr="00F1090B">
              <w:rPr>
                <w:rFonts w:cs="Arial"/>
                <w:color w:val="FF0000"/>
              </w:rPr>
              <w:t>.</w:t>
            </w:r>
            <w:r w:rsidRPr="00F1090B">
              <w:rPr>
                <w:rFonts w:cs="Arial"/>
              </w:rPr>
              <w:t xml:space="preserve"> Paslaugų teikėjas įsipareigoja apie nurodytą tiesioginio atsiskaitymo galimybę bei šioje Sutartyje nustatytą tokio atsiskaitymo tvarką (jeigu taikoma) informuoti pasitelktus Subteikėjus. Tiesioginio atsiskaitymo tvarka ir sąlygos numatytos Sutarties BD 8 skyriaus punktuose.</w:t>
            </w:r>
            <w:bookmarkEnd w:id="4"/>
          </w:p>
          <w:p w14:paraId="7E07E8F2" w14:textId="77777777" w:rsidR="00152183" w:rsidRPr="00F1090B" w:rsidRDefault="00152183" w:rsidP="007C3641">
            <w:pPr>
              <w:pStyle w:val="ListBullet"/>
              <w:numPr>
                <w:ilvl w:val="0"/>
                <w:numId w:val="0"/>
              </w:numPr>
              <w:ind w:left="360"/>
              <w:rPr>
                <w:lang w:val="lt-LT"/>
              </w:rPr>
            </w:pPr>
          </w:p>
          <w:p w14:paraId="488F7531" w14:textId="2DF1C63B" w:rsidR="009F47ED" w:rsidRPr="00F1090B" w:rsidRDefault="003F6249" w:rsidP="00F81F0D">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lang w:val="lt-LT"/>
              </w:rPr>
              <w:t>ŠALIŲ ATSAKOMYBĖ</w:t>
            </w:r>
          </w:p>
          <w:p w14:paraId="5D8CE45F" w14:textId="6EAB6AE1" w:rsidR="00785E4A" w:rsidRPr="00F1090B" w:rsidRDefault="00270982" w:rsidP="00B65DBB">
            <w:pPr>
              <w:numPr>
                <w:ilvl w:val="1"/>
                <w:numId w:val="1"/>
              </w:numPr>
              <w:tabs>
                <w:tab w:val="left" w:pos="889"/>
              </w:tabs>
              <w:spacing w:after="0" w:line="240" w:lineRule="auto"/>
              <w:ind w:left="605" w:hanging="605"/>
              <w:jc w:val="both"/>
              <w:rPr>
                <w:rFonts w:cs="Arial"/>
              </w:rPr>
            </w:pPr>
            <w:r w:rsidRPr="00F1090B">
              <w:rPr>
                <w:rFonts w:cs="Arial"/>
              </w:rPr>
              <w:t xml:space="preserve">Už vėlavimą suteikti Pirkimo sąlygas atitinkančias Paslaugas per Sutarties SD 3.1. punkte nustatytą terminą Paslaugų teikėjas, Klientui pareikalavus, moka Klientui 0,05 procentų nuo vėluojamų suteikti Paslaugų kainos dydžio delspinigius už kiekvieną uždelstą Dieną, tačiau bet kokiu atveju ne mažiau kaip </w:t>
            </w:r>
            <w:r w:rsidR="00B65DBB" w:rsidRPr="00F1090B">
              <w:rPr>
                <w:rFonts w:cs="Arial"/>
                <w:szCs w:val="20"/>
                <w:lang w:val="lt-LT"/>
              </w:rPr>
              <w:t>50,00 EUR (penkiasdešimt eurų 00 ct)</w:t>
            </w:r>
            <w:r w:rsidRPr="00F1090B">
              <w:rPr>
                <w:rFonts w:cs="Arial"/>
              </w:rPr>
              <w:t xml:space="preserve"> už vieną vėlavimo laikotarpį.</w:t>
            </w:r>
          </w:p>
          <w:p w14:paraId="286CAF31" w14:textId="3BDF9ADE" w:rsidR="00B65DBB" w:rsidRPr="00F1090B" w:rsidRDefault="00270982" w:rsidP="00B65DBB">
            <w:pPr>
              <w:numPr>
                <w:ilvl w:val="1"/>
                <w:numId w:val="1"/>
              </w:numPr>
              <w:tabs>
                <w:tab w:val="left" w:pos="889"/>
              </w:tabs>
              <w:spacing w:after="0" w:line="240" w:lineRule="auto"/>
              <w:ind w:left="605" w:hanging="605"/>
              <w:jc w:val="both"/>
              <w:rPr>
                <w:rFonts w:cs="Arial"/>
              </w:rPr>
            </w:pPr>
            <w:r w:rsidRPr="00F1090B">
              <w:rPr>
                <w:rFonts w:cs="Arial"/>
              </w:rPr>
              <w:t xml:space="preserve">Už nustatytų trūkumų nepašalinimą per Techninėje specifikacijoje ar Sutartyje nustatytą terminą Paslaugų teikėjas, Klientui pareikalavus, moka Klientui 0,05 procentų nuo trūkumų turinčių Paslaugų kainos dydžio delspinigius už kiekvieną uždelstą Dieną, tačiau bet kokiu atveju ne mažiau kaip </w:t>
            </w:r>
            <w:r w:rsidR="00B65DBB" w:rsidRPr="00F1090B">
              <w:rPr>
                <w:rFonts w:cs="Arial"/>
                <w:szCs w:val="20"/>
                <w:lang w:val="lt-LT"/>
              </w:rPr>
              <w:t>50,00 EUR (penkiasdešimt eurų 00 ct)</w:t>
            </w:r>
            <w:r w:rsidR="00B65DBB" w:rsidRPr="00F1090B">
              <w:rPr>
                <w:rFonts w:cs="Arial"/>
              </w:rPr>
              <w:t xml:space="preserve"> už kiekvieną vėlavimo Dieną.</w:t>
            </w:r>
          </w:p>
          <w:p w14:paraId="370FF74E" w14:textId="77777777" w:rsidR="003A4941" w:rsidRPr="00F1090B" w:rsidRDefault="003A4941" w:rsidP="003A4941">
            <w:pPr>
              <w:tabs>
                <w:tab w:val="left" w:pos="1029"/>
              </w:tabs>
              <w:spacing w:after="0" w:line="240" w:lineRule="auto"/>
              <w:ind w:left="607"/>
              <w:jc w:val="both"/>
              <w:rPr>
                <w:lang w:val="lt-LT"/>
              </w:rPr>
            </w:pPr>
          </w:p>
          <w:p w14:paraId="2DD68665" w14:textId="20A7D038" w:rsidR="00346039" w:rsidRPr="00F1090B" w:rsidRDefault="0038613D" w:rsidP="00CB53D8">
            <w:pPr>
              <w:pStyle w:val="ListBullet"/>
              <w:shd w:val="clear" w:color="auto" w:fill="DBE5F1" w:themeFill="accent1" w:themeFillTint="33"/>
              <w:spacing w:after="0" w:line="240" w:lineRule="auto"/>
              <w:ind w:left="607" w:hanging="607"/>
              <w:jc w:val="both"/>
              <w:rPr>
                <w:b/>
                <w:bCs/>
                <w:color w:val="1F497D" w:themeColor="text2"/>
                <w:lang w:val="lt-LT"/>
              </w:rPr>
            </w:pPr>
            <w:r w:rsidRPr="00F1090B">
              <w:rPr>
                <w:b/>
                <w:bCs/>
                <w:color w:val="1F497D" w:themeColor="text2"/>
              </w:rPr>
              <w:lastRenderedPageBreak/>
              <w:t>SUTARTIES PASIRAŠYMAS,</w:t>
            </w:r>
            <w:r w:rsidR="00CB53D8" w:rsidRPr="00F1090B">
              <w:rPr>
                <w:b/>
                <w:bCs/>
                <w:color w:val="1F497D" w:themeColor="text2"/>
              </w:rPr>
              <w:t xml:space="preserve"> </w:t>
            </w:r>
            <w:r w:rsidRPr="00F1090B">
              <w:rPr>
                <w:b/>
                <w:bCs/>
                <w:color w:val="1F497D" w:themeColor="text2"/>
              </w:rPr>
              <w:t xml:space="preserve">ĮSIGALIOJIMAS IR GALIOJIMAS </w:t>
            </w:r>
          </w:p>
          <w:p w14:paraId="480EF177" w14:textId="77777777" w:rsidR="00CB53D8" w:rsidRPr="00F1090B" w:rsidRDefault="00CB53D8" w:rsidP="00CB53D8">
            <w:pPr>
              <w:pStyle w:val="ListParagraph"/>
              <w:spacing w:after="0" w:line="240" w:lineRule="auto"/>
              <w:ind w:left="605"/>
              <w:jc w:val="both"/>
              <w:rPr>
                <w:rFonts w:eastAsia="Times New Roman" w:cs="Arial"/>
              </w:rPr>
            </w:pPr>
          </w:p>
          <w:p w14:paraId="4A749A52" w14:textId="5CF80448" w:rsidR="00330539" w:rsidRPr="00A83A16" w:rsidRDefault="00330539" w:rsidP="00A83A16">
            <w:pPr>
              <w:pStyle w:val="ListParagraph"/>
              <w:numPr>
                <w:ilvl w:val="1"/>
                <w:numId w:val="1"/>
              </w:numPr>
              <w:spacing w:after="0" w:line="240" w:lineRule="auto"/>
              <w:ind w:left="454" w:hanging="417"/>
              <w:jc w:val="both"/>
              <w:rPr>
                <w:rFonts w:eastAsia="Times New Roman" w:cs="Arial"/>
              </w:rPr>
            </w:pPr>
            <w:r w:rsidRPr="38059FBE">
              <w:rPr>
                <w:rFonts w:cs="Arial"/>
              </w:rPr>
              <w:t xml:space="preserve">Sutartis pasirašoma </w:t>
            </w:r>
            <w:bookmarkStart w:id="5" w:name="_Hlk31723706"/>
            <w:sdt>
              <w:sdtPr>
                <w:id w:val="881291736"/>
                <w:placeholder>
                  <w:docPart w:val="354C1EB35A7E433B8821303D3991AF0A"/>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38059FBE">
                  <w:rPr>
                    <w:rFonts w:cs="Arial"/>
                    <w:b/>
                    <w:bCs/>
                    <w:color w:val="FF0000"/>
                  </w:rPr>
                  <w:t>[Pasirinkite]</w:t>
                </w:r>
              </w:sdtContent>
            </w:sdt>
            <w:bookmarkEnd w:id="5"/>
            <w:r>
              <w:t>.</w:t>
            </w:r>
          </w:p>
          <w:p w14:paraId="67D0BA08" w14:textId="7FF815C3" w:rsidR="00AB507F" w:rsidRPr="00A83A16" w:rsidRDefault="00494B8B" w:rsidP="00A83A16">
            <w:pPr>
              <w:pStyle w:val="ListParagraph"/>
              <w:widowControl w:val="0"/>
              <w:numPr>
                <w:ilvl w:val="1"/>
                <w:numId w:val="1"/>
              </w:numPr>
              <w:tabs>
                <w:tab w:val="left" w:pos="1030"/>
              </w:tabs>
              <w:autoSpaceDE w:val="0"/>
              <w:autoSpaceDN w:val="0"/>
              <w:spacing w:after="0" w:line="240" w:lineRule="auto"/>
              <w:ind w:left="454" w:right="136" w:hanging="417"/>
              <w:jc w:val="both"/>
              <w:rPr>
                <w:lang w:val="lt-LT"/>
              </w:rPr>
            </w:pPr>
            <w:r w:rsidRPr="5607BCA0">
              <w:rPr>
                <w:lang w:val="lt-LT"/>
              </w:rPr>
              <w:t>Sutartis įsigalioja nuo jos abipusio pasirašymo dienos</w:t>
            </w:r>
            <w:r w:rsidR="00B65DBB" w:rsidRPr="5607BCA0">
              <w:rPr>
                <w:lang w:val="lt-LT"/>
              </w:rPr>
              <w:t xml:space="preserve">. </w:t>
            </w:r>
            <w:r w:rsidRPr="5607BCA0">
              <w:rPr>
                <w:lang w:val="lt-LT"/>
              </w:rPr>
              <w:t>Paslaugų teikimo terminas yra 36 (trisdešimt šeši) mėnesiai nuo Sutarties įsigaliojimo dienos. Maksimalus Sutarties galiojimo terminas yra 38 (trisdešimt aštuoni) mėnesiai, t. y. 36 (trisdešimt šeši) mėnesiai Paslaugų teikimo laikotarpis ir 2 mėnesiai galutiniam atsiskaitymui tarp Šalių už tinkamai suteiktas Paslaugas ir pritaikytas sankcijas.</w:t>
            </w:r>
          </w:p>
          <w:p w14:paraId="0EBD9A75" w14:textId="79D34820" w:rsidR="00AA26CF" w:rsidRPr="00F1090B" w:rsidRDefault="009575F0" w:rsidP="000113AA">
            <w:pPr>
              <w:pStyle w:val="ListParagraph"/>
              <w:widowControl w:val="0"/>
              <w:numPr>
                <w:ilvl w:val="1"/>
                <w:numId w:val="12"/>
              </w:numPr>
              <w:tabs>
                <w:tab w:val="left" w:pos="1030"/>
              </w:tabs>
              <w:autoSpaceDE w:val="0"/>
              <w:autoSpaceDN w:val="0"/>
              <w:spacing w:after="0" w:line="240" w:lineRule="auto"/>
              <w:ind w:left="454" w:right="136" w:hanging="417"/>
              <w:jc w:val="both"/>
              <w:rPr>
                <w:iCs/>
                <w:lang w:val="lt-LT"/>
              </w:rPr>
            </w:pPr>
            <w:r w:rsidRPr="00F1090B">
              <w:rPr>
                <w:lang w:val="lt-LT"/>
              </w:rPr>
              <w:t>Jei Sutarties galiojimo laikotarpiu yra išperkama Paslaugų už Sutarties SD 2.1. punkte nurodytą bendrą Sutarties kainą</w:t>
            </w:r>
            <w:r w:rsidRPr="00F1090B">
              <w:rPr>
                <w:iCs/>
                <w:lang w:val="lt-LT"/>
              </w:rPr>
              <w:t xml:space="preserve">, Šalims galutinai atsiskaičius už faktiškai suteiktas Paslaugas ir priskaičiuotas netesybas/nuostolius. Klientas apie Paslaugų išpirkimą praneša Paslaugų teikėjui Raštu, o </w:t>
            </w:r>
            <w:r w:rsidRPr="00775ED4">
              <w:rPr>
                <w:iCs/>
                <w:lang w:val="lt-LT"/>
              </w:rPr>
              <w:t>Paslaugų teikėjas pateikia paskutinę pagal Sutartį Sąskaitą</w:t>
            </w:r>
            <w:r w:rsidRPr="00F1090B">
              <w:rPr>
                <w:iCs/>
                <w:lang w:val="lt-LT"/>
              </w:rPr>
              <w:t>, atskiras susitarimas dėl Sutarties nutraukimo nepasirašomas.</w:t>
            </w:r>
          </w:p>
          <w:p w14:paraId="593C8346" w14:textId="77777777" w:rsidR="009651EF" w:rsidRPr="00F1090B" w:rsidRDefault="009651EF" w:rsidP="00CB53D8">
            <w:pPr>
              <w:spacing w:after="0" w:line="240" w:lineRule="auto"/>
              <w:ind w:left="607"/>
              <w:jc w:val="both"/>
              <w:rPr>
                <w:lang w:val="lt-LT"/>
              </w:rPr>
            </w:pPr>
          </w:p>
          <w:p w14:paraId="4B31621A" w14:textId="09434AB4" w:rsidR="00346039" w:rsidRPr="00F1090B" w:rsidRDefault="00241C8B" w:rsidP="009651EF">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lang w:val="lt-LT"/>
              </w:rPr>
              <w:t>KITOS SĄLYGOS</w:t>
            </w:r>
            <w:r w:rsidR="008C4C57" w:rsidRPr="00F1090B">
              <w:rPr>
                <w:b/>
                <w:bCs/>
                <w:color w:val="1F497D" w:themeColor="text2"/>
                <w:lang w:val="lt-LT"/>
              </w:rPr>
              <w:t xml:space="preserve"> </w:t>
            </w:r>
          </w:p>
          <w:p w14:paraId="237ABACD" w14:textId="64773CD9" w:rsidR="00530508" w:rsidRPr="00F1090B" w:rsidRDefault="00F466A0" w:rsidP="009651EF">
            <w:pPr>
              <w:pStyle w:val="ListParagraph"/>
              <w:widowControl w:val="0"/>
              <w:numPr>
                <w:ilvl w:val="1"/>
                <w:numId w:val="1"/>
              </w:numPr>
              <w:tabs>
                <w:tab w:val="left" w:pos="889"/>
              </w:tabs>
              <w:autoSpaceDE w:val="0"/>
              <w:autoSpaceDN w:val="0"/>
              <w:spacing w:before="1" w:after="0" w:line="240" w:lineRule="auto"/>
              <w:ind w:left="605" w:right="136" w:hanging="605"/>
              <w:contextualSpacing w:val="0"/>
              <w:jc w:val="both"/>
              <w:rPr>
                <w:lang w:val="lt-LT"/>
              </w:rPr>
            </w:pPr>
            <w:r w:rsidRPr="00F1090B">
              <w:t>Paslaugų teikėjas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Paslaugų teikėjas įsipareigoja informuoti visus pasitelkiamus trečiuosius asmenis apie šios nuostatos taikymą. Šiame punkte nurodytų įsipareigojimų nesilaikymas laikomas esminiu Sutarties pažeidimu</w:t>
            </w:r>
            <w:r w:rsidR="00530508" w:rsidRPr="00F1090B">
              <w:rPr>
                <w:lang w:val="lt-LT"/>
              </w:rPr>
              <w:t>.</w:t>
            </w:r>
          </w:p>
          <w:p w14:paraId="14BB7798" w14:textId="77777777" w:rsidR="002B347A" w:rsidRPr="00A07A69" w:rsidRDefault="002B347A" w:rsidP="00A07A69">
            <w:pPr>
              <w:widowControl w:val="0"/>
              <w:tabs>
                <w:tab w:val="left" w:pos="709"/>
              </w:tabs>
              <w:autoSpaceDE w:val="0"/>
              <w:autoSpaceDN w:val="0"/>
              <w:spacing w:after="0" w:line="240" w:lineRule="auto"/>
              <w:jc w:val="both"/>
              <w:rPr>
                <w:lang w:val="lt-LT"/>
              </w:rPr>
            </w:pPr>
          </w:p>
          <w:p w14:paraId="59CEF776" w14:textId="578DE11F" w:rsidR="00346039" w:rsidRPr="00F1090B" w:rsidRDefault="00E658D3" w:rsidP="0031159E">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lang w:val="lt-LT"/>
              </w:rPr>
              <w:t>PRIEDAI</w:t>
            </w:r>
          </w:p>
          <w:p w14:paraId="1267824F" w14:textId="16049814" w:rsidR="00F46567" w:rsidRPr="00F1090B" w:rsidRDefault="00B76161" w:rsidP="0031159E">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F1090B">
              <w:t>Kiekvienas šios Sutarties priedas yra neatskiriama jos dalis. Kiekviena Šalis gauna po vieną kiekvieno Sutarties priedo egzempliorių</w:t>
            </w:r>
            <w:r w:rsidR="00F46567" w:rsidRPr="00F1090B">
              <w:rPr>
                <w:spacing w:val="-2"/>
                <w:lang w:val="lt-LT"/>
              </w:rPr>
              <w:t>.</w:t>
            </w:r>
          </w:p>
          <w:p w14:paraId="53C12608" w14:textId="6BE2910C" w:rsidR="00346039" w:rsidRPr="00F1090B" w:rsidRDefault="005A0EB9" w:rsidP="0031159E">
            <w:pPr>
              <w:numPr>
                <w:ilvl w:val="1"/>
                <w:numId w:val="1"/>
              </w:numPr>
              <w:tabs>
                <w:tab w:val="left" w:pos="888"/>
              </w:tabs>
              <w:spacing w:after="0" w:line="240" w:lineRule="auto"/>
              <w:ind w:left="605" w:hanging="567"/>
              <w:jc w:val="both"/>
              <w:rPr>
                <w:lang w:val="lt-LT"/>
              </w:rPr>
            </w:pPr>
            <w:r>
              <w:t>Prie Sutarties SD pridedami šie priedai:</w:t>
            </w:r>
          </w:p>
          <w:p w14:paraId="36FC7DC2" w14:textId="55AB548B" w:rsidR="00B50C49" w:rsidRPr="000113AA" w:rsidRDefault="007741A9" w:rsidP="000113AA">
            <w:pPr>
              <w:pStyle w:val="ListParagraph"/>
              <w:numPr>
                <w:ilvl w:val="2"/>
                <w:numId w:val="1"/>
              </w:numPr>
              <w:tabs>
                <w:tab w:val="left" w:pos="284"/>
                <w:tab w:val="left" w:pos="567"/>
              </w:tabs>
              <w:spacing w:after="0" w:line="240" w:lineRule="auto"/>
              <w:ind w:left="596" w:hanging="567"/>
              <w:jc w:val="both"/>
              <w:rPr>
                <w:rFonts w:eastAsia="Times New Roman" w:cs="Arial"/>
                <w:color w:val="000000"/>
              </w:rPr>
            </w:pPr>
            <w:r w:rsidRPr="00F1090B">
              <w:rPr>
                <w:rFonts w:cs="Arial"/>
              </w:rPr>
              <w:t>Priedas Nr. 1. – Kontaktiniai adresai pranešimams siųsti ir už Sutartį atsakingi asmenys;</w:t>
            </w:r>
          </w:p>
          <w:p w14:paraId="158AE230" w14:textId="77777777" w:rsidR="007741A9" w:rsidRPr="00F1090B" w:rsidRDefault="007741A9" w:rsidP="000113AA">
            <w:pPr>
              <w:pStyle w:val="ListParagraph"/>
              <w:numPr>
                <w:ilvl w:val="2"/>
                <w:numId w:val="1"/>
              </w:numPr>
              <w:tabs>
                <w:tab w:val="left" w:pos="284"/>
                <w:tab w:val="left" w:pos="567"/>
              </w:tabs>
              <w:spacing w:after="0" w:line="240" w:lineRule="auto"/>
              <w:ind w:left="596" w:hanging="567"/>
              <w:jc w:val="both"/>
              <w:rPr>
                <w:rFonts w:cs="Arial"/>
                <w:color w:val="000000"/>
              </w:rPr>
            </w:pPr>
            <w:r w:rsidRPr="00F1090B">
              <w:rPr>
                <w:rFonts w:cs="Arial"/>
              </w:rPr>
              <w:t xml:space="preserve">Priedas Nr. 2. – Techninė specifikacija; </w:t>
            </w:r>
          </w:p>
          <w:p w14:paraId="6DA3BB7A" w14:textId="339D0A2B" w:rsidR="00160452" w:rsidRPr="00F1090B" w:rsidRDefault="007741A9" w:rsidP="000113AA">
            <w:pPr>
              <w:pStyle w:val="ListParagraph"/>
              <w:numPr>
                <w:ilvl w:val="2"/>
                <w:numId w:val="1"/>
              </w:numPr>
              <w:tabs>
                <w:tab w:val="left" w:pos="284"/>
                <w:tab w:val="left" w:pos="567"/>
              </w:tabs>
              <w:spacing w:after="0" w:line="240" w:lineRule="auto"/>
              <w:ind w:left="596" w:hanging="567"/>
              <w:jc w:val="both"/>
              <w:rPr>
                <w:rFonts w:cs="Arial"/>
              </w:rPr>
            </w:pPr>
            <w:r w:rsidRPr="00F1090B">
              <w:rPr>
                <w:rFonts w:cs="Arial"/>
              </w:rPr>
              <w:t xml:space="preserve">Priedas Nr. </w:t>
            </w:r>
            <w:r w:rsidR="00662AAE">
              <w:rPr>
                <w:rFonts w:cs="Arial"/>
              </w:rPr>
              <w:t>3</w:t>
            </w:r>
            <w:r w:rsidRPr="00F1090B">
              <w:rPr>
                <w:rFonts w:cs="Arial"/>
              </w:rPr>
              <w:t xml:space="preserve">. – </w:t>
            </w:r>
            <w:r w:rsidR="00662AAE">
              <w:rPr>
                <w:rFonts w:cs="Arial"/>
              </w:rPr>
              <w:t>Kainos</w:t>
            </w:r>
            <w:r w:rsidRPr="00F1090B">
              <w:rPr>
                <w:rFonts w:cs="Arial"/>
              </w:rPr>
              <w:t xml:space="preserve"> perskaičiavimas</w:t>
            </w:r>
            <w:r w:rsidR="00160452" w:rsidRPr="00F1090B">
              <w:rPr>
                <w:rFonts w:cs="Arial"/>
              </w:rPr>
              <w:t>;</w:t>
            </w:r>
          </w:p>
          <w:p w14:paraId="6A555D3D" w14:textId="38B2B368" w:rsidR="007741A9" w:rsidRPr="00F1090B" w:rsidRDefault="00160452" w:rsidP="000113AA">
            <w:pPr>
              <w:pStyle w:val="ListParagraph"/>
              <w:numPr>
                <w:ilvl w:val="2"/>
                <w:numId w:val="1"/>
              </w:numPr>
              <w:tabs>
                <w:tab w:val="left" w:pos="284"/>
                <w:tab w:val="left" w:pos="567"/>
              </w:tabs>
              <w:spacing w:after="0" w:line="240" w:lineRule="auto"/>
              <w:ind w:left="596" w:hanging="567"/>
              <w:jc w:val="both"/>
              <w:rPr>
                <w:rFonts w:cs="Arial"/>
              </w:rPr>
            </w:pPr>
            <w:r w:rsidRPr="00F1090B">
              <w:rPr>
                <w:rFonts w:cs="Arial"/>
              </w:rPr>
              <w:t xml:space="preserve">Priedas Nr. </w:t>
            </w:r>
            <w:r w:rsidR="00662AAE">
              <w:rPr>
                <w:rFonts w:cs="Arial"/>
              </w:rPr>
              <w:t>4</w:t>
            </w:r>
            <w:r w:rsidRPr="00F1090B">
              <w:rPr>
                <w:rFonts w:cs="Arial"/>
              </w:rPr>
              <w:t xml:space="preserve">. – </w:t>
            </w:r>
            <w:r w:rsidR="007741A9" w:rsidRPr="00F1090B">
              <w:rPr>
                <w:rFonts w:cs="Arial"/>
              </w:rPr>
              <w:t>Ūkio subjektų, Subteikėjų sąrašas bei perduodamų sutartinių įsipareigojimų dalis;</w:t>
            </w:r>
          </w:p>
          <w:p w14:paraId="67E6CF3D" w14:textId="2960665A" w:rsidR="007741A9" w:rsidRPr="00F1090B" w:rsidRDefault="007741A9" w:rsidP="000113AA">
            <w:pPr>
              <w:pStyle w:val="ListParagraph"/>
              <w:numPr>
                <w:ilvl w:val="2"/>
                <w:numId w:val="1"/>
              </w:numPr>
              <w:tabs>
                <w:tab w:val="left" w:pos="284"/>
                <w:tab w:val="left" w:pos="567"/>
              </w:tabs>
              <w:spacing w:after="0" w:line="240" w:lineRule="auto"/>
              <w:ind w:left="596" w:hanging="567"/>
              <w:jc w:val="both"/>
              <w:rPr>
                <w:rFonts w:cs="Arial"/>
                <w:color w:val="000000"/>
              </w:rPr>
            </w:pPr>
            <w:r w:rsidRPr="00F1090B">
              <w:rPr>
                <w:rFonts w:cs="Arial"/>
              </w:rPr>
              <w:lastRenderedPageBreak/>
              <w:t xml:space="preserve">Priedas Nr. </w:t>
            </w:r>
            <w:r w:rsidR="00662AAE">
              <w:rPr>
                <w:rFonts w:cs="Arial"/>
              </w:rPr>
              <w:t>5</w:t>
            </w:r>
            <w:r w:rsidRPr="00F1090B">
              <w:rPr>
                <w:rFonts w:cs="Arial"/>
              </w:rPr>
              <w:t xml:space="preserve">. –  Trišalės sutarties </w:t>
            </w:r>
            <w:r w:rsidRPr="00F1090B">
              <w:rPr>
                <w:rFonts w:cs="Arial"/>
                <w:bCs/>
              </w:rPr>
              <w:t>dėl tiesioginio atsiskaitymo su subteikėju</w:t>
            </w:r>
            <w:r w:rsidRPr="00F1090B">
              <w:rPr>
                <w:rFonts w:cs="Arial"/>
              </w:rPr>
              <w:t xml:space="preserve"> projektas</w:t>
            </w:r>
            <w:r w:rsidR="00160452" w:rsidRPr="00F1090B">
              <w:rPr>
                <w:rFonts w:cs="Arial"/>
              </w:rPr>
              <w:t>;</w:t>
            </w:r>
          </w:p>
          <w:p w14:paraId="06EA504B" w14:textId="16C48C1D" w:rsidR="007741A9" w:rsidRPr="004D417D" w:rsidRDefault="007741A9" w:rsidP="000113AA">
            <w:pPr>
              <w:pStyle w:val="ListParagraph"/>
              <w:numPr>
                <w:ilvl w:val="2"/>
                <w:numId w:val="1"/>
              </w:numPr>
              <w:tabs>
                <w:tab w:val="left" w:pos="284"/>
                <w:tab w:val="left" w:pos="567"/>
              </w:tabs>
              <w:spacing w:after="0" w:line="240" w:lineRule="auto"/>
              <w:ind w:left="596" w:hanging="567"/>
              <w:jc w:val="both"/>
              <w:rPr>
                <w:rFonts w:cs="Arial"/>
                <w:color w:val="000000"/>
              </w:rPr>
            </w:pPr>
            <w:r w:rsidRPr="00F1090B">
              <w:rPr>
                <w:rFonts w:cs="Arial"/>
              </w:rPr>
              <w:t xml:space="preserve">Priedas Nr. </w:t>
            </w:r>
            <w:r w:rsidR="00662AAE">
              <w:rPr>
                <w:rFonts w:cs="Arial"/>
              </w:rPr>
              <w:t>6</w:t>
            </w:r>
            <w:r w:rsidRPr="00F1090B">
              <w:rPr>
                <w:rFonts w:cs="Arial"/>
              </w:rPr>
              <w:t xml:space="preserve">. </w:t>
            </w:r>
            <w:r w:rsidR="00A07A69" w:rsidRPr="00F1090B">
              <w:t>–</w:t>
            </w:r>
            <w:r w:rsidR="00A07A69">
              <w:t xml:space="preserve">  </w:t>
            </w:r>
            <w:r w:rsidRPr="00F1090B">
              <w:rPr>
                <w:rFonts w:cs="Arial"/>
              </w:rPr>
              <w:t>Sauga ir sveikata</w:t>
            </w:r>
            <w:r w:rsidR="000548DE">
              <w:rPr>
                <w:rFonts w:cs="Arial"/>
              </w:rPr>
              <w:t>;</w:t>
            </w:r>
          </w:p>
          <w:p w14:paraId="0DB815F8" w14:textId="2B2195CA" w:rsidR="00382B4E" w:rsidRPr="00F1090B" w:rsidRDefault="00382B4E" w:rsidP="000113AA">
            <w:pPr>
              <w:pStyle w:val="ListParagraph"/>
              <w:numPr>
                <w:ilvl w:val="2"/>
                <w:numId w:val="1"/>
              </w:numPr>
              <w:tabs>
                <w:tab w:val="left" w:pos="284"/>
                <w:tab w:val="left" w:pos="567"/>
              </w:tabs>
              <w:spacing w:after="0" w:line="240" w:lineRule="auto"/>
              <w:ind w:left="596" w:hanging="567"/>
              <w:jc w:val="both"/>
              <w:rPr>
                <w:rFonts w:cs="Arial"/>
                <w:color w:val="000000"/>
              </w:rPr>
            </w:pPr>
            <w:r>
              <w:rPr>
                <w:rFonts w:cs="Arial"/>
              </w:rPr>
              <w:t>P</w:t>
            </w:r>
            <w:r w:rsidR="00A34A8C">
              <w:rPr>
                <w:rFonts w:cs="Arial"/>
              </w:rPr>
              <w:t xml:space="preserve">riedas Nr. 7 </w:t>
            </w:r>
            <w:r w:rsidR="00BE483E" w:rsidRPr="00F1090B">
              <w:t>–</w:t>
            </w:r>
            <w:r w:rsidR="00BE483E">
              <w:t xml:space="preserve"> </w:t>
            </w:r>
            <w:r w:rsidR="000548DE" w:rsidRPr="000548DE">
              <w:t>Darniųjų pirkimų reikalavimai</w:t>
            </w:r>
            <w:r w:rsidR="000548DE">
              <w:t>.</w:t>
            </w:r>
          </w:p>
          <w:p w14:paraId="72A3FEBF" w14:textId="77777777" w:rsidR="00B3766A" w:rsidRPr="00F1090B" w:rsidRDefault="00B3766A" w:rsidP="00B3766A">
            <w:pPr>
              <w:tabs>
                <w:tab w:val="left" w:pos="888"/>
              </w:tabs>
              <w:spacing w:after="0" w:line="240" w:lineRule="auto"/>
              <w:ind w:left="607"/>
              <w:jc w:val="both"/>
              <w:rPr>
                <w:lang w:val="lt-LT"/>
              </w:rPr>
            </w:pPr>
          </w:p>
          <w:p w14:paraId="5D6B7B2D" w14:textId="77777777" w:rsidR="003436CD" w:rsidRPr="00F1090B" w:rsidRDefault="003436CD" w:rsidP="00B3766A">
            <w:pPr>
              <w:tabs>
                <w:tab w:val="left" w:pos="888"/>
              </w:tabs>
              <w:spacing w:after="0" w:line="240" w:lineRule="auto"/>
              <w:ind w:left="607"/>
              <w:jc w:val="both"/>
              <w:rPr>
                <w:lang w:val="lt-LT"/>
              </w:rPr>
            </w:pPr>
          </w:p>
          <w:p w14:paraId="33DCDAAC" w14:textId="735996A0" w:rsidR="00346039" w:rsidRPr="00F1090B" w:rsidRDefault="00570E25" w:rsidP="003436CD">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shd w:val="clear" w:color="auto" w:fill="DBE4F0"/>
                <w:lang w:val="lt-LT"/>
              </w:rPr>
              <w:t>Š</w:t>
            </w:r>
            <w:r w:rsidR="00833FD0" w:rsidRPr="00F1090B">
              <w:rPr>
                <w:b/>
                <w:bCs/>
                <w:color w:val="1F497D" w:themeColor="text2"/>
                <w:shd w:val="clear" w:color="auto" w:fill="DBE4F0"/>
                <w:lang w:val="lt-LT"/>
              </w:rPr>
              <w:t>ALIŲ REKVIZITAI</w:t>
            </w:r>
            <w:r w:rsidR="008D1543" w:rsidRPr="00F1090B">
              <w:rPr>
                <w:b/>
                <w:bCs/>
                <w:color w:val="1F497D" w:themeColor="text2"/>
                <w:lang w:val="lt-LT"/>
              </w:rPr>
              <w:t xml:space="preserve"> </w:t>
            </w:r>
          </w:p>
          <w:p w14:paraId="6A71AEF0" w14:textId="77777777" w:rsidR="0075662C" w:rsidRPr="00F1090B" w:rsidRDefault="0075662C" w:rsidP="007204FD">
            <w:pPr>
              <w:spacing w:after="0" w:line="240" w:lineRule="auto"/>
              <w:rPr>
                <w:rFonts w:cs="Arial"/>
                <w:b/>
                <w:bCs/>
              </w:rPr>
            </w:pPr>
            <w:r w:rsidRPr="00F1090B">
              <w:rPr>
                <w:rFonts w:cs="Arial"/>
                <w:b/>
                <w:bCs/>
              </w:rPr>
              <w:t>Paslaugų teikėjas</w:t>
            </w:r>
          </w:p>
          <w:p w14:paraId="26512E24" w14:textId="77777777" w:rsidR="0075662C" w:rsidRPr="00F1090B" w:rsidRDefault="0075662C" w:rsidP="007204FD">
            <w:pPr>
              <w:spacing w:after="0" w:line="240" w:lineRule="auto"/>
              <w:rPr>
                <w:rFonts w:cs="Arial"/>
                <w:b/>
              </w:rPr>
            </w:pPr>
          </w:p>
          <w:p w14:paraId="1363E5B6" w14:textId="77777777" w:rsidR="0075662C" w:rsidRPr="00F1090B" w:rsidRDefault="0075662C" w:rsidP="007204FD">
            <w:pPr>
              <w:spacing w:after="0" w:line="240" w:lineRule="auto"/>
              <w:rPr>
                <w:rFonts w:cs="Arial"/>
              </w:rPr>
            </w:pPr>
            <w:r w:rsidRPr="00F1090B">
              <w:rPr>
                <w:rFonts w:cs="Arial"/>
              </w:rPr>
              <w:t xml:space="preserve">Pavadinimas </w:t>
            </w:r>
          </w:p>
          <w:p w14:paraId="7A70274B" w14:textId="77777777" w:rsidR="0075662C" w:rsidRPr="00F1090B" w:rsidRDefault="0075662C" w:rsidP="007204FD">
            <w:pPr>
              <w:spacing w:after="0" w:line="240" w:lineRule="auto"/>
              <w:rPr>
                <w:rFonts w:cs="Arial"/>
              </w:rPr>
            </w:pPr>
            <w:r w:rsidRPr="00F1090B">
              <w:rPr>
                <w:rFonts w:cs="Arial"/>
              </w:rPr>
              <w:t xml:space="preserve">Adresas </w:t>
            </w:r>
          </w:p>
          <w:p w14:paraId="3BA06095" w14:textId="77777777" w:rsidR="0075662C" w:rsidRPr="00F1090B" w:rsidRDefault="0075662C" w:rsidP="007204FD">
            <w:pPr>
              <w:tabs>
                <w:tab w:val="left" w:pos="0"/>
              </w:tabs>
              <w:spacing w:after="0" w:line="240" w:lineRule="auto"/>
              <w:rPr>
                <w:rFonts w:cs="Arial"/>
              </w:rPr>
            </w:pPr>
            <w:r w:rsidRPr="00F1090B">
              <w:rPr>
                <w:rFonts w:cs="Arial"/>
              </w:rPr>
              <w:t xml:space="preserve">Įmonės kodas: </w:t>
            </w:r>
          </w:p>
          <w:p w14:paraId="12A6032E" w14:textId="77777777" w:rsidR="0075662C" w:rsidRPr="00F1090B" w:rsidRDefault="0075662C" w:rsidP="007204FD">
            <w:pPr>
              <w:tabs>
                <w:tab w:val="left" w:pos="0"/>
              </w:tabs>
              <w:spacing w:after="0" w:line="240" w:lineRule="auto"/>
              <w:rPr>
                <w:rFonts w:cs="Arial"/>
              </w:rPr>
            </w:pPr>
            <w:r w:rsidRPr="00F1090B">
              <w:rPr>
                <w:rFonts w:cs="Arial"/>
              </w:rPr>
              <w:t xml:space="preserve">PVM kodas:  </w:t>
            </w:r>
          </w:p>
          <w:p w14:paraId="05D4C764" w14:textId="77777777" w:rsidR="0075662C" w:rsidRPr="00F1090B" w:rsidRDefault="0075662C" w:rsidP="007204FD">
            <w:pPr>
              <w:tabs>
                <w:tab w:val="left" w:pos="0"/>
              </w:tabs>
              <w:spacing w:after="0" w:line="240" w:lineRule="auto"/>
              <w:rPr>
                <w:rFonts w:cs="Arial"/>
              </w:rPr>
            </w:pPr>
            <w:r w:rsidRPr="00F1090B">
              <w:rPr>
                <w:rFonts w:cs="Arial"/>
              </w:rPr>
              <w:t xml:space="preserve">A.s. Nr. </w:t>
            </w:r>
          </w:p>
          <w:p w14:paraId="4EF20C56" w14:textId="77777777" w:rsidR="0075662C" w:rsidRPr="00F1090B" w:rsidRDefault="0075662C" w:rsidP="007204FD">
            <w:pPr>
              <w:tabs>
                <w:tab w:val="left" w:pos="0"/>
              </w:tabs>
              <w:spacing w:after="0" w:line="240" w:lineRule="auto"/>
              <w:rPr>
                <w:rFonts w:cs="Arial"/>
              </w:rPr>
            </w:pPr>
            <w:r w:rsidRPr="00F1090B">
              <w:rPr>
                <w:rFonts w:cs="Arial"/>
              </w:rPr>
              <w:t xml:space="preserve">Bankas </w:t>
            </w:r>
          </w:p>
          <w:p w14:paraId="36D0243F" w14:textId="77777777" w:rsidR="0075662C" w:rsidRPr="00F1090B" w:rsidRDefault="0075662C" w:rsidP="007204FD">
            <w:pPr>
              <w:tabs>
                <w:tab w:val="left" w:pos="0"/>
              </w:tabs>
              <w:spacing w:after="0" w:line="240" w:lineRule="auto"/>
              <w:rPr>
                <w:rFonts w:cs="Arial"/>
              </w:rPr>
            </w:pPr>
            <w:r w:rsidRPr="00F1090B">
              <w:rPr>
                <w:rFonts w:cs="Arial"/>
              </w:rPr>
              <w:t xml:space="preserve">Banko kodas </w:t>
            </w:r>
          </w:p>
          <w:p w14:paraId="0F8FCF3A" w14:textId="2C08857F" w:rsidR="0075662C" w:rsidRPr="00F1090B" w:rsidRDefault="0075662C" w:rsidP="007204FD">
            <w:pPr>
              <w:tabs>
                <w:tab w:val="left" w:pos="0"/>
              </w:tabs>
              <w:spacing w:after="0" w:line="240" w:lineRule="auto"/>
              <w:rPr>
                <w:rFonts w:cs="Arial"/>
              </w:rPr>
            </w:pPr>
            <w:r w:rsidRPr="00F1090B">
              <w:rPr>
                <w:rFonts w:cs="Arial"/>
              </w:rPr>
              <w:t xml:space="preserve">Tel. Nr.: </w:t>
            </w:r>
          </w:p>
          <w:p w14:paraId="1B0D95D3" w14:textId="77777777" w:rsidR="0075662C" w:rsidRPr="00F1090B" w:rsidRDefault="0075662C" w:rsidP="007204FD">
            <w:pPr>
              <w:tabs>
                <w:tab w:val="left" w:pos="0"/>
                <w:tab w:val="left" w:pos="630"/>
              </w:tabs>
              <w:spacing w:after="0" w:line="240" w:lineRule="auto"/>
              <w:rPr>
                <w:rFonts w:cs="Arial"/>
              </w:rPr>
            </w:pPr>
            <w:r w:rsidRPr="00F1090B">
              <w:rPr>
                <w:rFonts w:cs="Arial"/>
              </w:rPr>
              <w:t>____________________________________</w:t>
            </w:r>
          </w:p>
          <w:p w14:paraId="0092D94F" w14:textId="73398A81" w:rsidR="001E7773" w:rsidRPr="00F1090B" w:rsidRDefault="0075662C" w:rsidP="007204FD">
            <w:pPr>
              <w:spacing w:after="0" w:line="240" w:lineRule="auto"/>
              <w:ind w:left="720"/>
              <w:jc w:val="both"/>
              <w:rPr>
                <w:lang w:val="lt-LT"/>
              </w:rPr>
            </w:pPr>
            <w:r w:rsidRPr="00F1090B">
              <w:rPr>
                <w:rFonts w:cs="Arial"/>
              </w:rPr>
              <w:t>(pareigos, vardas, pavardė, parašas)</w:t>
            </w:r>
          </w:p>
          <w:p w14:paraId="07BD4823" w14:textId="77777777" w:rsidR="00B3766A" w:rsidRPr="00F1090B" w:rsidRDefault="00B3766A" w:rsidP="00B3766A">
            <w:pPr>
              <w:pStyle w:val="ListBullet"/>
              <w:numPr>
                <w:ilvl w:val="0"/>
                <w:numId w:val="0"/>
              </w:numPr>
              <w:ind w:left="360"/>
              <w:rPr>
                <w:lang w:val="lt-LT"/>
              </w:rPr>
            </w:pPr>
          </w:p>
          <w:p w14:paraId="5146984E" w14:textId="77777777" w:rsidR="00101A0E" w:rsidRPr="00F1090B" w:rsidRDefault="00101A0E" w:rsidP="007204FD">
            <w:pPr>
              <w:pStyle w:val="ListBullet"/>
              <w:numPr>
                <w:ilvl w:val="0"/>
                <w:numId w:val="0"/>
              </w:numPr>
              <w:spacing w:after="0" w:line="240" w:lineRule="auto"/>
              <w:ind w:left="357" w:hanging="319"/>
              <w:rPr>
                <w:b/>
                <w:lang w:val="lt-LT"/>
              </w:rPr>
            </w:pPr>
            <w:r w:rsidRPr="00F1090B">
              <w:rPr>
                <w:b/>
                <w:lang w:val="lt-LT"/>
              </w:rPr>
              <w:t xml:space="preserve">Klientas </w:t>
            </w:r>
          </w:p>
          <w:p w14:paraId="1C4DC8B2" w14:textId="77777777" w:rsidR="00101A0E" w:rsidRPr="00F1090B" w:rsidRDefault="00101A0E" w:rsidP="007204FD">
            <w:pPr>
              <w:pStyle w:val="ListBullet"/>
              <w:numPr>
                <w:ilvl w:val="0"/>
                <w:numId w:val="0"/>
              </w:numPr>
              <w:spacing w:after="0" w:line="240" w:lineRule="auto"/>
              <w:ind w:left="357" w:hanging="319"/>
              <w:rPr>
                <w:b/>
                <w:lang w:val="lt-LT"/>
              </w:rPr>
            </w:pPr>
          </w:p>
          <w:p w14:paraId="6F191EC4"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Pavadinimas </w:t>
            </w:r>
          </w:p>
          <w:p w14:paraId="31BE37B2"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Adresas </w:t>
            </w:r>
          </w:p>
          <w:p w14:paraId="696B701E"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Įmonės kodas: </w:t>
            </w:r>
          </w:p>
          <w:p w14:paraId="59B9218A"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PVM kodas:  </w:t>
            </w:r>
          </w:p>
          <w:p w14:paraId="2E488187"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A.s. Nr. </w:t>
            </w:r>
          </w:p>
          <w:p w14:paraId="2E9DDC14"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Bankas </w:t>
            </w:r>
          </w:p>
          <w:p w14:paraId="7910C267"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Banko kodas </w:t>
            </w:r>
          </w:p>
          <w:p w14:paraId="12FEF324" w14:textId="77777777" w:rsidR="00101A0E" w:rsidRPr="00F1090B" w:rsidRDefault="00101A0E" w:rsidP="007204FD">
            <w:pPr>
              <w:pStyle w:val="ListBullet"/>
              <w:numPr>
                <w:ilvl w:val="0"/>
                <w:numId w:val="0"/>
              </w:numPr>
              <w:spacing w:after="0" w:line="240" w:lineRule="auto"/>
              <w:ind w:left="357" w:hanging="319"/>
              <w:rPr>
                <w:lang w:val="lt-LT"/>
              </w:rPr>
            </w:pPr>
            <w:bookmarkStart w:id="6" w:name="_Hlk51698729"/>
            <w:r w:rsidRPr="00F1090B">
              <w:rPr>
                <w:lang w:val="lt-LT"/>
              </w:rPr>
              <w:t xml:space="preserve">Tel. Nr.: </w:t>
            </w:r>
          </w:p>
          <w:bookmarkEnd w:id="6"/>
          <w:p w14:paraId="59C25A28" w14:textId="77777777" w:rsidR="00101A0E" w:rsidRPr="00F1090B" w:rsidRDefault="00101A0E" w:rsidP="007204FD">
            <w:pPr>
              <w:pStyle w:val="ListBullet"/>
              <w:numPr>
                <w:ilvl w:val="0"/>
                <w:numId w:val="0"/>
              </w:numPr>
              <w:spacing w:after="0" w:line="240" w:lineRule="auto"/>
              <w:ind w:left="357" w:hanging="319"/>
              <w:rPr>
                <w:lang w:val="lt-LT"/>
              </w:rPr>
            </w:pPr>
          </w:p>
          <w:p w14:paraId="1009A593" w14:textId="77777777" w:rsidR="00101A0E" w:rsidRPr="00F1090B" w:rsidRDefault="00101A0E" w:rsidP="007204FD">
            <w:pPr>
              <w:pStyle w:val="ListBullet"/>
              <w:numPr>
                <w:ilvl w:val="0"/>
                <w:numId w:val="0"/>
              </w:numPr>
              <w:spacing w:after="0" w:line="240" w:lineRule="auto"/>
              <w:ind w:left="357" w:hanging="319"/>
              <w:rPr>
                <w:lang w:val="lt-LT"/>
              </w:rPr>
            </w:pPr>
          </w:p>
          <w:p w14:paraId="5D21A13D"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____________________________________</w:t>
            </w:r>
          </w:p>
          <w:p w14:paraId="6E337AC6" w14:textId="77777777" w:rsidR="00101A0E" w:rsidRPr="00F1090B" w:rsidRDefault="00101A0E" w:rsidP="007204FD">
            <w:pPr>
              <w:pStyle w:val="ListBullet"/>
              <w:numPr>
                <w:ilvl w:val="0"/>
                <w:numId w:val="0"/>
              </w:numPr>
              <w:spacing w:after="0" w:line="240" w:lineRule="auto"/>
              <w:ind w:left="357"/>
              <w:rPr>
                <w:lang w:val="lt-LT"/>
              </w:rPr>
            </w:pPr>
            <w:r w:rsidRPr="00F1090B">
              <w:rPr>
                <w:lang w:val="lt-LT"/>
              </w:rPr>
              <w:t xml:space="preserve">(pareigos, vardas, pavardė, parašas) </w:t>
            </w:r>
          </w:p>
          <w:p w14:paraId="4BCEA1D3" w14:textId="615BAF55" w:rsidR="00346039" w:rsidRPr="00F1090B" w:rsidRDefault="00346039" w:rsidP="00F80AE2">
            <w:pPr>
              <w:pStyle w:val="ListBullet"/>
              <w:numPr>
                <w:ilvl w:val="0"/>
                <w:numId w:val="0"/>
              </w:numPr>
              <w:jc w:val="both"/>
              <w:rPr>
                <w:lang w:val="lt-LT"/>
              </w:rPr>
            </w:pPr>
          </w:p>
        </w:tc>
        <w:tc>
          <w:tcPr>
            <w:tcW w:w="5152" w:type="dxa"/>
          </w:tcPr>
          <w:p w14:paraId="5122EAB3" w14:textId="5BA2ACFB" w:rsidR="00346039" w:rsidRPr="00F1090B" w:rsidRDefault="005310EA">
            <w:pPr>
              <w:jc w:val="center"/>
              <w:rPr>
                <w:b/>
                <w:color w:val="1F497D" w:themeColor="text2"/>
              </w:rPr>
            </w:pPr>
            <w:r w:rsidRPr="00F1090B">
              <w:rPr>
                <w:b/>
                <w:color w:val="1F497D" w:themeColor="text2"/>
              </w:rPr>
              <w:lastRenderedPageBreak/>
              <w:t>SERVICE</w:t>
            </w:r>
            <w:r w:rsidRPr="00F1090B">
              <w:rPr>
                <w:b/>
                <w:color w:val="1F497D" w:themeColor="text2"/>
                <w:spacing w:val="-7"/>
              </w:rPr>
              <w:t xml:space="preserve"> </w:t>
            </w:r>
            <w:r w:rsidRPr="00F1090B">
              <w:rPr>
                <w:b/>
                <w:color w:val="1F497D" w:themeColor="text2"/>
                <w:spacing w:val="-2"/>
              </w:rPr>
              <w:t>CONTRACT</w:t>
            </w:r>
          </w:p>
          <w:p w14:paraId="4392C711" w14:textId="5403F1CF" w:rsidR="00346039" w:rsidRPr="00F1090B" w:rsidRDefault="00497FA1" w:rsidP="00F96ECA">
            <w:pPr>
              <w:jc w:val="center"/>
              <w:rPr>
                <w:b/>
                <w:color w:val="1F497D" w:themeColor="text2"/>
              </w:rPr>
            </w:pPr>
            <w:r w:rsidRPr="00F1090B">
              <w:rPr>
                <w:b/>
                <w:color w:val="1F497D" w:themeColor="text2"/>
              </w:rPr>
              <w:t>SPECIAL</w:t>
            </w:r>
            <w:r w:rsidR="00F96ECA" w:rsidRPr="00F1090B">
              <w:rPr>
                <w:b/>
                <w:color w:val="1F497D" w:themeColor="text2"/>
              </w:rPr>
              <w:t xml:space="preserve"> PART</w:t>
            </w:r>
          </w:p>
          <w:p w14:paraId="17103A2B" w14:textId="77777777" w:rsidR="00737914" w:rsidRPr="00F1090B" w:rsidRDefault="00737914" w:rsidP="00737914">
            <w:pPr>
              <w:spacing w:after="0" w:line="240" w:lineRule="auto"/>
              <w:jc w:val="both"/>
              <w:rPr>
                <w:b/>
              </w:rPr>
            </w:pPr>
          </w:p>
          <w:p w14:paraId="118F7B0F" w14:textId="77777777" w:rsidR="006F0F19" w:rsidRPr="00F1090B" w:rsidRDefault="006F0F19" w:rsidP="00B14F86">
            <w:pPr>
              <w:spacing w:after="0" w:line="240" w:lineRule="auto"/>
              <w:ind w:left="153"/>
              <w:jc w:val="both"/>
              <w:rPr>
                <w:rFonts w:cs="Arial"/>
              </w:rPr>
            </w:pPr>
            <w:r w:rsidRPr="00F1090B">
              <w:rPr>
                <w:b/>
              </w:rPr>
              <w:t>UAB Kauno kogeneracinė jėgainė</w:t>
            </w:r>
            <w:r w:rsidRPr="00F1090B">
              <w:rPr>
                <w:color w:val="000000"/>
              </w:rPr>
              <w:t>, a legally registered and operating private limited liability company, legal entity code </w:t>
            </w:r>
            <w:r w:rsidRPr="00F1090B">
              <w:t>303792888</w:t>
            </w:r>
            <w:r w:rsidRPr="00F1090B">
              <w:rPr>
                <w:color w:val="000000"/>
              </w:rPr>
              <w:t xml:space="preserve">, </w:t>
            </w:r>
            <w:r w:rsidRPr="00F1090B">
              <w:t>VAT identification number LT100009225616, registered office address</w:t>
            </w:r>
            <w:r w:rsidRPr="00F1090B">
              <w:rPr>
                <w:color w:val="000000"/>
              </w:rPr>
              <w:t xml:space="preserve"> </w:t>
            </w:r>
            <w:r w:rsidRPr="00F1090B">
              <w:rPr>
                <w:shd w:val="clear" w:color="auto" w:fill="FFFFFF"/>
              </w:rPr>
              <w:t>Jėgainės St. 6</w:t>
            </w:r>
            <w:r w:rsidRPr="00F1090B">
              <w:t>, Biruliškės, LT-54469 Kaunas district, Republic of Lithuania</w:t>
            </w:r>
            <w:r w:rsidRPr="00F1090B">
              <w:rPr>
                <w:color w:val="000000"/>
              </w:rPr>
              <w:t xml:space="preserve">, represented by </w:t>
            </w:r>
            <w:sdt>
              <w:sdtPr>
                <w:rPr>
                  <w:rFonts w:cs="Arial"/>
                </w:rPr>
                <w:id w:val="1345599607"/>
                <w:placeholder>
                  <w:docPart w:val="DF980A0BD61A478CB2E08066B334A252"/>
                </w:placeholder>
                <w:showingPlcHdr/>
              </w:sdtPr>
              <w:sdtContent>
                <w:r w:rsidRPr="00F1090B">
                  <w:rPr>
                    <w:i/>
                    <w:color w:val="808080" w:themeColor="background1" w:themeShade="80"/>
                  </w:rPr>
                  <w:t>[name, surname and position of the person signing the Contract on behalf of the company]</w:t>
                </w:r>
              </w:sdtContent>
            </w:sdt>
            <w:r w:rsidRPr="00F1090B">
              <w:t xml:space="preserve">, acting in accordance with </w:t>
            </w:r>
            <w:sdt>
              <w:sdtPr>
                <w:rPr>
                  <w:rFonts w:cs="Arial"/>
                </w:rPr>
                <w:id w:val="2139453521"/>
                <w:placeholder>
                  <w:docPart w:val="04A0C47F2A334DE1A1E5FE934E241B35"/>
                </w:placeholder>
                <w:showingPlcHdr/>
              </w:sdtPr>
              <w:sdtContent>
                <w:r w:rsidRPr="00F1090B">
                  <w:rPr>
                    <w:i/>
                    <w:color w:val="808080" w:themeColor="background1" w:themeShade="80"/>
                  </w:rPr>
                  <w:t>[basis of representation]</w:t>
                </w:r>
              </w:sdtContent>
            </w:sdt>
            <w:r w:rsidRPr="00F1090B">
              <w:rPr>
                <w:color w:val="000000"/>
              </w:rPr>
              <w:t xml:space="preserve"> (hereinafter – the Buyer), and</w:t>
            </w:r>
          </w:p>
          <w:p w14:paraId="43AC7002" w14:textId="77777777" w:rsidR="006F0F19" w:rsidRPr="00F1090B" w:rsidRDefault="006F0F19" w:rsidP="00B14F86">
            <w:pPr>
              <w:spacing w:after="0" w:line="240" w:lineRule="auto"/>
              <w:ind w:left="153"/>
              <w:jc w:val="both"/>
              <w:rPr>
                <w:rFonts w:cs="Arial"/>
                <w:i/>
              </w:rPr>
            </w:pPr>
          </w:p>
          <w:p w14:paraId="67A88584" w14:textId="77777777" w:rsidR="00985918" w:rsidRPr="00F1090B" w:rsidRDefault="00985918" w:rsidP="00B14F86">
            <w:pPr>
              <w:spacing w:after="0" w:line="240" w:lineRule="auto"/>
              <w:ind w:left="153"/>
              <w:jc w:val="both"/>
              <w:rPr>
                <w:rFonts w:cs="Arial"/>
                <w:b/>
                <w:i/>
                <w:iCs/>
              </w:rPr>
            </w:pPr>
            <w:r w:rsidRPr="00F1090B">
              <w:rPr>
                <w:b/>
                <w:i/>
                <w:color w:val="FF0000"/>
              </w:rPr>
              <w:t xml:space="preserve">If the contract is concluded with joint-venture partners: </w:t>
            </w:r>
          </w:p>
          <w:p w14:paraId="47171290" w14:textId="77777777" w:rsidR="00985918" w:rsidRPr="00F1090B" w:rsidRDefault="00985918" w:rsidP="00B14F86">
            <w:pPr>
              <w:spacing w:after="0" w:line="240" w:lineRule="auto"/>
              <w:ind w:left="153"/>
              <w:jc w:val="both"/>
            </w:pPr>
            <w:r w:rsidRPr="00F1090B">
              <w:rPr>
                <w:b/>
              </w:rPr>
              <w:t xml:space="preserve">Joint venture partners </w:t>
            </w:r>
            <w:r w:rsidRPr="00F1090B">
              <w:t xml:space="preserve">[list all partners] </w:t>
            </w:r>
            <w:r w:rsidRPr="00F1090B">
              <w:rPr>
                <w:b/>
              </w:rPr>
              <w:t xml:space="preserve">– </w:t>
            </w:r>
            <w:sdt>
              <w:sdtPr>
                <w:rPr>
                  <w:rStyle w:val="Strong"/>
                  <w:rFonts w:cs="Arial"/>
                  <w:color w:val="333333"/>
                </w:rPr>
                <w:id w:val="-2030718429"/>
                <w:placeholder>
                  <w:docPart w:val="BFC726CC7B0E4BE785D21AB688F24CBA"/>
                </w:placeholder>
                <w:showingPlcHdr/>
              </w:sdtPr>
              <w:sdtContent>
                <w:r w:rsidRPr="00F1090B">
                  <w:rPr>
                    <w:rStyle w:val="PlaceholderText"/>
                  </w:rPr>
                  <w:t>______________________</w:t>
                </w:r>
              </w:sdtContent>
            </w:sdt>
            <w:r w:rsidRPr="00F1090B">
              <w:t xml:space="preserve">, a legally registered and operating private/public limited liability company, legal entity code </w:t>
            </w:r>
            <w:sdt>
              <w:sdtPr>
                <w:rPr>
                  <w:rFonts w:cs="Arial"/>
                </w:rPr>
                <w:id w:val="1158191163"/>
                <w:placeholder>
                  <w:docPart w:val="F48B19F013CB402AA6433BF7EA20E2E5"/>
                </w:placeholder>
                <w:showingPlcHdr/>
              </w:sdtPr>
              <w:sdtContent>
                <w:r w:rsidRPr="00F1090B">
                  <w:t>_________________</w:t>
                </w:r>
              </w:sdtContent>
            </w:sdt>
            <w:r w:rsidRPr="00F1090B">
              <w:t xml:space="preserve">, VAT identification number </w:t>
            </w:r>
            <w:sdt>
              <w:sdtPr>
                <w:rPr>
                  <w:rFonts w:cs="Arial"/>
                </w:rPr>
                <w:id w:val="2102142672"/>
                <w:placeholder>
                  <w:docPart w:val="EBC3D2995FFD46B0A4EFF98FCFF2E414"/>
                </w:placeholder>
                <w:showingPlcHdr/>
              </w:sdtPr>
              <w:sdtContent>
                <w:r w:rsidRPr="00F1090B">
                  <w:t>_________________</w:t>
                </w:r>
              </w:sdtContent>
            </w:sdt>
            <w:r w:rsidRPr="00F1090B">
              <w:t xml:space="preserve">, registered office address </w:t>
            </w:r>
            <w:sdt>
              <w:sdtPr>
                <w:rPr>
                  <w:rFonts w:cs="Arial"/>
                </w:rPr>
                <w:id w:val="1133287564"/>
                <w:placeholder>
                  <w:docPart w:val="B608FD90FDC941DBA6E9F2D5F4BB5A5B"/>
                </w:placeholder>
                <w:showingPlcHdr/>
              </w:sdtPr>
              <w:sdtContent>
                <w:r w:rsidRPr="00F1090B">
                  <w:t>_________________</w:t>
                </w:r>
              </w:sdtContent>
            </w:sdt>
            <w:r w:rsidRPr="00F1090B">
              <w:t>, Republic of Lithuania</w:t>
            </w:r>
            <w:r w:rsidRPr="00F1090B">
              <w:rPr>
                <w:b/>
              </w:rPr>
              <w:t xml:space="preserve">, and </w:t>
            </w:r>
            <w:sdt>
              <w:sdtPr>
                <w:rPr>
                  <w:rStyle w:val="Strong"/>
                  <w:rFonts w:cs="Arial"/>
                  <w:color w:val="333333"/>
                </w:rPr>
                <w:id w:val="-1785344654"/>
                <w:placeholder>
                  <w:docPart w:val="21B9986AD33D478AB986283F101CF2B9"/>
                </w:placeholder>
                <w:showingPlcHdr/>
              </w:sdtPr>
              <w:sdtContent>
                <w:r w:rsidRPr="00F1090B">
                  <w:rPr>
                    <w:rStyle w:val="PlaceholderText"/>
                  </w:rPr>
                  <w:t>______________________</w:t>
                </w:r>
              </w:sdtContent>
            </w:sdt>
            <w:r w:rsidRPr="00F1090B">
              <w:t xml:space="preserve">, a legally registered and operating private/public limited liability company, legal entity code </w:t>
            </w:r>
            <w:sdt>
              <w:sdtPr>
                <w:rPr>
                  <w:rFonts w:cs="Arial"/>
                </w:rPr>
                <w:id w:val="-263157250"/>
                <w:placeholder>
                  <w:docPart w:val="A54B2027EC034DB6951F54AAB8CAECF0"/>
                </w:placeholder>
                <w:showingPlcHdr/>
              </w:sdtPr>
              <w:sdtContent>
                <w:r w:rsidRPr="00F1090B">
                  <w:t>_________________</w:t>
                </w:r>
              </w:sdtContent>
            </w:sdt>
            <w:r w:rsidRPr="00F1090B">
              <w:t xml:space="preserve">, VAT identification number </w:t>
            </w:r>
            <w:sdt>
              <w:sdtPr>
                <w:rPr>
                  <w:rFonts w:cs="Arial"/>
                </w:rPr>
                <w:id w:val="589366787"/>
                <w:placeholder>
                  <w:docPart w:val="88A4A96511A544C7946CE2915F7DC7B4"/>
                </w:placeholder>
                <w:showingPlcHdr/>
              </w:sdtPr>
              <w:sdtContent>
                <w:r w:rsidRPr="00F1090B">
                  <w:t>_________________</w:t>
                </w:r>
              </w:sdtContent>
            </w:sdt>
            <w:r w:rsidRPr="00F1090B">
              <w:t xml:space="preserve">, registered office address </w:t>
            </w:r>
            <w:sdt>
              <w:sdtPr>
                <w:rPr>
                  <w:rFonts w:cs="Arial"/>
                </w:rPr>
                <w:id w:val="-236093688"/>
                <w:placeholder>
                  <w:docPart w:val="BD49EE1F6D9B4664943D64EA6FD34FFD"/>
                </w:placeholder>
                <w:showingPlcHdr/>
              </w:sdtPr>
              <w:sdtContent>
                <w:r w:rsidRPr="00F1090B">
                  <w:t>_________________</w:t>
                </w:r>
              </w:sdtContent>
            </w:sdt>
            <w:r w:rsidRPr="00F1090B">
              <w:t xml:space="preserve">, Republic of Lithuania, </w:t>
            </w:r>
            <w:r w:rsidRPr="00F1090B">
              <w:rPr>
                <w:b/>
              </w:rPr>
              <w:t xml:space="preserve">represented by </w:t>
            </w:r>
            <w:sdt>
              <w:sdtPr>
                <w:rPr>
                  <w:rFonts w:cs="Arial"/>
                </w:rPr>
                <w:id w:val="-1623001707"/>
                <w:placeholder>
                  <w:docPart w:val="D1055DDEEF714A9D860E3D9F91845A48"/>
                </w:placeholder>
                <w:showingPlcHdr/>
              </w:sdtPr>
              <w:sdtContent>
                <w:r w:rsidRPr="00F1090B">
                  <w:rPr>
                    <w:i/>
                    <w:color w:val="808080" w:themeColor="background1" w:themeShade="80"/>
                  </w:rPr>
                  <w:t>[name, surname and position of the person signing the Contract on behalf of the company]</w:t>
                </w:r>
              </w:sdtContent>
            </w:sdt>
            <w:r w:rsidRPr="00F1090B">
              <w:t xml:space="preserve">, acting in accordance with </w:t>
            </w:r>
            <w:sdt>
              <w:sdtPr>
                <w:rPr>
                  <w:rFonts w:cs="Arial"/>
                </w:rPr>
                <w:id w:val="-1046299925"/>
                <w:placeholder>
                  <w:docPart w:val="80F9DE0EA4BD423A963C6B10DD70B2F9"/>
                </w:placeholder>
                <w:showingPlcHdr/>
              </w:sdtPr>
              <w:sdtContent>
                <w:r w:rsidRPr="00F1090B">
                  <w:rPr>
                    <w:i/>
                    <w:color w:val="808080" w:themeColor="background1" w:themeShade="80"/>
                  </w:rPr>
                  <w:t>[date]</w:t>
                </w:r>
              </w:sdtContent>
            </w:sdt>
            <w:r w:rsidRPr="00F1090B">
              <w:t xml:space="preserve"> joint venture agreement </w:t>
            </w:r>
            <w:sdt>
              <w:sdtPr>
                <w:rPr>
                  <w:rFonts w:cs="Arial"/>
                </w:rPr>
                <w:id w:val="831878603"/>
                <w:placeholder>
                  <w:docPart w:val="3686FD77D1634CB7B65E4722AE2FC191"/>
                </w:placeholder>
                <w:showingPlcHdr/>
              </w:sdtPr>
              <w:sdtContent>
                <w:r w:rsidRPr="00F1090B">
                  <w:rPr>
                    <w:i/>
                    <w:color w:val="808080" w:themeColor="background1" w:themeShade="80"/>
                  </w:rPr>
                  <w:t>[number]</w:t>
                </w:r>
              </w:sdtContent>
            </w:sdt>
            <w:r w:rsidRPr="00F1090B">
              <w:t xml:space="preserve"> (hereinafter – the </w:t>
            </w:r>
            <w:r w:rsidRPr="00F1090B">
              <w:rPr>
                <w:b/>
              </w:rPr>
              <w:t xml:space="preserve">Service Provider), </w:t>
            </w:r>
            <w:r w:rsidRPr="00F1090B">
              <w:t>and</w:t>
            </w:r>
          </w:p>
          <w:p w14:paraId="5B2FF095" w14:textId="77777777" w:rsidR="00985918" w:rsidRPr="00F1090B" w:rsidRDefault="00985918" w:rsidP="00B14F86">
            <w:pPr>
              <w:spacing w:after="0" w:line="240" w:lineRule="auto"/>
              <w:ind w:left="153"/>
              <w:jc w:val="both"/>
              <w:rPr>
                <w:rFonts w:cs="Arial"/>
                <w:i/>
              </w:rPr>
            </w:pPr>
          </w:p>
          <w:p w14:paraId="592D6EE7" w14:textId="77777777" w:rsidR="00985918" w:rsidRPr="00F1090B" w:rsidRDefault="00000000" w:rsidP="00B14F86">
            <w:pPr>
              <w:spacing w:after="0" w:line="240" w:lineRule="auto"/>
              <w:ind w:left="153"/>
              <w:jc w:val="both"/>
              <w:rPr>
                <w:rFonts w:cs="Arial"/>
              </w:rPr>
            </w:pPr>
            <w:sdt>
              <w:sdtPr>
                <w:rPr>
                  <w:rStyle w:val="Strong"/>
                  <w:rFonts w:cs="Arial"/>
                  <w:color w:val="333333"/>
                </w:rPr>
                <w:id w:val="927475246"/>
                <w:placeholder>
                  <w:docPart w:val="FE031191512A41E6A9BB7FC09C9436DF"/>
                </w:placeholder>
                <w:showingPlcHdr/>
              </w:sdtPr>
              <w:sdtContent>
                <w:r w:rsidR="00985918" w:rsidRPr="00F1090B">
                  <w:rPr>
                    <w:rStyle w:val="Strong"/>
                    <w:color w:val="333333"/>
                  </w:rPr>
                  <w:t>[Name]</w:t>
                </w:r>
              </w:sdtContent>
            </w:sdt>
            <w:r w:rsidR="00985918" w:rsidRPr="00F1090B">
              <w:t xml:space="preserve">, a legally registered and operating private/public limited liability company, legal entity code </w:t>
            </w:r>
            <w:sdt>
              <w:sdtPr>
                <w:rPr>
                  <w:rFonts w:cs="Arial"/>
                </w:rPr>
                <w:id w:val="166451409"/>
                <w:placeholder>
                  <w:docPart w:val="38282A56421943FD83F26A18227FC2BE"/>
                </w:placeholder>
                <w:showingPlcHdr/>
              </w:sdtPr>
              <w:sdtContent>
                <w:r w:rsidR="00985918" w:rsidRPr="00F1090B">
                  <w:t>_________________</w:t>
                </w:r>
              </w:sdtContent>
            </w:sdt>
            <w:r w:rsidR="00985918" w:rsidRPr="00F1090B">
              <w:t xml:space="preserve">, VAT identification number </w:t>
            </w:r>
            <w:sdt>
              <w:sdtPr>
                <w:rPr>
                  <w:rFonts w:cs="Arial"/>
                </w:rPr>
                <w:id w:val="927382714"/>
                <w:placeholder>
                  <w:docPart w:val="BFBE3BBAD49142F8A1544B98E1A47A76"/>
                </w:placeholder>
                <w:showingPlcHdr/>
              </w:sdtPr>
              <w:sdtContent>
                <w:r w:rsidR="00985918" w:rsidRPr="00F1090B">
                  <w:t>_________________</w:t>
                </w:r>
              </w:sdtContent>
            </w:sdt>
            <w:r w:rsidR="00985918" w:rsidRPr="00F1090B">
              <w:t xml:space="preserve">, registered office address </w:t>
            </w:r>
            <w:sdt>
              <w:sdtPr>
                <w:rPr>
                  <w:rFonts w:cs="Arial"/>
                </w:rPr>
                <w:id w:val="-1957163355"/>
                <w:placeholder>
                  <w:docPart w:val="2DBBC1685CE44F90AE55A690A727EF1A"/>
                </w:placeholder>
                <w:showingPlcHdr/>
              </w:sdtPr>
              <w:sdtContent>
                <w:r w:rsidR="00985918" w:rsidRPr="00F1090B">
                  <w:t>_________________</w:t>
                </w:r>
              </w:sdtContent>
            </w:sdt>
            <w:r w:rsidR="00985918" w:rsidRPr="00F1090B">
              <w:t xml:space="preserve">, Republic of Lithuania, represented by </w:t>
            </w:r>
            <w:sdt>
              <w:sdtPr>
                <w:rPr>
                  <w:rFonts w:cs="Arial"/>
                </w:rPr>
                <w:id w:val="543646494"/>
                <w:placeholder>
                  <w:docPart w:val="81CD7544979E4603B9FA3DD46BFA8AAD"/>
                </w:placeholder>
                <w:showingPlcHdr/>
              </w:sdtPr>
              <w:sdtContent>
                <w:r w:rsidR="00985918" w:rsidRPr="00F1090B">
                  <w:rPr>
                    <w:i/>
                    <w:color w:val="808080" w:themeColor="background1" w:themeShade="80"/>
                  </w:rPr>
                  <w:t>[name, surname and position of the person signing the Contract on behalf of the company]</w:t>
                </w:r>
              </w:sdtContent>
            </w:sdt>
            <w:r w:rsidR="00985918" w:rsidRPr="00F1090B">
              <w:t xml:space="preserve">, acting in accordance with </w:t>
            </w:r>
            <w:sdt>
              <w:sdtPr>
                <w:rPr>
                  <w:rFonts w:cs="Arial"/>
                </w:rPr>
                <w:id w:val="-1005358093"/>
                <w:placeholder>
                  <w:docPart w:val="DD3DAC76AC294E169731D80E92FC2706"/>
                </w:placeholder>
                <w:showingPlcHdr/>
              </w:sdtPr>
              <w:sdtContent>
                <w:r w:rsidR="00985918" w:rsidRPr="00F1090B">
                  <w:rPr>
                    <w:i/>
                    <w:color w:val="808080" w:themeColor="background1" w:themeShade="80"/>
                  </w:rPr>
                  <w:t>[basis of representation]</w:t>
                </w:r>
              </w:sdtContent>
            </w:sdt>
            <w:r w:rsidR="00985918" w:rsidRPr="00F1090B">
              <w:t xml:space="preserve"> (hereinafter – the </w:t>
            </w:r>
            <w:r w:rsidR="00985918" w:rsidRPr="00F1090B">
              <w:rPr>
                <w:b/>
              </w:rPr>
              <w:t>Service Provider</w:t>
            </w:r>
            <w:r w:rsidR="00985918" w:rsidRPr="00F1090B">
              <w:t>),</w:t>
            </w:r>
          </w:p>
          <w:p w14:paraId="3F04678A" w14:textId="77777777" w:rsidR="00985918" w:rsidRPr="00F1090B" w:rsidRDefault="00985918" w:rsidP="00B14F86">
            <w:pPr>
              <w:spacing w:after="0" w:line="240" w:lineRule="auto"/>
              <w:ind w:left="153"/>
              <w:jc w:val="both"/>
              <w:rPr>
                <w:rFonts w:cs="Arial"/>
              </w:rPr>
            </w:pPr>
          </w:p>
          <w:p w14:paraId="70EBC28C" w14:textId="7EDE0CD8" w:rsidR="00346039" w:rsidRPr="00F1090B" w:rsidRDefault="00AE325C" w:rsidP="00B14F86">
            <w:pPr>
              <w:pStyle w:val="ListBullet2"/>
              <w:shd w:val="clear" w:color="auto" w:fill="DBE5F1" w:themeFill="accent1" w:themeFillTint="33"/>
              <w:ind w:left="578" w:hanging="425"/>
              <w:jc w:val="both"/>
              <w:rPr>
                <w:b/>
                <w:bCs/>
                <w:color w:val="1F497D" w:themeColor="text2"/>
              </w:rPr>
            </w:pPr>
            <w:r w:rsidRPr="00F1090B">
              <w:rPr>
                <w:b/>
                <w:bCs/>
                <w:color w:val="1F497D" w:themeColor="text2"/>
              </w:rPr>
              <w:t>OBJECT OF THE CONTRACT</w:t>
            </w:r>
          </w:p>
          <w:p w14:paraId="47202020" w14:textId="54020F8D" w:rsidR="00346039" w:rsidRPr="00F1090B" w:rsidRDefault="00686B52" w:rsidP="00BA17C4">
            <w:pPr>
              <w:numPr>
                <w:ilvl w:val="1"/>
                <w:numId w:val="2"/>
              </w:numPr>
              <w:spacing w:after="0" w:line="240" w:lineRule="auto"/>
              <w:ind w:hanging="567"/>
              <w:jc w:val="both"/>
            </w:pPr>
            <w:r w:rsidRPr="00F1090B">
              <w:t xml:space="preserve">The Service Provider shall undertake to provide the Buyer </w:t>
            </w:r>
            <w:r w:rsidR="00BA1F69" w:rsidRPr="00BA1F69">
              <w:rPr>
                <w:rStyle w:val="Strong"/>
                <w:rFonts w:cs="Arial"/>
                <w:color w:val="333333"/>
              </w:rPr>
              <w:t xml:space="preserve">DCS system upgrade services </w:t>
            </w:r>
            <w:r w:rsidRPr="00F1090B">
              <w:t>(hereinafter – Services) under the terms and conditions set out in the Contract</w:t>
            </w:r>
            <w:r w:rsidR="00782DCA" w:rsidRPr="00F1090B">
              <w:t>,</w:t>
            </w:r>
            <w:r w:rsidRPr="00F1090B">
              <w:t xml:space="preserve"> and the Buyer shall undertake to pay for the Services provided under the terms and conditions specified in the Contract</w:t>
            </w:r>
            <w:r w:rsidRPr="00F1090B">
              <w:rPr>
                <w:i/>
              </w:rPr>
              <w:t>.</w:t>
            </w:r>
            <w:r w:rsidRPr="00F1090B">
              <w:t xml:space="preserve"> According to the Contract, the Services described in the Technical Specifications shall be rendered to the Buyer</w:t>
            </w:r>
            <w:r w:rsidR="004611AC" w:rsidRPr="00F1090B">
              <w:t>.</w:t>
            </w:r>
          </w:p>
          <w:p w14:paraId="27F6C7F3" w14:textId="77777777" w:rsidR="00B60A4D" w:rsidRPr="00F1090B" w:rsidRDefault="00B60A4D" w:rsidP="00EC1D39">
            <w:pPr>
              <w:spacing w:after="0"/>
              <w:ind w:left="720" w:hanging="717"/>
              <w:jc w:val="both"/>
            </w:pPr>
          </w:p>
          <w:p w14:paraId="367D4B76" w14:textId="2A61DDEC" w:rsidR="00346039" w:rsidRPr="00F1090B" w:rsidRDefault="00F55F8E" w:rsidP="00E00BE5">
            <w:pPr>
              <w:pStyle w:val="ListBullet2"/>
              <w:shd w:val="clear" w:color="auto" w:fill="DBE5F1" w:themeFill="accent1" w:themeFillTint="33"/>
              <w:jc w:val="both"/>
              <w:rPr>
                <w:b/>
                <w:bCs/>
                <w:color w:val="1F497D" w:themeColor="text2"/>
              </w:rPr>
            </w:pPr>
            <w:r w:rsidRPr="00F1090B">
              <w:rPr>
                <w:b/>
                <w:bCs/>
                <w:color w:val="1F497D" w:themeColor="text2"/>
              </w:rPr>
              <w:t>SCOPE AND PRICE OF SERVICES</w:t>
            </w:r>
          </w:p>
          <w:p w14:paraId="6DB5F579" w14:textId="4D17D5F1" w:rsidR="00723ECB" w:rsidRPr="00F1090B" w:rsidRDefault="00723ECB" w:rsidP="00BA17C4">
            <w:pPr>
              <w:numPr>
                <w:ilvl w:val="1"/>
                <w:numId w:val="2"/>
              </w:numPr>
              <w:spacing w:after="0" w:line="240" w:lineRule="auto"/>
              <w:ind w:hanging="567"/>
              <w:jc w:val="both"/>
              <w:rPr>
                <w:rFonts w:cs="Arial"/>
              </w:rPr>
            </w:pPr>
            <w:r w:rsidRPr="00F1090B">
              <w:lastRenderedPageBreak/>
              <w:t xml:space="preserve">The Contract price is EUR ___,___.__ (________________________ euro __ ct), incl. VAT. The total Contract price comprises:  </w:t>
            </w:r>
          </w:p>
          <w:p w14:paraId="00D6DC44" w14:textId="6991012E" w:rsidR="00A71A32" w:rsidRPr="00780D41" w:rsidRDefault="00723ECB" w:rsidP="00BA17C4">
            <w:pPr>
              <w:pStyle w:val="ListParagraph"/>
              <w:numPr>
                <w:ilvl w:val="2"/>
                <w:numId w:val="2"/>
              </w:numPr>
              <w:spacing w:after="0" w:line="240" w:lineRule="auto"/>
              <w:ind w:left="429"/>
              <w:jc w:val="both"/>
              <w:rPr>
                <w:rFonts w:cs="Arial"/>
              </w:rPr>
            </w:pPr>
            <w:r w:rsidRPr="00F1090B">
              <w:t xml:space="preserve">the price of Services is EUR </w:t>
            </w:r>
            <w:r w:rsidR="00391079" w:rsidRPr="00F1090B">
              <w:rPr>
                <w:rFonts w:cs="Arial"/>
                <w:i/>
              </w:rPr>
              <w:t>___.___,__</w:t>
            </w:r>
            <w:r w:rsidR="00391079" w:rsidRPr="00F1090B">
              <w:t xml:space="preserve"> (________________________ euro __ ct</w:t>
            </w:r>
            <w:r w:rsidR="00A71A32" w:rsidRPr="00F1090B">
              <w:t>), excluding VAT;</w:t>
            </w:r>
          </w:p>
          <w:p w14:paraId="5954EBD4" w14:textId="721DD0DB" w:rsidR="00723ECB" w:rsidRPr="00F1090B" w:rsidRDefault="00723ECB" w:rsidP="00391079">
            <w:pPr>
              <w:numPr>
                <w:ilvl w:val="2"/>
                <w:numId w:val="2"/>
              </w:numPr>
              <w:spacing w:after="0" w:line="240" w:lineRule="auto"/>
              <w:ind w:left="712" w:hanging="283"/>
              <w:jc w:val="both"/>
              <w:rPr>
                <w:rFonts w:cs="Arial"/>
              </w:rPr>
            </w:pPr>
            <w:r w:rsidRPr="00F1090B">
              <w:t xml:space="preserve">value added tax (VAT) of </w:t>
            </w:r>
            <w:r w:rsidR="00391079">
              <w:t>_</w:t>
            </w:r>
            <w:r w:rsidRPr="00F1090B">
              <w:t xml:space="preserve">% – EUR ___,___.__ (________________________ euro __ ct). </w:t>
            </w:r>
            <w:r w:rsidRPr="00F1090B">
              <w:rPr>
                <w:i/>
                <w:color w:val="FF0000"/>
              </w:rPr>
              <w:t xml:space="preserve">If the Service Provider is not a VAT payer, the following sentence must be added: </w:t>
            </w:r>
            <w:r w:rsidRPr="00F1090B">
              <w:t>The Service Provider is not a VAT payer.</w:t>
            </w:r>
            <w:r w:rsidRPr="00F1090B">
              <w:rPr>
                <w:i/>
                <w:color w:val="FF0000"/>
              </w:rPr>
              <w:t xml:space="preserve"> If VAT does not apply to the object of the Contract, the following sentence must be added</w:t>
            </w:r>
            <w:r w:rsidRPr="00F1090B">
              <w:rPr>
                <w:i/>
              </w:rPr>
              <w:t xml:space="preserve">: </w:t>
            </w:r>
            <w:r w:rsidRPr="00F1090B">
              <w:t>VAT shall not apply to the Object of the Contract.</w:t>
            </w:r>
            <w:r w:rsidRPr="00F1090B">
              <w:rPr>
                <w:color w:val="FF0000"/>
              </w:rPr>
              <w:t xml:space="preserve"> </w:t>
            </w:r>
            <w:r w:rsidRPr="00F1090B">
              <w:rPr>
                <w:i/>
                <w:color w:val="FF0000"/>
              </w:rPr>
              <w:t xml:space="preserve">If the Service Provider is a foreign company and is a VAT payer, the following sentence must be added: </w:t>
            </w:r>
            <w:r w:rsidRPr="00F1090B">
              <w:t>VAT shall be paid to the budget of the Republic of Lithuania by the Buyer.</w:t>
            </w:r>
          </w:p>
          <w:p w14:paraId="47D9A000" w14:textId="5F0FC3E9" w:rsidR="00723ECB" w:rsidRPr="00F1090B" w:rsidRDefault="00723ECB" w:rsidP="008C0292">
            <w:pPr>
              <w:numPr>
                <w:ilvl w:val="1"/>
                <w:numId w:val="2"/>
              </w:numPr>
              <w:tabs>
                <w:tab w:val="left" w:pos="709"/>
              </w:tabs>
              <w:spacing w:after="0" w:line="240" w:lineRule="auto"/>
              <w:ind w:hanging="567"/>
              <w:jc w:val="both"/>
              <w:rPr>
                <w:rFonts w:cs="Arial"/>
              </w:rPr>
            </w:pPr>
            <w:r w:rsidRPr="00F1090B">
              <w:t xml:space="preserve">The method used to calculate the price based on the Methodology – </w:t>
            </w:r>
            <w:sdt>
              <w:sdtPr>
                <w:rPr>
                  <w:rFonts w:cs="Arial"/>
                </w:rPr>
                <w:id w:val="178864697"/>
                <w:placeholder>
                  <w:docPart w:val="AF29BBCDB8314A7BA5792ED15831677C"/>
                </w:placeholder>
                <w:dropDownList>
                  <w:listItem w:value="[Pasirinkite]"/>
                  <w:listItem w:displayText="fixed rate" w:value="fiksuotas įkainis"/>
                  <w:listItem w:displayText="fixed price" w:value="fiksuota kaina"/>
                  <w:listItem w:displayText="variable rate" w:value="kintamas įkainis"/>
                  <w:listItem w:displayText="fixed rate and compensation of contract costs" w:value="fiksuotas įkainis ir sutarties vykdymo išlaidų atlyginimas"/>
                  <w:listItem w:displayText="fixed price and compensation of contract costs" w:value="fiksuota kaina ir sutarties vykdymo išlaidų atlyginimas"/>
                  <w:listItem w:displayText="fixed rate and 10% for procuring related goods and services" w:value="fiksuotas įkainis su 10 % susijusioms prekėms ar paslaugoms įsigyti"/>
                </w:dropDownList>
              </w:sdtPr>
              <w:sdtContent>
                <w:r w:rsidR="00655E00">
                  <w:rPr>
                    <w:rFonts w:cs="Arial"/>
                  </w:rPr>
                  <w:t>fixed price</w:t>
                </w:r>
              </w:sdtContent>
            </w:sdt>
            <w:r w:rsidR="00C47647" w:rsidRPr="00F1090B">
              <w:t>.</w:t>
            </w:r>
          </w:p>
          <w:p w14:paraId="7AC4D805" w14:textId="77777777" w:rsidR="00047C5A" w:rsidRPr="00047C5A" w:rsidRDefault="00047C5A" w:rsidP="00BA17C4">
            <w:pPr>
              <w:numPr>
                <w:ilvl w:val="1"/>
                <w:numId w:val="2"/>
              </w:numPr>
              <w:tabs>
                <w:tab w:val="left" w:pos="709"/>
              </w:tabs>
              <w:spacing w:after="0" w:line="240" w:lineRule="auto"/>
              <w:ind w:hanging="567"/>
              <w:jc w:val="both"/>
              <w:rPr>
                <w:rFonts w:cs="Arial"/>
              </w:rPr>
            </w:pPr>
            <w:r w:rsidRPr="00047C5A">
              <w:t>In this Contract, the Initial Contract Value shall be equal to the Service Provider's Tender price, excluding VAT, specified for the entire quantity and/or scope of Services specified in the procurement documents and the Contract</w:t>
            </w:r>
            <w:r>
              <w:t>.</w:t>
            </w:r>
          </w:p>
          <w:p w14:paraId="7EFC9DCC" w14:textId="1E022A8E" w:rsidR="00BA17C4" w:rsidRPr="00F1090B" w:rsidRDefault="00047C5A" w:rsidP="00BA17C4">
            <w:pPr>
              <w:numPr>
                <w:ilvl w:val="1"/>
                <w:numId w:val="2"/>
              </w:numPr>
              <w:tabs>
                <w:tab w:val="left" w:pos="709"/>
              </w:tabs>
              <w:spacing w:after="0" w:line="240" w:lineRule="auto"/>
              <w:ind w:hanging="567"/>
              <w:jc w:val="both"/>
              <w:rPr>
                <w:rFonts w:cs="Arial"/>
              </w:rPr>
            </w:pPr>
            <w:r w:rsidRPr="00047C5A">
              <w:rPr>
                <w:rFonts w:cs="Arial"/>
              </w:rPr>
              <w:t>The Buyer shall pay for the Services the price specified in clause 2.</w:t>
            </w:r>
            <w:r w:rsidR="009058F8">
              <w:rPr>
                <w:rFonts w:cs="Arial"/>
              </w:rPr>
              <w:t>1.</w:t>
            </w:r>
            <w:r w:rsidRPr="00047C5A">
              <w:rPr>
                <w:rFonts w:cs="Arial"/>
              </w:rPr>
              <w:t xml:space="preserve">1 of the SP of Contract. </w:t>
            </w:r>
          </w:p>
          <w:p w14:paraId="1FC95BF1" w14:textId="0CAFB648" w:rsidR="00A3363F" w:rsidRPr="00557F49" w:rsidRDefault="00047C5A" w:rsidP="00BA17C4">
            <w:pPr>
              <w:widowControl w:val="0"/>
              <w:numPr>
                <w:ilvl w:val="1"/>
                <w:numId w:val="2"/>
              </w:numPr>
              <w:tabs>
                <w:tab w:val="left" w:pos="709"/>
              </w:tabs>
              <w:autoSpaceDE w:val="0"/>
              <w:autoSpaceDN w:val="0"/>
              <w:spacing w:after="0" w:line="230" w:lineRule="exact"/>
              <w:ind w:hanging="567"/>
              <w:jc w:val="both"/>
            </w:pPr>
            <w:r w:rsidRPr="00047C5A">
              <w:rPr>
                <w:rFonts w:cs="Arial"/>
              </w:rPr>
              <w:t xml:space="preserve">The total Service price shall remain unchanged throughout the duration of the Contract, except in cases where the Contract price is reduced or changed in accordance with the procedure set forth in Annex No. </w:t>
            </w:r>
            <w:r w:rsidR="006420C1">
              <w:rPr>
                <w:rFonts w:cs="Arial"/>
              </w:rPr>
              <w:t>3</w:t>
            </w:r>
            <w:r w:rsidRPr="00047C5A">
              <w:rPr>
                <w:rFonts w:cs="Arial"/>
              </w:rPr>
              <w:t xml:space="preserve"> to the Contract</w:t>
            </w:r>
            <w:r>
              <w:rPr>
                <w:rFonts w:cs="Arial"/>
              </w:rPr>
              <w:t>.</w:t>
            </w:r>
          </w:p>
          <w:p w14:paraId="1EE29300" w14:textId="77777777" w:rsidR="00047C5A" w:rsidRPr="00F1090B" w:rsidRDefault="00047C5A" w:rsidP="00557F49">
            <w:pPr>
              <w:widowControl w:val="0"/>
              <w:tabs>
                <w:tab w:val="left" w:pos="709"/>
              </w:tabs>
              <w:autoSpaceDE w:val="0"/>
              <w:autoSpaceDN w:val="0"/>
              <w:spacing w:after="0" w:line="230" w:lineRule="exact"/>
              <w:ind w:left="720"/>
              <w:jc w:val="both"/>
            </w:pPr>
          </w:p>
          <w:p w14:paraId="2833133E" w14:textId="65E367B7" w:rsidR="00346039" w:rsidRPr="00F1090B" w:rsidRDefault="00597A7B" w:rsidP="009F4802">
            <w:pPr>
              <w:pStyle w:val="ListBullet2"/>
              <w:shd w:val="clear" w:color="auto" w:fill="DBE5F1" w:themeFill="accent1" w:themeFillTint="33"/>
              <w:spacing w:after="0" w:line="240" w:lineRule="auto"/>
              <w:ind w:left="720" w:hanging="567"/>
              <w:jc w:val="both"/>
              <w:rPr>
                <w:b/>
                <w:bCs/>
                <w:color w:val="1F497D" w:themeColor="text2"/>
              </w:rPr>
            </w:pPr>
            <w:r w:rsidRPr="00F1090B">
              <w:rPr>
                <w:b/>
                <w:bCs/>
                <w:color w:val="1F497D" w:themeColor="text2"/>
              </w:rPr>
              <w:t>DEADLINES AND PROCEDURE OF TRANSFER AND ACCEPTANCE OF SERVICES</w:t>
            </w:r>
          </w:p>
          <w:p w14:paraId="2C5B344C" w14:textId="7DEA4EDE" w:rsidR="00E56B55" w:rsidRPr="00F1090B" w:rsidRDefault="00D853FF" w:rsidP="00874015">
            <w:pPr>
              <w:pStyle w:val="ListParagraph"/>
              <w:widowControl w:val="0"/>
              <w:numPr>
                <w:ilvl w:val="1"/>
                <w:numId w:val="2"/>
              </w:numPr>
              <w:tabs>
                <w:tab w:val="left" w:pos="720"/>
              </w:tabs>
              <w:autoSpaceDE w:val="0"/>
              <w:autoSpaceDN w:val="0"/>
              <w:spacing w:after="0" w:line="240" w:lineRule="auto"/>
              <w:ind w:hanging="575"/>
              <w:contextualSpacing w:val="0"/>
              <w:jc w:val="both"/>
            </w:pPr>
            <w:r w:rsidRPr="00F1090B">
              <w:t>The procedure, deadlines and location of the provision of Services shall be specified in the Contract and/or the Technical Specifications.</w:t>
            </w:r>
          </w:p>
          <w:p w14:paraId="41F21D41" w14:textId="2171B051" w:rsidR="00E56B55" w:rsidRPr="00F1090B" w:rsidRDefault="005D1BDB" w:rsidP="00874015">
            <w:pPr>
              <w:pStyle w:val="ListParagraph"/>
              <w:widowControl w:val="0"/>
              <w:numPr>
                <w:ilvl w:val="1"/>
                <w:numId w:val="2"/>
              </w:numPr>
              <w:tabs>
                <w:tab w:val="left" w:pos="854"/>
              </w:tabs>
              <w:autoSpaceDE w:val="0"/>
              <w:autoSpaceDN w:val="0"/>
              <w:spacing w:after="0" w:line="240" w:lineRule="auto"/>
              <w:ind w:right="139" w:hanging="575"/>
              <w:contextualSpacing w:val="0"/>
              <w:jc w:val="both"/>
            </w:pPr>
            <w:r w:rsidRPr="00F1090B">
              <w:t>Cooperation, including provided consultations, documents, and/or information, between the Parties shall be conducted in Lithuanian or another language agreed upon by the Parties</w:t>
            </w:r>
            <w:r w:rsidR="00E56B55" w:rsidRPr="00F1090B">
              <w:t>.</w:t>
            </w:r>
          </w:p>
          <w:p w14:paraId="005911B2" w14:textId="192D0F5E" w:rsidR="00E56B55" w:rsidRPr="00F1090B" w:rsidRDefault="00F37998" w:rsidP="00874015">
            <w:pPr>
              <w:pStyle w:val="ListParagraph"/>
              <w:widowControl w:val="0"/>
              <w:numPr>
                <w:ilvl w:val="1"/>
                <w:numId w:val="2"/>
              </w:numPr>
              <w:tabs>
                <w:tab w:val="left" w:pos="854"/>
              </w:tabs>
              <w:autoSpaceDE w:val="0"/>
              <w:autoSpaceDN w:val="0"/>
              <w:spacing w:after="0" w:line="240" w:lineRule="auto"/>
              <w:ind w:hanging="575"/>
              <w:contextualSpacing w:val="0"/>
              <w:jc w:val="both"/>
            </w:pPr>
            <w:r w:rsidRPr="00F1090B">
              <w:t>Service deficiencies shall be interpreted as defined in clause 1.35 of the GP of the Contract</w:t>
            </w:r>
            <w:r w:rsidR="00E56B55" w:rsidRPr="00F1090B">
              <w:t>.</w:t>
            </w:r>
          </w:p>
          <w:p w14:paraId="45714876" w14:textId="77777777" w:rsidR="00245AB0" w:rsidRPr="00F1090B" w:rsidRDefault="00245AB0" w:rsidP="00245AB0">
            <w:pPr>
              <w:pStyle w:val="ListParagraph"/>
              <w:widowControl w:val="0"/>
              <w:tabs>
                <w:tab w:val="left" w:pos="710"/>
              </w:tabs>
              <w:autoSpaceDE w:val="0"/>
              <w:autoSpaceDN w:val="0"/>
              <w:spacing w:after="0" w:line="240" w:lineRule="auto"/>
              <w:ind w:right="137"/>
              <w:contextualSpacing w:val="0"/>
              <w:jc w:val="both"/>
            </w:pPr>
          </w:p>
          <w:p w14:paraId="5A3CEEFF" w14:textId="583FD87A" w:rsidR="00346039" w:rsidRPr="00F1090B" w:rsidRDefault="005A4B27" w:rsidP="00B30E4B">
            <w:pPr>
              <w:pStyle w:val="ListBullet2"/>
              <w:shd w:val="clear" w:color="auto" w:fill="DBE5F1" w:themeFill="accent1" w:themeFillTint="33"/>
              <w:ind w:left="720" w:hanging="567"/>
              <w:jc w:val="both"/>
              <w:rPr>
                <w:b/>
                <w:bCs/>
                <w:color w:val="1F497D" w:themeColor="text2"/>
              </w:rPr>
            </w:pPr>
            <w:r w:rsidRPr="00F1090B">
              <w:rPr>
                <w:b/>
                <w:bCs/>
                <w:color w:val="1F497D" w:themeColor="text2"/>
              </w:rPr>
              <w:t>PAYMENT PROCEDURE</w:t>
            </w:r>
            <w:r w:rsidR="00A260E5" w:rsidRPr="00F1090B">
              <w:rPr>
                <w:b/>
                <w:bCs/>
                <w:color w:val="1F497D" w:themeColor="text2"/>
              </w:rPr>
              <w:t xml:space="preserve"> </w:t>
            </w:r>
          </w:p>
          <w:p w14:paraId="0F91F451" w14:textId="22C664B7" w:rsidR="00C01BE2" w:rsidRPr="00F1090B" w:rsidRDefault="00C01BE2" w:rsidP="00B30E4B">
            <w:pPr>
              <w:pStyle w:val="ListParagraph"/>
              <w:numPr>
                <w:ilvl w:val="1"/>
                <w:numId w:val="2"/>
              </w:numPr>
              <w:tabs>
                <w:tab w:val="left" w:pos="567"/>
              </w:tabs>
              <w:spacing w:after="0" w:line="240" w:lineRule="auto"/>
              <w:ind w:hanging="567"/>
              <w:jc w:val="both"/>
              <w:rPr>
                <w:rFonts w:cs="Arial"/>
              </w:rPr>
            </w:pPr>
            <w:r w:rsidRPr="00F1090B">
              <w:t>The Buyer shall pay the Service Provider within 30 Days from the receipt of an Invoice. The Service Provider shall only have the right to submit an Invoice for payment after the Services are actually handed over and the Parties have signed the Certificate, unless otherwise indicated in the Technical Specifications. In accordance with the clause 4.2 of the GP of the Contract, when carrying out the Contract, one must submit:</w:t>
            </w:r>
            <w:r w:rsidRPr="00F1090B">
              <w:rPr>
                <w:i/>
              </w:rPr>
              <w:t xml:space="preserve"> </w:t>
            </w:r>
            <w:r w:rsidR="00F81F0D" w:rsidRPr="00F1090B">
              <w:rPr>
                <w:rFonts w:cs="Arial"/>
                <w:bCs/>
              </w:rPr>
              <w:t>Invoice with a Certificate.</w:t>
            </w:r>
          </w:p>
          <w:p w14:paraId="30F40EAA" w14:textId="71253571" w:rsidR="00584BD4" w:rsidRPr="00F1090B" w:rsidRDefault="00BF43F3" w:rsidP="00B30E4B">
            <w:pPr>
              <w:pStyle w:val="ListParagraph"/>
              <w:widowControl w:val="0"/>
              <w:numPr>
                <w:ilvl w:val="1"/>
                <w:numId w:val="2"/>
              </w:numPr>
              <w:tabs>
                <w:tab w:val="left" w:pos="854"/>
              </w:tabs>
              <w:autoSpaceDE w:val="0"/>
              <w:autoSpaceDN w:val="0"/>
              <w:spacing w:after="0" w:line="240" w:lineRule="auto"/>
              <w:ind w:right="137" w:hanging="567"/>
              <w:contextualSpacing w:val="0"/>
              <w:jc w:val="both"/>
            </w:pPr>
            <w:r w:rsidRPr="00F1090B">
              <w:lastRenderedPageBreak/>
              <w:t>The Service Provider, for the Services provided</w:t>
            </w:r>
            <w:r w:rsidR="00E6020C">
              <w:t xml:space="preserve"> </w:t>
            </w:r>
            <w:r w:rsidR="00E6020C" w:rsidRPr="00E6020C">
              <w:t>actually</w:t>
            </w:r>
            <w:r w:rsidR="00E6020C">
              <w:t>,</w:t>
            </w:r>
            <w:r w:rsidRPr="00F1090B">
              <w:t xml:space="preserve"> correctly and </w:t>
            </w:r>
            <w:r w:rsidRPr="00F1090B">
              <w:rPr>
                <w:color w:val="000000" w:themeColor="text1"/>
              </w:rPr>
              <w:t>in a quality manner, shall submit a VAT Invoice to the Buyer no later than by the 8th Day of the current month</w:t>
            </w:r>
            <w:r w:rsidR="00584BD4" w:rsidRPr="00F1090B">
              <w:t>.</w:t>
            </w:r>
            <w:r w:rsidR="00476406">
              <w:t xml:space="preserve"> </w:t>
            </w:r>
            <w:r w:rsidR="00476406" w:rsidRPr="00476406">
              <w:t>More detailed payment procedures are specified in clause 3.3 of the Technical Specification.</w:t>
            </w:r>
          </w:p>
          <w:p w14:paraId="4130465A" w14:textId="77777777" w:rsidR="00A16213" w:rsidRPr="00F1090B" w:rsidRDefault="00A16213" w:rsidP="00F81F0D">
            <w:pPr>
              <w:widowControl w:val="0"/>
              <w:tabs>
                <w:tab w:val="left" w:pos="854"/>
              </w:tabs>
              <w:autoSpaceDE w:val="0"/>
              <w:autoSpaceDN w:val="0"/>
              <w:spacing w:after="0" w:line="240" w:lineRule="auto"/>
              <w:ind w:right="137"/>
              <w:jc w:val="both"/>
            </w:pPr>
          </w:p>
          <w:p w14:paraId="48EF4013" w14:textId="300D6103" w:rsidR="00346039" w:rsidRPr="00F1090B" w:rsidRDefault="0072055E" w:rsidP="00403FC1">
            <w:pPr>
              <w:pStyle w:val="ListBullet2"/>
              <w:shd w:val="clear" w:color="auto" w:fill="DBE5F1" w:themeFill="accent1" w:themeFillTint="33"/>
              <w:ind w:left="720" w:hanging="567"/>
              <w:jc w:val="both"/>
              <w:rPr>
                <w:b/>
                <w:bCs/>
                <w:color w:val="1F497D" w:themeColor="text2"/>
              </w:rPr>
            </w:pPr>
            <w:r w:rsidRPr="00F1090B">
              <w:rPr>
                <w:b/>
                <w:bCs/>
                <w:color w:val="1F497D" w:themeColor="text2"/>
              </w:rPr>
              <w:t>RIGHT OF THE SERVICE PROVIDER TO ENGAGE ENTITIES</w:t>
            </w:r>
          </w:p>
          <w:p w14:paraId="5A6CC819" w14:textId="77777777" w:rsidR="001603E1" w:rsidRPr="00F1090B" w:rsidRDefault="001603E1" w:rsidP="00403FC1">
            <w:pPr>
              <w:pStyle w:val="ListParagraph"/>
              <w:numPr>
                <w:ilvl w:val="1"/>
                <w:numId w:val="2"/>
              </w:numPr>
              <w:spacing w:after="0" w:line="240" w:lineRule="auto"/>
              <w:ind w:hanging="567"/>
              <w:jc w:val="both"/>
              <w:rPr>
                <w:rFonts w:cs="Arial"/>
              </w:rPr>
            </w:pPr>
            <w:r w:rsidRPr="00F1090B">
              <w:t>Specialists whose qualification was relied on during the Procurement will be engaged for the performance of the Contract:</w:t>
            </w:r>
            <w:r w:rsidRPr="00F1090B">
              <w:rPr>
                <w:color w:val="FF0000"/>
              </w:rPr>
              <w:t xml:space="preserve"> </w:t>
            </w:r>
            <w:sdt>
              <w:sdtPr>
                <w:rPr>
                  <w:rFonts w:cs="Arial"/>
                  <w:bCs/>
                </w:rPr>
                <w:id w:val="-723454119"/>
                <w:placeholder>
                  <w:docPart w:val="9EDC0061D3E041219352E39004930921"/>
                </w:placeholder>
                <w:showingPlcHdr/>
                <w:dropDownList>
                  <w:listItem w:value="[Pasirinkite]"/>
                  <w:listItem w:displayText="YES" w:value="TAIP"/>
                  <w:listItem w:displayText="NO" w:value="NE"/>
                </w:dropDownList>
              </w:sdtPr>
              <w:sdtContent>
                <w:r w:rsidRPr="00F1090B">
                  <w:rPr>
                    <w:color w:val="FF0000"/>
                  </w:rPr>
                  <w:t>[Select]</w:t>
                </w:r>
              </w:sdtContent>
            </w:sdt>
            <w:r w:rsidRPr="00F1090B">
              <w:rPr>
                <w:i/>
                <w:color w:val="FF0000"/>
              </w:rPr>
              <w:t>. If YES</w:t>
            </w:r>
            <w:r w:rsidRPr="00F1090B">
              <w:rPr>
                <w:color w:val="000000" w:themeColor="text1"/>
              </w:rPr>
              <w:t>, Annex No 5 shall be attached.</w:t>
            </w:r>
          </w:p>
          <w:p w14:paraId="5EB72C63" w14:textId="77777777" w:rsidR="00152183" w:rsidRPr="00F1090B" w:rsidRDefault="001603E1" w:rsidP="00403FC1">
            <w:pPr>
              <w:pStyle w:val="ListParagraph"/>
              <w:numPr>
                <w:ilvl w:val="1"/>
                <w:numId w:val="2"/>
              </w:numPr>
              <w:spacing w:after="0" w:line="240" w:lineRule="auto"/>
              <w:ind w:hanging="567"/>
              <w:jc w:val="both"/>
              <w:rPr>
                <w:rFonts w:cs="Arial"/>
              </w:rPr>
            </w:pPr>
            <w:r w:rsidRPr="00F1090B">
              <w:t>Service Provider engages Economic Entities:</w:t>
            </w:r>
            <w:r w:rsidRPr="00F1090B">
              <w:rPr>
                <w:color w:val="FF0000"/>
              </w:rPr>
              <w:t xml:space="preserve"> </w:t>
            </w:r>
            <w:sdt>
              <w:sdtPr>
                <w:rPr>
                  <w:rFonts w:cs="Arial"/>
                  <w:bCs/>
                </w:rPr>
                <w:id w:val="-1967964142"/>
                <w:placeholder>
                  <w:docPart w:val="D420FD7B7BFF4AAB84CDF5CF679E2F46"/>
                </w:placeholder>
                <w:showingPlcHdr/>
                <w:dropDownList>
                  <w:listItem w:value="[Pasirinkite]"/>
                  <w:listItem w:displayText="YES" w:value="TAIP"/>
                  <w:listItem w:displayText="NO" w:value="NE"/>
                </w:dropDownList>
              </w:sdtPr>
              <w:sdtContent>
                <w:r w:rsidRPr="00F1090B">
                  <w:rPr>
                    <w:color w:val="FF0000"/>
                  </w:rPr>
                  <w:t>[Select]</w:t>
                </w:r>
              </w:sdtContent>
            </w:sdt>
            <w:r w:rsidRPr="00F1090B">
              <w:rPr>
                <w:color w:val="FF0000"/>
              </w:rPr>
              <w:t>.</w:t>
            </w:r>
            <w:r w:rsidRPr="00F1090B">
              <w:rPr>
                <w:color w:val="000000" w:themeColor="text1"/>
              </w:rPr>
              <w:t xml:space="preserve"> </w:t>
            </w:r>
            <w:r w:rsidRPr="00F1090B">
              <w:rPr>
                <w:i/>
                <w:color w:val="FF0000"/>
              </w:rPr>
              <w:t>If YES</w:t>
            </w:r>
            <w:r w:rsidRPr="00F1090B">
              <w:rPr>
                <w:color w:val="000000" w:themeColor="text1"/>
              </w:rPr>
              <w:t>, Annex No 5 shall be attached.</w:t>
            </w:r>
          </w:p>
          <w:p w14:paraId="1A454DA9" w14:textId="0C4F7138" w:rsidR="001603E1" w:rsidRPr="00F1090B" w:rsidRDefault="001603E1" w:rsidP="00152183">
            <w:pPr>
              <w:pStyle w:val="ListParagraph"/>
              <w:spacing w:after="0" w:line="240" w:lineRule="auto"/>
              <w:jc w:val="both"/>
              <w:rPr>
                <w:rFonts w:cs="Arial"/>
              </w:rPr>
            </w:pPr>
            <w:r w:rsidRPr="00F1090B">
              <w:rPr>
                <w:color w:val="000000" w:themeColor="text1"/>
              </w:rPr>
              <w:t xml:space="preserve"> </w:t>
            </w:r>
          </w:p>
          <w:p w14:paraId="6FC1196B" w14:textId="77777777" w:rsidR="001603E1" w:rsidRPr="00F1090B" w:rsidRDefault="001603E1" w:rsidP="00403FC1">
            <w:pPr>
              <w:pStyle w:val="ListParagraph"/>
              <w:numPr>
                <w:ilvl w:val="1"/>
                <w:numId w:val="2"/>
              </w:numPr>
              <w:spacing w:after="0" w:line="240" w:lineRule="auto"/>
              <w:ind w:hanging="567"/>
              <w:jc w:val="both"/>
              <w:rPr>
                <w:rFonts w:cs="Arial"/>
                <w:b/>
                <w:bCs/>
              </w:rPr>
            </w:pPr>
            <w:r w:rsidRPr="00F1090B">
              <w:t xml:space="preserve">The Subcontractors have been engaged for the performance of the Contract and/or the share of contractual obligations has been allocated: </w:t>
            </w:r>
            <w:sdt>
              <w:sdtPr>
                <w:rPr>
                  <w:rFonts w:cs="Arial"/>
                  <w:bCs/>
                </w:rPr>
                <w:id w:val="1258091370"/>
                <w:placeholder>
                  <w:docPart w:val="51966ECB5803462EA44587A3B0A02678"/>
                </w:placeholder>
                <w:showingPlcHdr/>
                <w:dropDownList>
                  <w:listItem w:value="[Pasirinkite]"/>
                  <w:listItem w:displayText="YES" w:value="TAIP"/>
                  <w:listItem w:displayText="NO" w:value="NE"/>
                </w:dropDownList>
              </w:sdtPr>
              <w:sdtContent>
                <w:r w:rsidRPr="00F1090B">
                  <w:rPr>
                    <w:color w:val="FF0000"/>
                  </w:rPr>
                  <w:t>[Select]</w:t>
                </w:r>
              </w:sdtContent>
            </w:sdt>
            <w:r w:rsidRPr="00F1090B">
              <w:rPr>
                <w:color w:val="FF0000"/>
              </w:rPr>
              <w:t>.</w:t>
            </w:r>
            <w:r w:rsidRPr="00F1090B">
              <w:rPr>
                <w:color w:val="000000" w:themeColor="text1"/>
              </w:rPr>
              <w:t xml:space="preserve"> </w:t>
            </w:r>
            <w:r w:rsidRPr="00F1090B">
              <w:rPr>
                <w:i/>
                <w:color w:val="FF0000"/>
              </w:rPr>
              <w:t>If YES</w:t>
            </w:r>
            <w:r w:rsidRPr="00F1090B">
              <w:rPr>
                <w:color w:val="000000" w:themeColor="text1"/>
              </w:rPr>
              <w:t xml:space="preserve">, Annex No 5 shall be attached </w:t>
            </w:r>
          </w:p>
          <w:p w14:paraId="05AC36F6" w14:textId="787E58C0" w:rsidR="004B613B" w:rsidRPr="00F1090B" w:rsidRDefault="001603E1" w:rsidP="00403FC1">
            <w:pPr>
              <w:pStyle w:val="ListParagraph"/>
              <w:widowControl w:val="0"/>
              <w:numPr>
                <w:ilvl w:val="1"/>
                <w:numId w:val="2"/>
              </w:numPr>
              <w:tabs>
                <w:tab w:val="left" w:pos="712"/>
              </w:tabs>
              <w:autoSpaceDE w:val="0"/>
              <w:autoSpaceDN w:val="0"/>
              <w:spacing w:before="75" w:after="0" w:line="240" w:lineRule="auto"/>
              <w:ind w:right="137" w:hanging="567"/>
              <w:contextualSpacing w:val="0"/>
              <w:jc w:val="both"/>
            </w:pPr>
            <w:r w:rsidRPr="00F1090B">
              <w:t xml:space="preserve">The Contract provides for an option to settle with Subcontractors directly: </w:t>
            </w:r>
            <w:sdt>
              <w:sdtPr>
                <w:rPr>
                  <w:rFonts w:cs="Arial"/>
                  <w:bCs/>
                </w:rPr>
                <w:id w:val="-1754189718"/>
                <w:placeholder>
                  <w:docPart w:val="DAED520287564AA48FB7D3CFC9167328"/>
                </w:placeholder>
                <w:showingPlcHdr/>
                <w:dropDownList>
                  <w:listItem w:value="[Pasirinkite]"/>
                  <w:listItem w:displayText="YES" w:value="TAIP"/>
                  <w:listItem w:displayText="NO" w:value="NE"/>
                </w:dropDownList>
              </w:sdtPr>
              <w:sdtContent>
                <w:r w:rsidRPr="00F1090B">
                  <w:rPr>
                    <w:color w:val="FF0000"/>
                  </w:rPr>
                  <w:t>[Select]</w:t>
                </w:r>
              </w:sdtContent>
            </w:sdt>
            <w:r w:rsidRPr="00F1090B">
              <w:rPr>
                <w:color w:val="FF0000"/>
              </w:rPr>
              <w:t>.</w:t>
            </w:r>
            <w:r w:rsidRPr="00F1090B">
              <w:t xml:space="preserve"> The Service Provider shall undertake to inform the engaged Subcontractors about the option to settle directly and the procedure (if applicable) for such settlement established in this Contract. The procedure and conditions for direct settlement are set out in section 8 of the GP of the Contract</w:t>
            </w:r>
            <w:r w:rsidR="004B613B" w:rsidRPr="00F1090B">
              <w:t>.</w:t>
            </w:r>
          </w:p>
          <w:p w14:paraId="71AF588B" w14:textId="126E3C80" w:rsidR="00346039" w:rsidRPr="00F1090B" w:rsidRDefault="00346039" w:rsidP="007C3641">
            <w:pPr>
              <w:tabs>
                <w:tab w:val="left" w:pos="712"/>
              </w:tabs>
              <w:spacing w:after="0" w:line="240" w:lineRule="auto"/>
              <w:ind w:left="720"/>
              <w:jc w:val="both"/>
            </w:pPr>
          </w:p>
          <w:p w14:paraId="5AF2CF3E" w14:textId="3132522F" w:rsidR="00DE4EF5" w:rsidRPr="00F1090B" w:rsidRDefault="0011615C" w:rsidP="00F81F0D">
            <w:pPr>
              <w:pStyle w:val="ListBullet2"/>
              <w:shd w:val="clear" w:color="auto" w:fill="DBE5F1" w:themeFill="accent1" w:themeFillTint="33"/>
              <w:ind w:left="720" w:hanging="567"/>
              <w:jc w:val="both"/>
              <w:rPr>
                <w:b/>
                <w:bCs/>
                <w:color w:val="1F497D" w:themeColor="text2"/>
              </w:rPr>
            </w:pPr>
            <w:r w:rsidRPr="00F1090B">
              <w:rPr>
                <w:b/>
                <w:bCs/>
                <w:color w:val="1F497D" w:themeColor="text2"/>
              </w:rPr>
              <w:t>LIABILITY OF THE PARTIES</w:t>
            </w:r>
            <w:r w:rsidR="001E7D08" w:rsidRPr="00F1090B">
              <w:rPr>
                <w:b/>
                <w:bCs/>
                <w:color w:val="1F497D" w:themeColor="text2"/>
              </w:rPr>
              <w:t xml:space="preserve"> </w:t>
            </w:r>
          </w:p>
          <w:p w14:paraId="58301610" w14:textId="2096A820" w:rsidR="00785E4A" w:rsidRPr="00F1090B" w:rsidRDefault="003231D6" w:rsidP="00B65DBB">
            <w:pPr>
              <w:numPr>
                <w:ilvl w:val="1"/>
                <w:numId w:val="2"/>
              </w:numPr>
              <w:tabs>
                <w:tab w:val="left" w:pos="709"/>
              </w:tabs>
              <w:spacing w:after="0" w:line="240" w:lineRule="auto"/>
              <w:ind w:hanging="567"/>
              <w:jc w:val="both"/>
              <w:rPr>
                <w:rFonts w:cs="Arial"/>
              </w:rPr>
            </w:pPr>
            <w:r w:rsidRPr="00F1090B">
              <w:t>If the Service Provider is late to render Services that comply with the Procurement Conditions within the deadline specified in clause 3.1 of the SP of the Contract, it, at the Buyer's request, shall pay the Buyer a default interest of 0.05% of the value of the Services with deficiencies for each Day of delay,</w:t>
            </w:r>
            <w:r w:rsidR="00B65DBB" w:rsidRPr="00F1090B">
              <w:t xml:space="preserve"> </w:t>
            </w:r>
            <w:r w:rsidRPr="00F1090B">
              <w:t xml:space="preserve">but in any case at least EUR </w:t>
            </w:r>
            <w:r w:rsidR="00B65DBB" w:rsidRPr="00F1090B">
              <w:rPr>
                <w:rFonts w:cs="Arial"/>
              </w:rPr>
              <w:t>50,00 (fifty euros 00 ct) for one period of delay).</w:t>
            </w:r>
          </w:p>
          <w:p w14:paraId="0370B89E" w14:textId="194446C6" w:rsidR="003231D6" w:rsidRPr="00F1090B" w:rsidRDefault="003231D6" w:rsidP="00D96A64">
            <w:pPr>
              <w:numPr>
                <w:ilvl w:val="1"/>
                <w:numId w:val="2"/>
              </w:numPr>
              <w:tabs>
                <w:tab w:val="left" w:pos="709"/>
              </w:tabs>
              <w:spacing w:after="0" w:line="240" w:lineRule="auto"/>
              <w:ind w:hanging="567"/>
              <w:jc w:val="both"/>
              <w:rPr>
                <w:rFonts w:cs="Arial"/>
              </w:rPr>
            </w:pPr>
            <w:r w:rsidRPr="00F1090B">
              <w:t xml:space="preserve">If the Service Provider is late to render Services that comply with the Procurement Conditions within the deadline specified in clause 3.1 of the SP of the Contract, it, at the Buyer’s request, shall pay the Buyer a fine of EUR </w:t>
            </w:r>
            <w:r w:rsidR="00B65DBB" w:rsidRPr="00F1090B">
              <w:rPr>
                <w:rFonts w:cs="Arial"/>
              </w:rPr>
              <w:t xml:space="preserve">50,00 (fifty euros 00 ct) </w:t>
            </w:r>
            <w:r w:rsidRPr="00F1090B">
              <w:t xml:space="preserve">for each Day of delay. </w:t>
            </w:r>
          </w:p>
          <w:p w14:paraId="2F5F7D99" w14:textId="77777777" w:rsidR="003231D6" w:rsidRPr="00F1090B" w:rsidRDefault="003231D6" w:rsidP="00B65DBB">
            <w:pPr>
              <w:widowControl w:val="0"/>
              <w:tabs>
                <w:tab w:val="left" w:pos="710"/>
              </w:tabs>
              <w:autoSpaceDE w:val="0"/>
              <w:autoSpaceDN w:val="0"/>
              <w:spacing w:after="0" w:line="240" w:lineRule="auto"/>
              <w:ind w:right="137"/>
              <w:jc w:val="both"/>
            </w:pPr>
          </w:p>
          <w:p w14:paraId="2F96AD8E" w14:textId="58F6F875" w:rsidR="00346039" w:rsidRPr="00F1090B" w:rsidRDefault="0094309F" w:rsidP="00CB53D8">
            <w:pPr>
              <w:pStyle w:val="ListBullet2"/>
              <w:shd w:val="clear" w:color="auto" w:fill="DBE5F1" w:themeFill="accent1" w:themeFillTint="33"/>
              <w:spacing w:after="0" w:line="240" w:lineRule="auto"/>
              <w:ind w:left="720" w:hanging="567"/>
              <w:jc w:val="both"/>
              <w:rPr>
                <w:b/>
                <w:bCs/>
                <w:color w:val="1F497D" w:themeColor="text2"/>
              </w:rPr>
            </w:pPr>
            <w:r w:rsidRPr="00F1090B">
              <w:rPr>
                <w:b/>
                <w:bCs/>
                <w:color w:val="1F497D" w:themeColor="text2"/>
              </w:rPr>
              <w:t>CONCLUSION, ENTRY INTO FORCE AND DURATION OF THE CONTRACT</w:t>
            </w:r>
            <w:r w:rsidR="001E6347" w:rsidRPr="00F1090B">
              <w:rPr>
                <w:b/>
                <w:bCs/>
                <w:color w:val="1F497D" w:themeColor="text2"/>
                <w:shd w:val="clear" w:color="auto" w:fill="DBE4F0"/>
              </w:rPr>
              <w:t xml:space="preserve"> </w:t>
            </w:r>
          </w:p>
          <w:p w14:paraId="6BD1E77D" w14:textId="77777777" w:rsidR="00CB53D8" w:rsidRPr="00F1090B" w:rsidRDefault="00CB53D8" w:rsidP="00C364DD">
            <w:pPr>
              <w:pStyle w:val="ListParagraph"/>
              <w:spacing w:after="0" w:line="240" w:lineRule="auto"/>
              <w:ind w:hanging="567"/>
              <w:jc w:val="both"/>
              <w:rPr>
                <w:rFonts w:cs="Arial"/>
              </w:rPr>
            </w:pPr>
          </w:p>
          <w:p w14:paraId="2FADA823" w14:textId="777EE5B1" w:rsidR="00330539" w:rsidRPr="009E62EE" w:rsidRDefault="009E62EE" w:rsidP="00A83A16">
            <w:pPr>
              <w:pStyle w:val="ListParagraph"/>
              <w:numPr>
                <w:ilvl w:val="1"/>
                <w:numId w:val="2"/>
              </w:numPr>
              <w:spacing w:after="0" w:line="240" w:lineRule="auto"/>
              <w:ind w:hanging="567"/>
              <w:jc w:val="both"/>
              <w:rPr>
                <w:rFonts w:cs="Arial"/>
              </w:rPr>
            </w:pPr>
            <w:bookmarkStart w:id="7" w:name="_Hlk22896638"/>
            <w:r>
              <w:t xml:space="preserve">The Contract shall be signed using </w:t>
            </w:r>
            <w:sdt>
              <w:sdtPr>
                <w:id w:val="780916906"/>
                <w:placeholder>
                  <w:docPart w:val="2655ACB1E4B44EAF8DFD492878FF3165"/>
                </w:placeholder>
                <w:showingPlcHdr/>
                <w:dropDownList>
                  <w:listItem w:value="[Pasirinkite]"/>
                  <w:listItem w:displayText="physical signatures of the Parties." w:value="fiziniais Šalių parašais."/>
                  <w:listItem w:displayText="qualified electronic signatures of the Parties." w:value="kvalifikuotais elektroniniais Šalių parašais."/>
                  <w:listItem w:displayText="different signing formats: Buyer – using a qualified electronic signature, Service Provider – using a physical signature." w:value="skirtingu parašų formatu: Klientas - kvalifikuotu elektroniniu parašu, Paslaugų teikėjas - fiziniu parašu."/>
                </w:dropDownList>
              </w:sdtPr>
              <w:sdtContent>
                <w:r>
                  <w:rPr>
                    <w:b/>
                    <w:color w:val="FF0000"/>
                  </w:rPr>
                  <w:t>[Select]</w:t>
                </w:r>
              </w:sdtContent>
            </w:sdt>
            <w:r>
              <w:t>.</w:t>
            </w:r>
          </w:p>
          <w:p w14:paraId="4C6FB56C" w14:textId="28390CD2" w:rsidR="005270D4" w:rsidRPr="00F1090B" w:rsidRDefault="005270D4" w:rsidP="00B65DBB">
            <w:pPr>
              <w:pStyle w:val="ListParagraph"/>
              <w:numPr>
                <w:ilvl w:val="1"/>
                <w:numId w:val="2"/>
              </w:numPr>
              <w:spacing w:after="0" w:line="240" w:lineRule="auto"/>
              <w:ind w:hanging="575"/>
              <w:jc w:val="both"/>
              <w:rPr>
                <w:rFonts w:cs="Arial"/>
              </w:rPr>
            </w:pPr>
            <w:r w:rsidRPr="00F1090B">
              <w:t>The Contract shall enter into force from the day of the bipartisan signing thereof</w:t>
            </w:r>
            <w:r w:rsidR="00B65DBB" w:rsidRPr="00F1090B">
              <w:t>.</w:t>
            </w:r>
            <w:r w:rsidRPr="00F1090B">
              <w:t xml:space="preserve"> The deadline for </w:t>
            </w:r>
            <w:r w:rsidR="00344B87" w:rsidRPr="00F1090B">
              <w:t>provision</w:t>
            </w:r>
            <w:r w:rsidRPr="00F1090B">
              <w:t xml:space="preserve"> of the Services shall be 36 (thirty-six) months from the date the Contract enters into force. The maximum duration of the </w:t>
            </w:r>
            <w:r w:rsidRPr="00F1090B">
              <w:lastRenderedPageBreak/>
              <w:t xml:space="preserve">Contract shall be 38 (thirty-eight) months, i.e., a 36 (thirty-six)-month </w:t>
            </w:r>
            <w:r w:rsidR="00344B87" w:rsidRPr="00F1090B">
              <w:t>Service</w:t>
            </w:r>
            <w:r w:rsidRPr="00F1090B">
              <w:t xml:space="preserve"> </w:t>
            </w:r>
            <w:r w:rsidR="00344B87" w:rsidRPr="00F1090B">
              <w:t>provision</w:t>
            </w:r>
            <w:r w:rsidRPr="00F1090B">
              <w:t xml:space="preserve"> period and 2 (two) months for the final settlement between the Parties for the </w:t>
            </w:r>
            <w:r w:rsidR="00344B87" w:rsidRPr="00F1090B">
              <w:t>Services provided</w:t>
            </w:r>
            <w:r w:rsidRPr="00F1090B">
              <w:t xml:space="preserve"> in an adequate manner and any sanctions applied.</w:t>
            </w:r>
          </w:p>
          <w:p w14:paraId="70FD0135" w14:textId="7895D589" w:rsidR="005270D4" w:rsidRPr="00F1090B" w:rsidRDefault="005270D4" w:rsidP="00B65DBB">
            <w:pPr>
              <w:numPr>
                <w:ilvl w:val="1"/>
                <w:numId w:val="2"/>
              </w:numPr>
              <w:spacing w:after="0" w:line="240" w:lineRule="auto"/>
              <w:ind w:hanging="567"/>
              <w:jc w:val="both"/>
              <w:rPr>
                <w:rFonts w:cs="Arial"/>
              </w:rPr>
            </w:pPr>
            <w:r w:rsidRPr="00F1090B">
              <w:t xml:space="preserve">If, throughout the duration of the Contract, the </w:t>
            </w:r>
            <w:r w:rsidR="00344B87" w:rsidRPr="00F1090B">
              <w:t>Services</w:t>
            </w:r>
            <w:r w:rsidRPr="00F1090B">
              <w:t xml:space="preserve"> are redeemed for the total Contract price indicated in clause 2.1 of the SP of the Contract, and after the final settlement between the Parties for the actually </w:t>
            </w:r>
            <w:r w:rsidR="00C70A22" w:rsidRPr="00F1090B">
              <w:t>provided</w:t>
            </w:r>
            <w:r w:rsidRPr="00F1090B">
              <w:t xml:space="preserve"> </w:t>
            </w:r>
            <w:r w:rsidR="00C70A22" w:rsidRPr="00F1090B">
              <w:t>Services</w:t>
            </w:r>
            <w:r w:rsidRPr="00F1090B">
              <w:t xml:space="preserve"> and any penalties/damages due. The </w:t>
            </w:r>
            <w:r w:rsidR="00C70A22" w:rsidRPr="00F1090B">
              <w:t>Client</w:t>
            </w:r>
            <w:r w:rsidRPr="00F1090B">
              <w:t xml:space="preserve"> shall notify the </w:t>
            </w:r>
            <w:r w:rsidR="00C70A22" w:rsidRPr="00F1090B">
              <w:t>Service Provider</w:t>
            </w:r>
            <w:r w:rsidRPr="00F1090B">
              <w:t xml:space="preserve"> in writing on the redemption of the </w:t>
            </w:r>
            <w:r w:rsidR="00C70A22" w:rsidRPr="00F1090B">
              <w:t>Services</w:t>
            </w:r>
            <w:r w:rsidRPr="00F1090B">
              <w:t xml:space="preserve">, and the </w:t>
            </w:r>
            <w:r w:rsidR="00C70A22" w:rsidRPr="00F1090B">
              <w:t xml:space="preserve">Service Provider </w:t>
            </w:r>
            <w:r w:rsidRPr="00F1090B">
              <w:t>shall submit the last Invoice under the Contract, a separate agreement on the termination of the Contract shall not be signed.</w:t>
            </w:r>
            <w:bookmarkEnd w:id="7"/>
          </w:p>
          <w:p w14:paraId="479749A0" w14:textId="77777777" w:rsidR="00B65DBB" w:rsidRPr="00F1090B" w:rsidRDefault="00B65DBB" w:rsidP="00B65DBB">
            <w:pPr>
              <w:pStyle w:val="ListParagraph"/>
              <w:spacing w:after="0" w:line="240" w:lineRule="auto"/>
              <w:jc w:val="both"/>
              <w:rPr>
                <w:rFonts w:cs="Arial"/>
                <w:i/>
                <w:iCs/>
                <w:color w:val="FF0000"/>
              </w:rPr>
            </w:pPr>
          </w:p>
          <w:p w14:paraId="7394EB4D" w14:textId="1BD0F0D0" w:rsidR="00346039" w:rsidRPr="00F1090B" w:rsidRDefault="0001118B" w:rsidP="009651EF">
            <w:pPr>
              <w:pStyle w:val="ListBullet2"/>
              <w:shd w:val="clear" w:color="auto" w:fill="DBE5F1" w:themeFill="accent1" w:themeFillTint="33"/>
              <w:ind w:left="720" w:hanging="567"/>
              <w:jc w:val="both"/>
              <w:rPr>
                <w:b/>
                <w:bCs/>
                <w:color w:val="1F497D" w:themeColor="text2"/>
              </w:rPr>
            </w:pPr>
            <w:r w:rsidRPr="00F1090B">
              <w:rPr>
                <w:b/>
                <w:bCs/>
                <w:color w:val="1F497D" w:themeColor="text2"/>
              </w:rPr>
              <w:t>OTHER TERMS AND CONDITIONS</w:t>
            </w:r>
            <w:r w:rsidR="00AF66B6" w:rsidRPr="00F1090B">
              <w:rPr>
                <w:b/>
                <w:bCs/>
                <w:color w:val="1F497D" w:themeColor="text2"/>
              </w:rPr>
              <w:t xml:space="preserve"> </w:t>
            </w:r>
          </w:p>
          <w:p w14:paraId="4C9AEE12" w14:textId="767508FC" w:rsidR="00936D1F" w:rsidRPr="00F1090B" w:rsidRDefault="00FB4E39" w:rsidP="009651EF">
            <w:pPr>
              <w:pStyle w:val="ListParagraph"/>
              <w:widowControl w:val="0"/>
              <w:numPr>
                <w:ilvl w:val="1"/>
                <w:numId w:val="2"/>
              </w:numPr>
              <w:tabs>
                <w:tab w:val="left" w:pos="710"/>
              </w:tabs>
              <w:autoSpaceDE w:val="0"/>
              <w:autoSpaceDN w:val="0"/>
              <w:spacing w:before="1" w:after="0" w:line="240" w:lineRule="auto"/>
              <w:ind w:right="136" w:hanging="567"/>
              <w:contextualSpacing w:val="0"/>
              <w:jc w:val="both"/>
            </w:pPr>
            <w:r w:rsidRPr="00F1090B">
              <w:t>The Service Provider and all third persons engaged by it for the performance of the Contract (if any) shall undertake not to disclose any information about the Contract to entities of the Russian Federation, the Republic of Belarus or the People's Republic of China (or their representatives) and not to engage entities from these countries for the performance of the Contract in any form. The Service Provider shall undertake to inform all third persons engaged about the application of this provision. Failure to comply with the obligations set out in this point shall be considered a material breach of the Contract.</w:t>
            </w:r>
          </w:p>
          <w:p w14:paraId="1CC5E326" w14:textId="77777777" w:rsidR="0031159E" w:rsidRPr="00F1090B" w:rsidRDefault="0031159E" w:rsidP="00B65DBB">
            <w:pPr>
              <w:tabs>
                <w:tab w:val="left" w:pos="710"/>
              </w:tabs>
              <w:spacing w:after="0" w:line="240" w:lineRule="auto"/>
              <w:jc w:val="both"/>
            </w:pPr>
          </w:p>
          <w:p w14:paraId="0A4F7A28" w14:textId="2B556F33" w:rsidR="00346039" w:rsidRPr="00F1090B" w:rsidRDefault="00B548D8" w:rsidP="0031159E">
            <w:pPr>
              <w:pStyle w:val="ListBullet2"/>
              <w:shd w:val="clear" w:color="auto" w:fill="DBE5F1" w:themeFill="accent1" w:themeFillTint="33"/>
              <w:ind w:left="720" w:hanging="567"/>
              <w:jc w:val="both"/>
              <w:rPr>
                <w:b/>
                <w:bCs/>
                <w:color w:val="1F497D" w:themeColor="text2"/>
              </w:rPr>
            </w:pPr>
            <w:r w:rsidRPr="00F1090B">
              <w:rPr>
                <w:b/>
                <w:bCs/>
                <w:color w:val="1F497D" w:themeColor="text2"/>
              </w:rPr>
              <w:t>ANNEXES</w:t>
            </w:r>
            <w:r w:rsidR="005363D4" w:rsidRPr="00F1090B">
              <w:rPr>
                <w:b/>
                <w:bCs/>
                <w:color w:val="1F497D" w:themeColor="text2"/>
              </w:rPr>
              <w:t xml:space="preserve"> </w:t>
            </w:r>
          </w:p>
          <w:p w14:paraId="2D1AD747" w14:textId="302A27B3" w:rsidR="0031159E" w:rsidRPr="000113AA" w:rsidRDefault="00581584" w:rsidP="000113AA">
            <w:pPr>
              <w:pStyle w:val="ListParagraph"/>
              <w:numPr>
                <w:ilvl w:val="1"/>
                <w:numId w:val="2"/>
              </w:numPr>
              <w:tabs>
                <w:tab w:val="left" w:pos="284"/>
                <w:tab w:val="left" w:pos="567"/>
              </w:tabs>
              <w:spacing w:after="0" w:line="240" w:lineRule="auto"/>
              <w:ind w:left="573" w:hanging="425"/>
              <w:jc w:val="both"/>
              <w:rPr>
                <w:rFonts w:cs="Arial"/>
                <w:color w:val="000000"/>
              </w:rPr>
            </w:pPr>
            <w:r w:rsidRPr="00F1090B">
              <w:t>All annexes to this Contract shall constitute an integral part thereof. Each Party shall be given one copy of each annex to the Contract.</w:t>
            </w:r>
          </w:p>
          <w:p w14:paraId="251E91D4" w14:textId="77777777" w:rsidR="00581584" w:rsidRPr="00F1090B" w:rsidRDefault="00581584" w:rsidP="000113AA">
            <w:pPr>
              <w:pStyle w:val="ListParagraph"/>
              <w:numPr>
                <w:ilvl w:val="1"/>
                <w:numId w:val="2"/>
              </w:numPr>
              <w:tabs>
                <w:tab w:val="left" w:pos="284"/>
                <w:tab w:val="left" w:pos="567"/>
              </w:tabs>
              <w:spacing w:after="0" w:line="240" w:lineRule="auto"/>
              <w:ind w:left="573" w:hanging="420"/>
              <w:jc w:val="both"/>
              <w:rPr>
                <w:rFonts w:cs="Arial"/>
                <w:color w:val="000000"/>
              </w:rPr>
            </w:pPr>
            <w:r w:rsidRPr="00F1090B">
              <w:t>The following annexes are attached to the SP of the Contract:</w:t>
            </w:r>
          </w:p>
          <w:p w14:paraId="20CD3BD2" w14:textId="77777777"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Annex No. 1 – Contact addresses for sending Notices and persons responsible for the Contract;</w:t>
            </w:r>
          </w:p>
          <w:p w14:paraId="7C7CBDE7" w14:textId="77777777"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2 – Technical Specifications; </w:t>
            </w:r>
          </w:p>
          <w:p w14:paraId="6528C38F" w14:textId="7DFD3F94"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w:t>
            </w:r>
            <w:r w:rsidR="00662AAE">
              <w:t>3</w:t>
            </w:r>
            <w:r w:rsidRPr="00F1090B">
              <w:t xml:space="preserve"> – </w:t>
            </w:r>
            <w:r w:rsidR="00662AAE">
              <w:t xml:space="preserve">Price </w:t>
            </w:r>
            <w:r w:rsidRPr="00F1090B">
              <w:t>recalculation</w:t>
            </w:r>
            <w:r w:rsidR="00160452" w:rsidRPr="00F1090B">
              <w:t>;</w:t>
            </w:r>
          </w:p>
          <w:p w14:paraId="67E33065" w14:textId="0DD4CF88"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w:t>
            </w:r>
            <w:r w:rsidR="00662AAE">
              <w:t>4</w:t>
            </w:r>
            <w:r w:rsidRPr="00F1090B">
              <w:t xml:space="preserve"> – List of economic entities, subcontractors and the share of transferred contractual obligations</w:t>
            </w:r>
            <w:r w:rsidR="00160452" w:rsidRPr="00F1090B">
              <w:t>;</w:t>
            </w:r>
          </w:p>
          <w:p w14:paraId="16096B54" w14:textId="26B238B1"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w:t>
            </w:r>
            <w:r w:rsidR="00662AAE">
              <w:t>5</w:t>
            </w:r>
            <w:r w:rsidRPr="00F1090B">
              <w:t xml:space="preserve"> – Draft tripartite agreement for direct settlement with the subcontractor</w:t>
            </w:r>
            <w:r w:rsidR="00160452" w:rsidRPr="00F1090B">
              <w:t>;</w:t>
            </w:r>
          </w:p>
          <w:p w14:paraId="18C53A2F" w14:textId="3B80150E" w:rsidR="00581584" w:rsidRPr="004D417D"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w:t>
            </w:r>
            <w:r w:rsidR="00662AAE">
              <w:t>6</w:t>
            </w:r>
            <w:r w:rsidRPr="00F1090B">
              <w:t xml:space="preserve"> </w:t>
            </w:r>
            <w:r w:rsidR="00662AAE" w:rsidRPr="00F1090B">
              <w:t>–</w:t>
            </w:r>
            <w:r w:rsidR="00662AAE">
              <w:t xml:space="preserve"> </w:t>
            </w:r>
            <w:r w:rsidRPr="00F1090B">
              <w:t>Health and safety</w:t>
            </w:r>
            <w:r w:rsidR="000548DE">
              <w:t>;</w:t>
            </w:r>
          </w:p>
          <w:p w14:paraId="59640E20" w14:textId="026D7B1D" w:rsidR="00BE483E" w:rsidRPr="00F1090B" w:rsidRDefault="00BE483E"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w:t>
            </w:r>
            <w:r>
              <w:t>7</w:t>
            </w:r>
            <w:r w:rsidRPr="00F1090B">
              <w:t xml:space="preserve"> –</w:t>
            </w:r>
            <w:r>
              <w:t xml:space="preserve"> </w:t>
            </w:r>
            <w:r w:rsidRPr="00BE483E">
              <w:rPr>
                <w:rFonts w:cs="Arial"/>
                <w:color w:val="000000"/>
              </w:rPr>
              <w:t>Sustainable procurement requirements</w:t>
            </w:r>
            <w:r w:rsidR="000548DE">
              <w:rPr>
                <w:rFonts w:cs="Arial"/>
                <w:color w:val="000000"/>
              </w:rPr>
              <w:t>.</w:t>
            </w:r>
          </w:p>
          <w:p w14:paraId="3C841F9F" w14:textId="75970E8A" w:rsidR="00346039" w:rsidRPr="00F1090B" w:rsidRDefault="00346039" w:rsidP="003436CD">
            <w:pPr>
              <w:tabs>
                <w:tab w:val="left" w:pos="710"/>
              </w:tabs>
              <w:spacing w:after="0" w:line="240" w:lineRule="auto"/>
              <w:ind w:left="720"/>
              <w:jc w:val="both"/>
            </w:pPr>
          </w:p>
          <w:p w14:paraId="33BDE3B7" w14:textId="7576DB9E" w:rsidR="00346039" w:rsidRPr="00F1090B" w:rsidRDefault="00F03309" w:rsidP="003436CD">
            <w:pPr>
              <w:pStyle w:val="ListBullet2"/>
              <w:shd w:val="clear" w:color="auto" w:fill="DBE5F1" w:themeFill="accent1" w:themeFillTint="33"/>
              <w:ind w:left="720" w:hanging="567"/>
              <w:jc w:val="both"/>
              <w:rPr>
                <w:color w:val="1F497D" w:themeColor="text2"/>
              </w:rPr>
            </w:pPr>
            <w:bookmarkStart w:id="8" w:name="_Ref322960634"/>
            <w:r w:rsidRPr="00F1090B">
              <w:rPr>
                <w:b/>
                <w:color w:val="1F497D" w:themeColor="text2"/>
              </w:rPr>
              <w:t>DETAILS OF THE PARTIES</w:t>
            </w:r>
            <w:bookmarkEnd w:id="8"/>
            <w:r w:rsidR="00927745" w:rsidRPr="00F1090B">
              <w:rPr>
                <w:color w:val="1F497D" w:themeColor="text2"/>
              </w:rPr>
              <w:t xml:space="preserve"> </w:t>
            </w:r>
          </w:p>
          <w:p w14:paraId="425809A7" w14:textId="77777777" w:rsidR="00013A62" w:rsidRPr="00F1090B" w:rsidRDefault="00013A62" w:rsidP="007204FD">
            <w:pPr>
              <w:spacing w:after="0" w:line="240" w:lineRule="auto"/>
              <w:rPr>
                <w:rFonts w:cs="Arial"/>
                <w:b/>
                <w:bCs/>
              </w:rPr>
            </w:pPr>
            <w:r w:rsidRPr="00F1090B">
              <w:rPr>
                <w:b/>
              </w:rPr>
              <w:t>Service Provider</w:t>
            </w:r>
          </w:p>
          <w:p w14:paraId="46771F4A" w14:textId="77777777" w:rsidR="00013A62" w:rsidRPr="00F1090B" w:rsidRDefault="00013A62" w:rsidP="007204FD">
            <w:pPr>
              <w:spacing w:after="0" w:line="240" w:lineRule="auto"/>
              <w:rPr>
                <w:rFonts w:cs="Arial"/>
                <w:b/>
              </w:rPr>
            </w:pPr>
          </w:p>
          <w:p w14:paraId="62F828A1" w14:textId="77777777" w:rsidR="00013A62" w:rsidRPr="00F1090B" w:rsidRDefault="00013A62" w:rsidP="007204FD">
            <w:pPr>
              <w:spacing w:after="0" w:line="240" w:lineRule="auto"/>
              <w:rPr>
                <w:rFonts w:cs="Arial"/>
              </w:rPr>
            </w:pPr>
            <w:r w:rsidRPr="00F1090B">
              <w:lastRenderedPageBreak/>
              <w:t xml:space="preserve">Title </w:t>
            </w:r>
          </w:p>
          <w:p w14:paraId="653BA504" w14:textId="77777777" w:rsidR="00013A62" w:rsidRPr="00F1090B" w:rsidRDefault="00013A62" w:rsidP="007204FD">
            <w:pPr>
              <w:spacing w:after="0" w:line="240" w:lineRule="auto"/>
              <w:rPr>
                <w:rFonts w:cs="Arial"/>
              </w:rPr>
            </w:pPr>
            <w:r w:rsidRPr="00F1090B">
              <w:t xml:space="preserve">Address </w:t>
            </w:r>
          </w:p>
          <w:p w14:paraId="3C36864F" w14:textId="77777777" w:rsidR="00013A62" w:rsidRPr="00F1090B" w:rsidRDefault="00013A62" w:rsidP="007204FD">
            <w:pPr>
              <w:tabs>
                <w:tab w:val="left" w:pos="0"/>
              </w:tabs>
              <w:spacing w:after="0" w:line="240" w:lineRule="auto"/>
              <w:rPr>
                <w:rFonts w:cs="Arial"/>
              </w:rPr>
            </w:pPr>
            <w:r w:rsidRPr="00F1090B">
              <w:t xml:space="preserve">Company code: </w:t>
            </w:r>
          </w:p>
          <w:p w14:paraId="12CB6835" w14:textId="77777777" w:rsidR="00013A62" w:rsidRPr="00F1090B" w:rsidRDefault="00013A62" w:rsidP="007204FD">
            <w:pPr>
              <w:tabs>
                <w:tab w:val="left" w:pos="0"/>
              </w:tabs>
              <w:spacing w:after="0" w:line="240" w:lineRule="auto"/>
              <w:rPr>
                <w:rFonts w:cs="Arial"/>
              </w:rPr>
            </w:pPr>
            <w:r w:rsidRPr="00F1090B">
              <w:t xml:space="preserve">VAT identification number:  </w:t>
            </w:r>
          </w:p>
          <w:p w14:paraId="20697520" w14:textId="77777777" w:rsidR="00013A62" w:rsidRPr="00F1090B" w:rsidRDefault="00013A62" w:rsidP="007204FD">
            <w:pPr>
              <w:tabs>
                <w:tab w:val="left" w:pos="0"/>
              </w:tabs>
              <w:spacing w:after="0" w:line="240" w:lineRule="auto"/>
              <w:rPr>
                <w:rFonts w:cs="Arial"/>
              </w:rPr>
            </w:pPr>
            <w:r w:rsidRPr="00F1090B">
              <w:t xml:space="preserve">Acc. No. </w:t>
            </w:r>
          </w:p>
          <w:p w14:paraId="08BF0520" w14:textId="77777777" w:rsidR="00013A62" w:rsidRPr="00F1090B" w:rsidRDefault="00013A62" w:rsidP="007204FD">
            <w:pPr>
              <w:tabs>
                <w:tab w:val="left" w:pos="0"/>
              </w:tabs>
              <w:spacing w:after="0" w:line="240" w:lineRule="auto"/>
              <w:rPr>
                <w:rFonts w:cs="Arial"/>
              </w:rPr>
            </w:pPr>
            <w:r w:rsidRPr="00F1090B">
              <w:t xml:space="preserve">Bank </w:t>
            </w:r>
          </w:p>
          <w:p w14:paraId="23344E74" w14:textId="77777777" w:rsidR="00013A62" w:rsidRPr="00F1090B" w:rsidRDefault="00013A62" w:rsidP="007204FD">
            <w:pPr>
              <w:tabs>
                <w:tab w:val="left" w:pos="0"/>
              </w:tabs>
              <w:spacing w:after="0" w:line="240" w:lineRule="auto"/>
              <w:rPr>
                <w:rFonts w:cs="Arial"/>
              </w:rPr>
            </w:pPr>
            <w:r w:rsidRPr="00F1090B">
              <w:t xml:space="preserve">Bank code </w:t>
            </w:r>
          </w:p>
          <w:p w14:paraId="59A637A5" w14:textId="1D8DEA1C" w:rsidR="00013A62" w:rsidRPr="00F1090B" w:rsidRDefault="00013A62" w:rsidP="007204FD">
            <w:pPr>
              <w:tabs>
                <w:tab w:val="left" w:pos="0"/>
              </w:tabs>
              <w:spacing w:after="0" w:line="240" w:lineRule="auto"/>
              <w:rPr>
                <w:rFonts w:cs="Arial"/>
              </w:rPr>
            </w:pPr>
            <w:r w:rsidRPr="00F1090B">
              <w:t xml:space="preserve">Tel. </w:t>
            </w:r>
          </w:p>
          <w:p w14:paraId="58B1A7CE" w14:textId="77777777" w:rsidR="00013A62" w:rsidRPr="00F1090B" w:rsidRDefault="00013A62" w:rsidP="007204FD">
            <w:pPr>
              <w:tabs>
                <w:tab w:val="left" w:pos="0"/>
                <w:tab w:val="left" w:pos="630"/>
              </w:tabs>
              <w:spacing w:after="0" w:line="240" w:lineRule="auto"/>
              <w:rPr>
                <w:rFonts w:cs="Arial"/>
              </w:rPr>
            </w:pPr>
            <w:r w:rsidRPr="00F1090B">
              <w:t>____________________________________</w:t>
            </w:r>
          </w:p>
          <w:p w14:paraId="327F7522" w14:textId="77777777" w:rsidR="00013A62" w:rsidRPr="00F1090B" w:rsidRDefault="00013A62" w:rsidP="007204FD">
            <w:pPr>
              <w:tabs>
                <w:tab w:val="left" w:pos="0"/>
                <w:tab w:val="left" w:pos="630"/>
              </w:tabs>
              <w:spacing w:after="0" w:line="240" w:lineRule="auto"/>
              <w:jc w:val="center"/>
            </w:pPr>
            <w:r w:rsidRPr="00F1090B">
              <w:t>(title, name, surname, signature)</w:t>
            </w:r>
          </w:p>
          <w:p w14:paraId="48541EA7" w14:textId="77777777" w:rsidR="00B81CB0" w:rsidRPr="00F1090B" w:rsidRDefault="00B81CB0" w:rsidP="007204FD">
            <w:pPr>
              <w:tabs>
                <w:tab w:val="left" w:pos="0"/>
                <w:tab w:val="left" w:pos="630"/>
              </w:tabs>
              <w:spacing w:after="0" w:line="240" w:lineRule="auto"/>
              <w:jc w:val="center"/>
            </w:pPr>
          </w:p>
          <w:p w14:paraId="47FD836F" w14:textId="0BDAB12F" w:rsidR="00B81CB0" w:rsidRPr="00F1090B" w:rsidRDefault="00B81CB0" w:rsidP="007204FD">
            <w:pPr>
              <w:pStyle w:val="EndnoteText"/>
              <w:ind w:firstLine="0"/>
              <w:jc w:val="left"/>
              <w:rPr>
                <w:rFonts w:ascii="Arial" w:hAnsi="Arial" w:cs="Arial"/>
                <w:b/>
              </w:rPr>
            </w:pPr>
            <w:r w:rsidRPr="00F1090B">
              <w:rPr>
                <w:rFonts w:ascii="Arial" w:hAnsi="Arial"/>
                <w:b/>
              </w:rPr>
              <w:t xml:space="preserve">Buyer </w:t>
            </w:r>
          </w:p>
          <w:p w14:paraId="63A80620" w14:textId="77777777" w:rsidR="00B81CB0" w:rsidRPr="00F1090B" w:rsidRDefault="00B81CB0" w:rsidP="007204FD">
            <w:pPr>
              <w:spacing w:after="0" w:line="240" w:lineRule="auto"/>
              <w:rPr>
                <w:rFonts w:cs="Arial"/>
              </w:rPr>
            </w:pPr>
            <w:r w:rsidRPr="00F1090B">
              <w:t xml:space="preserve">Title </w:t>
            </w:r>
          </w:p>
          <w:p w14:paraId="3FFFDA6F" w14:textId="77777777" w:rsidR="00B81CB0" w:rsidRPr="00F1090B" w:rsidRDefault="00B81CB0" w:rsidP="007204FD">
            <w:pPr>
              <w:spacing w:after="0" w:line="240" w:lineRule="auto"/>
              <w:rPr>
                <w:rFonts w:cs="Arial"/>
              </w:rPr>
            </w:pPr>
            <w:r w:rsidRPr="00F1090B">
              <w:t xml:space="preserve">Address </w:t>
            </w:r>
          </w:p>
          <w:p w14:paraId="556BA1E0" w14:textId="77777777" w:rsidR="00B81CB0" w:rsidRPr="00F1090B" w:rsidRDefault="00B81CB0" w:rsidP="007204FD">
            <w:pPr>
              <w:tabs>
                <w:tab w:val="left" w:pos="0"/>
              </w:tabs>
              <w:spacing w:after="0" w:line="240" w:lineRule="auto"/>
              <w:rPr>
                <w:rFonts w:cs="Arial"/>
              </w:rPr>
            </w:pPr>
            <w:r w:rsidRPr="00F1090B">
              <w:t xml:space="preserve">Company code: </w:t>
            </w:r>
          </w:p>
          <w:p w14:paraId="1D2DE824" w14:textId="77777777" w:rsidR="00B81CB0" w:rsidRPr="00F1090B" w:rsidRDefault="00B81CB0" w:rsidP="007204FD">
            <w:pPr>
              <w:tabs>
                <w:tab w:val="left" w:pos="0"/>
              </w:tabs>
              <w:spacing w:after="0" w:line="240" w:lineRule="auto"/>
              <w:rPr>
                <w:rFonts w:cs="Arial"/>
              </w:rPr>
            </w:pPr>
            <w:r w:rsidRPr="00F1090B">
              <w:t xml:space="preserve">VAT identification number:  </w:t>
            </w:r>
          </w:p>
          <w:p w14:paraId="052F77C9" w14:textId="77777777" w:rsidR="00B81CB0" w:rsidRPr="00F1090B" w:rsidRDefault="00B81CB0" w:rsidP="007204FD">
            <w:pPr>
              <w:tabs>
                <w:tab w:val="left" w:pos="0"/>
              </w:tabs>
              <w:spacing w:after="0" w:line="240" w:lineRule="auto"/>
              <w:rPr>
                <w:rFonts w:cs="Arial"/>
              </w:rPr>
            </w:pPr>
            <w:r w:rsidRPr="00F1090B">
              <w:t xml:space="preserve">Acc. No. </w:t>
            </w:r>
          </w:p>
          <w:p w14:paraId="0913112C" w14:textId="77777777" w:rsidR="00B81CB0" w:rsidRPr="00F1090B" w:rsidRDefault="00B81CB0" w:rsidP="007204FD">
            <w:pPr>
              <w:tabs>
                <w:tab w:val="left" w:pos="0"/>
              </w:tabs>
              <w:spacing w:after="0" w:line="240" w:lineRule="auto"/>
              <w:rPr>
                <w:rFonts w:cs="Arial"/>
              </w:rPr>
            </w:pPr>
            <w:r w:rsidRPr="00F1090B">
              <w:t xml:space="preserve">Bank </w:t>
            </w:r>
          </w:p>
          <w:p w14:paraId="3B866C79" w14:textId="77777777" w:rsidR="00B81CB0" w:rsidRPr="00F1090B" w:rsidRDefault="00B81CB0" w:rsidP="007204FD">
            <w:pPr>
              <w:tabs>
                <w:tab w:val="left" w:pos="0"/>
              </w:tabs>
              <w:spacing w:after="0" w:line="240" w:lineRule="auto"/>
              <w:rPr>
                <w:rFonts w:cs="Arial"/>
              </w:rPr>
            </w:pPr>
            <w:r w:rsidRPr="00F1090B">
              <w:t xml:space="preserve">Bank code </w:t>
            </w:r>
          </w:p>
          <w:p w14:paraId="1B601105" w14:textId="2A18DDF3" w:rsidR="00B81CB0" w:rsidRPr="00F1090B" w:rsidRDefault="00B81CB0" w:rsidP="007204FD">
            <w:pPr>
              <w:tabs>
                <w:tab w:val="left" w:pos="0"/>
              </w:tabs>
              <w:spacing w:after="0" w:line="240" w:lineRule="auto"/>
              <w:rPr>
                <w:rFonts w:cs="Arial"/>
              </w:rPr>
            </w:pPr>
            <w:r w:rsidRPr="00F1090B">
              <w:t xml:space="preserve">Tel. </w:t>
            </w:r>
          </w:p>
          <w:p w14:paraId="4F79A576" w14:textId="77777777" w:rsidR="00B81CB0" w:rsidRPr="00F1090B" w:rsidRDefault="00B81CB0" w:rsidP="007204FD">
            <w:pPr>
              <w:tabs>
                <w:tab w:val="left" w:pos="0"/>
              </w:tabs>
              <w:spacing w:after="0" w:line="240" w:lineRule="auto"/>
              <w:rPr>
                <w:rFonts w:cs="Arial"/>
              </w:rPr>
            </w:pPr>
          </w:p>
          <w:p w14:paraId="08CD8600" w14:textId="77777777" w:rsidR="00B81CB0" w:rsidRPr="00F1090B" w:rsidRDefault="00B81CB0" w:rsidP="007204FD">
            <w:pPr>
              <w:tabs>
                <w:tab w:val="left" w:pos="0"/>
                <w:tab w:val="left" w:pos="630"/>
              </w:tabs>
              <w:spacing w:after="0" w:line="240" w:lineRule="auto"/>
              <w:rPr>
                <w:rFonts w:cs="Arial"/>
              </w:rPr>
            </w:pPr>
            <w:r w:rsidRPr="00F1090B">
              <w:t>____________________________________</w:t>
            </w:r>
          </w:p>
          <w:p w14:paraId="4F9A5137" w14:textId="77777777" w:rsidR="00B81CB0" w:rsidRPr="00F1090B" w:rsidRDefault="00B81CB0" w:rsidP="007204FD">
            <w:pPr>
              <w:tabs>
                <w:tab w:val="left" w:pos="0"/>
                <w:tab w:val="left" w:pos="630"/>
              </w:tabs>
              <w:spacing w:after="0" w:line="240" w:lineRule="auto"/>
              <w:jc w:val="center"/>
              <w:rPr>
                <w:rFonts w:cs="Arial"/>
              </w:rPr>
            </w:pPr>
            <w:r w:rsidRPr="00F1090B">
              <w:t>(title, name, surname, signature)</w:t>
            </w:r>
          </w:p>
          <w:p w14:paraId="27673CEC" w14:textId="7B1A8AB1" w:rsidR="00346039" w:rsidRPr="00F1090B" w:rsidRDefault="00346039" w:rsidP="00F80AE2">
            <w:pPr>
              <w:pStyle w:val="ListParagraph"/>
              <w:widowControl w:val="0"/>
              <w:tabs>
                <w:tab w:val="left" w:pos="1416"/>
                <w:tab w:val="left" w:pos="1418"/>
              </w:tabs>
              <w:autoSpaceDE w:val="0"/>
              <w:autoSpaceDN w:val="0"/>
              <w:spacing w:after="0" w:line="240" w:lineRule="auto"/>
              <w:ind w:left="1284" w:right="136"/>
              <w:contextualSpacing w:val="0"/>
              <w:jc w:val="both"/>
            </w:pPr>
          </w:p>
        </w:tc>
      </w:tr>
    </w:tbl>
    <w:p w14:paraId="0EFCBFF1" w14:textId="77777777" w:rsidR="00662AAE" w:rsidRDefault="00662AAE"/>
    <w:p w14:paraId="1CFC3769" w14:textId="77777777" w:rsidR="00662AAE" w:rsidRDefault="00662AAE">
      <w:r>
        <w:br w:type="page"/>
      </w:r>
    </w:p>
    <w:tbl>
      <w:tblPr>
        <w:tblStyle w:val="TableGrid"/>
        <w:tblW w:w="1020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6"/>
        <w:gridCol w:w="4890"/>
      </w:tblGrid>
      <w:tr w:rsidR="00662AAE" w:rsidRPr="006227D3" w14:paraId="23E0108D" w14:textId="77777777" w:rsidTr="00D501B9">
        <w:tc>
          <w:tcPr>
            <w:tcW w:w="5316" w:type="dxa"/>
          </w:tcPr>
          <w:p w14:paraId="12E67B2F" w14:textId="77777777" w:rsidR="00662AAE" w:rsidRPr="00095E6C" w:rsidRDefault="00662AAE" w:rsidP="00D501B9">
            <w:pPr>
              <w:pStyle w:val="BodyTextIndent"/>
              <w:spacing w:after="60"/>
              <w:jc w:val="right"/>
              <w:rPr>
                <w:rFonts w:cs="Arial"/>
              </w:rPr>
            </w:pPr>
            <w:r w:rsidRPr="00095E6C">
              <w:rPr>
                <w:rFonts w:cs="Arial"/>
              </w:rPr>
              <w:lastRenderedPageBreak/>
              <w:t>Sutarties SD priedas Nr. 1</w:t>
            </w:r>
          </w:p>
        </w:tc>
        <w:tc>
          <w:tcPr>
            <w:tcW w:w="4890" w:type="dxa"/>
          </w:tcPr>
          <w:p w14:paraId="2F106ADB" w14:textId="77777777" w:rsidR="00662AAE" w:rsidRPr="006227D3" w:rsidRDefault="00662AAE" w:rsidP="00D501B9">
            <w:pPr>
              <w:pStyle w:val="BodyTextIndent"/>
              <w:spacing w:after="60"/>
              <w:jc w:val="right"/>
              <w:rPr>
                <w:rFonts w:cs="Arial"/>
                <w:lang w:val="en-GB"/>
              </w:rPr>
            </w:pPr>
            <w:r w:rsidRPr="001C7B81">
              <w:rPr>
                <w:rFonts w:cs="Arial"/>
                <w:lang w:val="en-GB"/>
              </w:rPr>
              <w:t xml:space="preserve">Annex 1 to the </w:t>
            </w:r>
            <w:r>
              <w:rPr>
                <w:rFonts w:cs="Arial"/>
                <w:lang w:val="en-GB"/>
              </w:rPr>
              <w:t>SP</w:t>
            </w:r>
            <w:r w:rsidRPr="001C7B81">
              <w:rPr>
                <w:rFonts w:cs="Arial"/>
                <w:lang w:val="en-GB"/>
              </w:rPr>
              <w:t xml:space="preserve"> of the </w:t>
            </w:r>
            <w:r>
              <w:rPr>
                <w:rFonts w:cs="Arial"/>
                <w:lang w:val="en-GB"/>
              </w:rPr>
              <w:t>Contract</w:t>
            </w:r>
          </w:p>
        </w:tc>
      </w:tr>
      <w:tr w:rsidR="00662AAE" w:rsidRPr="006227D3" w14:paraId="6A533086" w14:textId="77777777" w:rsidTr="00D501B9">
        <w:trPr>
          <w:trHeight w:val="66"/>
        </w:trPr>
        <w:tc>
          <w:tcPr>
            <w:tcW w:w="5316" w:type="dxa"/>
          </w:tcPr>
          <w:p w14:paraId="65E7C584" w14:textId="77777777" w:rsidR="00662AAE" w:rsidRPr="00095E6C" w:rsidRDefault="00662AAE" w:rsidP="00D501B9">
            <w:pPr>
              <w:pStyle w:val="BodyTextIndent"/>
              <w:spacing w:after="60"/>
              <w:jc w:val="center"/>
              <w:rPr>
                <w:rFonts w:cs="Arial"/>
                <w:b/>
              </w:rPr>
            </w:pPr>
            <w:r w:rsidRPr="00CB38F4">
              <w:rPr>
                <w:rFonts w:cs="Arial"/>
                <w:b/>
              </w:rPr>
              <w:t xml:space="preserve">KONTAKTINIAI ADRESAI PRANEŠIMAMS SIŲSTI IR </w:t>
            </w:r>
            <w:r>
              <w:rPr>
                <w:rFonts w:cs="Arial"/>
                <w:b/>
              </w:rPr>
              <w:t xml:space="preserve">UŽ SUTARTĮ ATSAKINGI </w:t>
            </w:r>
            <w:r w:rsidRPr="00CB38F4">
              <w:rPr>
                <w:rFonts w:cs="Arial"/>
                <w:b/>
              </w:rPr>
              <w:t>ASMENYS</w:t>
            </w:r>
          </w:p>
        </w:tc>
        <w:tc>
          <w:tcPr>
            <w:tcW w:w="4890" w:type="dxa"/>
          </w:tcPr>
          <w:p w14:paraId="0791400F" w14:textId="77777777" w:rsidR="00662AAE" w:rsidRPr="006227D3" w:rsidRDefault="00662AAE" w:rsidP="00D501B9">
            <w:pPr>
              <w:pStyle w:val="BodyTextIndent"/>
              <w:spacing w:after="60"/>
              <w:jc w:val="center"/>
              <w:rPr>
                <w:rFonts w:cs="Arial"/>
                <w:b/>
                <w:lang w:val="en-GB"/>
              </w:rPr>
            </w:pPr>
            <w:r>
              <w:rPr>
                <w:b/>
              </w:rPr>
              <w:t>CONTACT ADDRESSES FOR SENDING NOTICES AND PERSONS RESPONSIBLE FOR THE CONTRACT</w:t>
            </w:r>
          </w:p>
        </w:tc>
      </w:tr>
      <w:tr w:rsidR="00662AAE" w14:paraId="15635BBE" w14:textId="77777777" w:rsidTr="00D501B9">
        <w:tc>
          <w:tcPr>
            <w:tcW w:w="5316" w:type="dxa"/>
          </w:tcPr>
          <w:p w14:paraId="147983E9" w14:textId="77777777" w:rsidR="00662AAE" w:rsidRPr="00095E6C" w:rsidRDefault="00662AAE" w:rsidP="00D501B9">
            <w:pPr>
              <w:rPr>
                <w:szCs w:val="20"/>
              </w:rPr>
            </w:pPr>
          </w:p>
        </w:tc>
        <w:tc>
          <w:tcPr>
            <w:tcW w:w="4890" w:type="dxa"/>
          </w:tcPr>
          <w:p w14:paraId="14C64575" w14:textId="77777777" w:rsidR="00662AAE" w:rsidRDefault="00662AAE" w:rsidP="00D501B9"/>
        </w:tc>
      </w:tr>
      <w:tr w:rsidR="00662AAE" w:rsidRPr="006227D3" w14:paraId="15DC8C73" w14:textId="77777777" w:rsidTr="00D501B9">
        <w:tc>
          <w:tcPr>
            <w:tcW w:w="5316" w:type="dxa"/>
          </w:tcPr>
          <w:p w14:paraId="1FC35161" w14:textId="77777777" w:rsidR="00662AAE" w:rsidRPr="00095E6C" w:rsidRDefault="00662AAE" w:rsidP="00D501B9">
            <w:pPr>
              <w:pStyle w:val="BodyTextIndent"/>
              <w:numPr>
                <w:ilvl w:val="0"/>
                <w:numId w:val="8"/>
              </w:numPr>
              <w:spacing w:after="60"/>
              <w:ind w:left="0" w:firstLine="0"/>
              <w:jc w:val="center"/>
              <w:rPr>
                <w:rFonts w:cs="Arial"/>
                <w:b/>
              </w:rPr>
            </w:pPr>
            <w:r>
              <w:rPr>
                <w:rFonts w:cs="Arial"/>
                <w:b/>
              </w:rPr>
              <w:t>UŽ SUTARTĮ ATSAKINGI</w:t>
            </w:r>
            <w:r w:rsidRPr="00D62F76">
              <w:rPr>
                <w:rFonts w:cs="Arial"/>
                <w:b/>
              </w:rPr>
              <w:t xml:space="preserve"> ASMENYS</w:t>
            </w:r>
            <w:r w:rsidRPr="00095E6C">
              <w:rPr>
                <w:rFonts w:cs="Arial"/>
                <w:b/>
              </w:rPr>
              <w:t xml:space="preserve"> </w:t>
            </w:r>
          </w:p>
        </w:tc>
        <w:tc>
          <w:tcPr>
            <w:tcW w:w="4890" w:type="dxa"/>
          </w:tcPr>
          <w:p w14:paraId="2315C969" w14:textId="77777777" w:rsidR="00662AAE" w:rsidRPr="006227D3" w:rsidRDefault="00662AAE" w:rsidP="00D501B9">
            <w:pPr>
              <w:pStyle w:val="BodyTextIndent"/>
              <w:numPr>
                <w:ilvl w:val="0"/>
                <w:numId w:val="11"/>
              </w:numPr>
              <w:spacing w:after="60"/>
              <w:ind w:left="0" w:firstLine="0"/>
              <w:jc w:val="center"/>
              <w:rPr>
                <w:rFonts w:cs="Arial"/>
                <w:b/>
                <w:lang w:val="en-GB"/>
              </w:rPr>
            </w:pPr>
            <w:r>
              <w:rPr>
                <w:b/>
              </w:rPr>
              <w:t>PERSONS RESPONSIBLE FOR THE CONTRACT</w:t>
            </w:r>
            <w:r w:rsidRPr="001C7B81">
              <w:rPr>
                <w:rFonts w:cs="Arial"/>
                <w:b/>
                <w:lang w:val="en-GB"/>
              </w:rPr>
              <w:t xml:space="preserve"> </w:t>
            </w:r>
          </w:p>
        </w:tc>
      </w:tr>
      <w:tr w:rsidR="00662AAE" w:rsidRPr="006227D3" w14:paraId="2A705B30" w14:textId="77777777" w:rsidTr="00D501B9">
        <w:tc>
          <w:tcPr>
            <w:tcW w:w="5316" w:type="dxa"/>
          </w:tcPr>
          <w:p w14:paraId="4904E04F" w14:textId="77777777" w:rsidR="00662AAE" w:rsidRPr="00095E6C" w:rsidRDefault="00662AAE" w:rsidP="00D501B9">
            <w:pPr>
              <w:pStyle w:val="BodyTextIndent"/>
              <w:numPr>
                <w:ilvl w:val="1"/>
                <w:numId w:val="11"/>
              </w:numPr>
              <w:spacing w:after="60"/>
              <w:ind w:left="0" w:firstLine="0"/>
              <w:jc w:val="both"/>
              <w:rPr>
                <w:rFonts w:cs="Arial"/>
              </w:rPr>
            </w:pPr>
            <w:r w:rsidRPr="00095E6C">
              <w:rPr>
                <w:rFonts w:cs="Arial"/>
              </w:rPr>
              <w:t xml:space="preserve">Kliento atstovų, kurie bus atsakingi už šios Sutarties vykdymą, </w:t>
            </w:r>
            <w:r>
              <w:rPr>
                <w:rFonts w:cs="Arial"/>
              </w:rPr>
              <w:t>U</w:t>
            </w:r>
            <w:r w:rsidRPr="00095E6C">
              <w:rPr>
                <w:rFonts w:cs="Arial"/>
              </w:rPr>
              <w:t>žsakymų pateikimą kontaktai: (pareigos, vardas, pavardė, jų telefonai, el. pašto adresai ir kt. reikalinga informacija).</w:t>
            </w:r>
          </w:p>
        </w:tc>
        <w:tc>
          <w:tcPr>
            <w:tcW w:w="4890" w:type="dxa"/>
          </w:tcPr>
          <w:p w14:paraId="5B1E09F1" w14:textId="77777777" w:rsidR="00662AAE" w:rsidRPr="006227D3" w:rsidRDefault="00662AAE" w:rsidP="00D501B9">
            <w:pPr>
              <w:pStyle w:val="BodyTextIndent"/>
              <w:numPr>
                <w:ilvl w:val="0"/>
                <w:numId w:val="9"/>
              </w:numPr>
              <w:spacing w:after="60"/>
              <w:ind w:left="0" w:hanging="36"/>
              <w:jc w:val="both"/>
              <w:rPr>
                <w:rFonts w:cs="Arial"/>
                <w:lang w:val="en-GB"/>
              </w:rPr>
            </w:pPr>
            <w:r w:rsidRPr="001C7B81">
              <w:rPr>
                <w:rFonts w:cs="Arial"/>
                <w:lang w:val="en-GB"/>
              </w:rPr>
              <w:t xml:space="preserve">Contact details of the representatives of the </w:t>
            </w:r>
            <w:r>
              <w:rPr>
                <w:rFonts w:cs="Arial"/>
                <w:lang w:val="en-GB"/>
              </w:rPr>
              <w:t>Buyer</w:t>
            </w:r>
            <w:r w:rsidRPr="001C7B81">
              <w:rPr>
                <w:rFonts w:cs="Arial"/>
                <w:lang w:val="en-GB"/>
              </w:rPr>
              <w:t xml:space="preserve">, which will be responsible for the performance of the present </w:t>
            </w:r>
            <w:r>
              <w:rPr>
                <w:rFonts w:cs="Arial"/>
                <w:lang w:val="en-GB"/>
              </w:rPr>
              <w:t>Contract</w:t>
            </w:r>
            <w:r w:rsidRPr="001C7B81">
              <w:rPr>
                <w:rFonts w:cs="Arial"/>
                <w:lang w:val="en-GB"/>
              </w:rPr>
              <w:t xml:space="preserve"> and for the placement of </w:t>
            </w:r>
            <w:r>
              <w:rPr>
                <w:rFonts w:cs="Arial"/>
                <w:lang w:val="en-GB"/>
              </w:rPr>
              <w:t>O</w:t>
            </w:r>
            <w:r w:rsidRPr="001C7B81">
              <w:rPr>
                <w:rFonts w:cs="Arial"/>
                <w:lang w:val="en-GB"/>
              </w:rPr>
              <w:t xml:space="preserve">rders: (position, full names, telephone numbers, email addresses and other necessary information). </w:t>
            </w:r>
          </w:p>
        </w:tc>
      </w:tr>
      <w:tr w:rsidR="00662AAE" w:rsidRPr="006227D3" w14:paraId="1B7D4CE5" w14:textId="77777777" w:rsidTr="00D501B9">
        <w:tc>
          <w:tcPr>
            <w:tcW w:w="5316" w:type="dxa"/>
          </w:tcPr>
          <w:p w14:paraId="336704D9" w14:textId="77777777" w:rsidR="00662AAE" w:rsidRPr="00095E6C" w:rsidRDefault="00662AAE" w:rsidP="00D501B9">
            <w:pPr>
              <w:pStyle w:val="BodyTextIndent"/>
              <w:numPr>
                <w:ilvl w:val="0"/>
                <w:numId w:val="9"/>
              </w:numPr>
              <w:spacing w:after="60"/>
              <w:ind w:left="0" w:firstLine="37"/>
              <w:jc w:val="both"/>
              <w:rPr>
                <w:rFonts w:cs="Arial"/>
              </w:rPr>
            </w:pPr>
            <w:r w:rsidRPr="00095E6C">
              <w:rPr>
                <w:rFonts w:cs="Arial"/>
              </w:rPr>
              <w:t xml:space="preserve">Paslaugų teikėjo atstovų, kurie bus atsakingi už šios Sutarties vykdymą, </w:t>
            </w:r>
            <w:r>
              <w:rPr>
                <w:rFonts w:cs="Arial"/>
              </w:rPr>
              <w:t>U</w:t>
            </w:r>
            <w:r w:rsidRPr="00095E6C">
              <w:rPr>
                <w:rFonts w:cs="Arial"/>
              </w:rPr>
              <w:t>žsakymų gavimą kontaktai: (pareigos, vardas, pavardė, jų telefonai, el. pašto adresai ir kt. reikalinga informacija).</w:t>
            </w:r>
          </w:p>
        </w:tc>
        <w:tc>
          <w:tcPr>
            <w:tcW w:w="4890" w:type="dxa"/>
          </w:tcPr>
          <w:p w14:paraId="1231CC75" w14:textId="77777777" w:rsidR="00662AAE" w:rsidRPr="006227D3" w:rsidRDefault="00662AAE" w:rsidP="00D501B9">
            <w:pPr>
              <w:pStyle w:val="BodyTextIndent"/>
              <w:numPr>
                <w:ilvl w:val="0"/>
                <w:numId w:val="10"/>
              </w:numPr>
              <w:spacing w:after="60"/>
              <w:ind w:left="0" w:firstLine="0"/>
              <w:jc w:val="both"/>
              <w:rPr>
                <w:rFonts w:cs="Arial"/>
                <w:lang w:val="en-GB"/>
              </w:rPr>
            </w:pPr>
            <w:r w:rsidRPr="001C7B81">
              <w:rPr>
                <w:rFonts w:cs="Arial"/>
                <w:lang w:val="en-GB"/>
              </w:rPr>
              <w:t>Contact details of the representatives of the S</w:t>
            </w:r>
            <w:r>
              <w:rPr>
                <w:rFonts w:cs="Arial"/>
                <w:lang w:val="en-GB"/>
              </w:rPr>
              <w:t>ervice Provider</w:t>
            </w:r>
            <w:r w:rsidRPr="001C7B81">
              <w:rPr>
                <w:rFonts w:cs="Arial"/>
                <w:lang w:val="en-GB"/>
              </w:rPr>
              <w:t xml:space="preserve">, which will be responsible for </w:t>
            </w:r>
            <w:r>
              <w:rPr>
                <w:rFonts w:cs="Arial"/>
                <w:lang w:val="en-GB"/>
              </w:rPr>
              <w:t>the performance of the present Contrac</w:t>
            </w:r>
            <w:r w:rsidRPr="001C7B81">
              <w:rPr>
                <w:rFonts w:cs="Arial"/>
                <w:lang w:val="en-GB"/>
              </w:rPr>
              <w:t xml:space="preserve">t and the receipt of </w:t>
            </w:r>
            <w:r>
              <w:rPr>
                <w:rFonts w:cs="Arial"/>
                <w:lang w:val="en-GB"/>
              </w:rPr>
              <w:t>O</w:t>
            </w:r>
            <w:r w:rsidRPr="001C7B81">
              <w:rPr>
                <w:rFonts w:cs="Arial"/>
                <w:lang w:val="en-GB"/>
              </w:rPr>
              <w:t xml:space="preserve">rders: (position, full names, telephone numbers, email addresses and other necessary information). </w:t>
            </w:r>
          </w:p>
        </w:tc>
      </w:tr>
      <w:tr w:rsidR="00662AAE" w:rsidRPr="006227D3" w14:paraId="2C1EAD7F" w14:textId="77777777" w:rsidTr="00D501B9">
        <w:tc>
          <w:tcPr>
            <w:tcW w:w="5316" w:type="dxa"/>
          </w:tcPr>
          <w:p w14:paraId="30FB9CFF" w14:textId="77777777" w:rsidR="00662AAE" w:rsidRPr="00095E6C" w:rsidRDefault="00662AAE" w:rsidP="00D501B9">
            <w:pPr>
              <w:pStyle w:val="BodyTextIndent"/>
              <w:spacing w:line="259" w:lineRule="auto"/>
              <w:rPr>
                <w:rFonts w:cs="Arial"/>
                <w:i/>
                <w:iCs/>
                <w:color w:val="FF0000"/>
              </w:rPr>
            </w:pPr>
            <w:r w:rsidRPr="00095E6C">
              <w:rPr>
                <w:rFonts w:cs="Arial"/>
              </w:rPr>
              <w:t xml:space="preserve">Pranešimai siunčiami: ____ </w:t>
            </w:r>
            <w:r w:rsidRPr="00095E6C">
              <w:rPr>
                <w:rFonts w:cs="Arial"/>
                <w:i/>
                <w:iCs/>
                <w:color w:val="FF0000"/>
              </w:rPr>
              <w:t>(nurodyti konkretų paštą ar kitą būdą)</w:t>
            </w:r>
          </w:p>
        </w:tc>
        <w:tc>
          <w:tcPr>
            <w:tcW w:w="4890" w:type="dxa"/>
          </w:tcPr>
          <w:p w14:paraId="3FC2B821" w14:textId="77777777" w:rsidR="00662AAE" w:rsidRPr="006227D3" w:rsidRDefault="00662AAE" w:rsidP="00D501B9">
            <w:pPr>
              <w:pStyle w:val="BodyTextIndent"/>
              <w:spacing w:line="259" w:lineRule="auto"/>
              <w:rPr>
                <w:rFonts w:cs="Arial"/>
                <w:i/>
                <w:color w:val="FF0000"/>
                <w:lang w:val="en-GB"/>
              </w:rPr>
            </w:pPr>
            <w:r w:rsidRPr="001C7B81">
              <w:rPr>
                <w:rFonts w:cs="Arial"/>
                <w:lang w:val="en-GB"/>
              </w:rPr>
              <w:t xml:space="preserve">Notices shall be sent: ____ </w:t>
            </w:r>
            <w:r w:rsidRPr="001C7B81">
              <w:rPr>
                <w:rFonts w:cs="Arial"/>
                <w:i/>
                <w:color w:val="FF0000"/>
                <w:lang w:val="en-GB"/>
              </w:rPr>
              <w:t>(indicate specific email address or other means)</w:t>
            </w:r>
          </w:p>
        </w:tc>
      </w:tr>
      <w:tr w:rsidR="00662AAE" w:rsidRPr="006227D3" w14:paraId="43F478E6" w14:textId="77777777" w:rsidTr="00D501B9">
        <w:tc>
          <w:tcPr>
            <w:tcW w:w="5316" w:type="dxa"/>
          </w:tcPr>
          <w:p w14:paraId="2FF29D01" w14:textId="77777777" w:rsidR="00662AAE" w:rsidRPr="00095E6C" w:rsidRDefault="00662AAE" w:rsidP="00D501B9">
            <w:pPr>
              <w:pStyle w:val="BodyTextIndent"/>
              <w:spacing w:line="259" w:lineRule="auto"/>
              <w:rPr>
                <w:rFonts w:cs="Arial"/>
                <w:i/>
                <w:iCs/>
                <w:color w:val="FF0000"/>
              </w:rPr>
            </w:pPr>
            <w:r w:rsidRPr="00095E6C">
              <w:rPr>
                <w:rFonts w:cs="Arial"/>
              </w:rPr>
              <w:t xml:space="preserve">Užsakymai teikiami: _____ </w:t>
            </w:r>
            <w:r w:rsidRPr="00095E6C">
              <w:rPr>
                <w:rFonts w:cs="Arial"/>
                <w:i/>
                <w:iCs/>
                <w:color w:val="FF0000"/>
              </w:rPr>
              <w:t>(nurodyti konkretų paštą ar kitą būdą)</w:t>
            </w:r>
          </w:p>
        </w:tc>
        <w:tc>
          <w:tcPr>
            <w:tcW w:w="4890" w:type="dxa"/>
          </w:tcPr>
          <w:p w14:paraId="097E0E3A" w14:textId="77777777" w:rsidR="00662AAE" w:rsidRPr="006227D3" w:rsidRDefault="00662AAE" w:rsidP="00D501B9">
            <w:pPr>
              <w:pStyle w:val="BodyTextIndent"/>
              <w:spacing w:after="60"/>
              <w:rPr>
                <w:rFonts w:cs="Arial"/>
                <w:lang w:val="en-GB"/>
              </w:rPr>
            </w:pPr>
            <w:r w:rsidRPr="001C7B81">
              <w:rPr>
                <w:rFonts w:cs="Arial"/>
                <w:lang w:val="en-GB"/>
              </w:rPr>
              <w:t xml:space="preserve">Orders shall be placed: _____ </w:t>
            </w:r>
            <w:r w:rsidRPr="001C7B81">
              <w:rPr>
                <w:rFonts w:cs="Arial"/>
                <w:i/>
                <w:color w:val="FF0000"/>
                <w:lang w:val="en-GB"/>
              </w:rPr>
              <w:t>(indicate specific email address or other means)</w:t>
            </w:r>
          </w:p>
        </w:tc>
      </w:tr>
      <w:tr w:rsidR="00662AAE" w14:paraId="72861BDF" w14:textId="77777777" w:rsidTr="00D501B9">
        <w:tc>
          <w:tcPr>
            <w:tcW w:w="5316" w:type="dxa"/>
          </w:tcPr>
          <w:p w14:paraId="14CEE161" w14:textId="77777777" w:rsidR="00662AAE" w:rsidRPr="00095E6C" w:rsidRDefault="00662AAE" w:rsidP="00D501B9">
            <w:pPr>
              <w:rPr>
                <w:szCs w:val="20"/>
              </w:rPr>
            </w:pPr>
          </w:p>
        </w:tc>
        <w:tc>
          <w:tcPr>
            <w:tcW w:w="4890" w:type="dxa"/>
          </w:tcPr>
          <w:p w14:paraId="5FA90733" w14:textId="77777777" w:rsidR="00662AAE" w:rsidRDefault="00662AAE" w:rsidP="00D501B9"/>
        </w:tc>
      </w:tr>
      <w:tr w:rsidR="00662AAE" w14:paraId="439EF7B2" w14:textId="77777777" w:rsidTr="00D501B9">
        <w:tc>
          <w:tcPr>
            <w:tcW w:w="5316" w:type="dxa"/>
          </w:tcPr>
          <w:p w14:paraId="1DE82CE1" w14:textId="77777777" w:rsidR="00662AAE" w:rsidRDefault="00662AAE" w:rsidP="00D501B9">
            <w:pPr>
              <w:jc w:val="both"/>
              <w:rPr>
                <w:rFonts w:cs="Arial"/>
                <w:b/>
                <w:szCs w:val="20"/>
              </w:rPr>
            </w:pPr>
            <w:r w:rsidRPr="00FE027A">
              <w:rPr>
                <w:rFonts w:cs="Arial"/>
              </w:rPr>
              <w:t xml:space="preserve">Sutarties galiojimo metu </w:t>
            </w:r>
            <w:r>
              <w:rPr>
                <w:rFonts w:cs="Arial"/>
              </w:rPr>
              <w:t>Klientas</w:t>
            </w:r>
            <w:r w:rsidRPr="00FE027A">
              <w:rPr>
                <w:rFonts w:cs="Arial"/>
              </w:rPr>
              <w:t xml:space="preserve"> turi teisę keisti pranešimų ar (ir) Užsakymų pateikimo būdą ir komunikacijos kanalus, apie tai raštu pranešdamas </w:t>
            </w:r>
            <w:r>
              <w:rPr>
                <w:rFonts w:cs="Arial"/>
              </w:rPr>
              <w:t>Paslaugų t</w:t>
            </w:r>
            <w:r w:rsidRPr="00FE027A">
              <w:rPr>
                <w:rFonts w:cs="Arial"/>
              </w:rPr>
              <w:t>e</w:t>
            </w:r>
            <w:r>
              <w:rPr>
                <w:rFonts w:cs="Arial"/>
              </w:rPr>
              <w:t>i</w:t>
            </w:r>
            <w:r w:rsidRPr="00FE027A">
              <w:rPr>
                <w:rFonts w:cs="Arial"/>
              </w:rPr>
              <w:t>kėjui</w:t>
            </w:r>
          </w:p>
          <w:p w14:paraId="6F0E78BF" w14:textId="77777777" w:rsidR="00662AAE" w:rsidRDefault="00662AAE" w:rsidP="00D501B9">
            <w:pPr>
              <w:rPr>
                <w:rFonts w:cs="Arial"/>
                <w:b/>
                <w:szCs w:val="20"/>
              </w:rPr>
            </w:pPr>
          </w:p>
          <w:p w14:paraId="193B1C65" w14:textId="77777777" w:rsidR="00662AAE" w:rsidRDefault="00662AAE" w:rsidP="00D501B9">
            <w:pPr>
              <w:rPr>
                <w:rFonts w:cs="Arial"/>
                <w:b/>
                <w:szCs w:val="20"/>
              </w:rPr>
            </w:pPr>
          </w:p>
          <w:p w14:paraId="0BBCFC7A" w14:textId="77777777" w:rsidR="00662AAE" w:rsidRPr="00095E6C" w:rsidRDefault="00662AAE" w:rsidP="00D501B9">
            <w:pPr>
              <w:rPr>
                <w:rFonts w:cs="Arial"/>
                <w:b/>
                <w:szCs w:val="20"/>
              </w:rPr>
            </w:pPr>
            <w:r w:rsidRPr="00095E6C">
              <w:rPr>
                <w:rFonts w:cs="Arial"/>
                <w:b/>
                <w:szCs w:val="20"/>
              </w:rPr>
              <w:t>Paslaugų teikėjas</w:t>
            </w:r>
          </w:p>
          <w:p w14:paraId="6C2E871F" w14:textId="77777777" w:rsidR="00662AAE" w:rsidRPr="00095E6C" w:rsidRDefault="00662AAE" w:rsidP="00D501B9">
            <w:pPr>
              <w:rPr>
                <w:rFonts w:cs="Arial"/>
                <w:b/>
                <w:szCs w:val="20"/>
              </w:rPr>
            </w:pPr>
          </w:p>
          <w:p w14:paraId="50028FF2" w14:textId="77777777" w:rsidR="00662AAE" w:rsidRPr="00095E6C" w:rsidRDefault="00662AAE" w:rsidP="00D501B9">
            <w:pPr>
              <w:rPr>
                <w:rFonts w:cs="Arial"/>
                <w:szCs w:val="20"/>
              </w:rPr>
            </w:pPr>
            <w:r w:rsidRPr="00095E6C">
              <w:rPr>
                <w:rFonts w:cs="Arial"/>
                <w:szCs w:val="20"/>
              </w:rPr>
              <w:t xml:space="preserve">Pavadinimas </w:t>
            </w:r>
          </w:p>
          <w:p w14:paraId="0D590F1C" w14:textId="77777777" w:rsidR="00662AAE" w:rsidRPr="00095E6C" w:rsidRDefault="00662AAE" w:rsidP="00D501B9">
            <w:pPr>
              <w:rPr>
                <w:rFonts w:cs="Arial"/>
                <w:szCs w:val="20"/>
              </w:rPr>
            </w:pPr>
          </w:p>
        </w:tc>
        <w:tc>
          <w:tcPr>
            <w:tcW w:w="4890" w:type="dxa"/>
          </w:tcPr>
          <w:p w14:paraId="2CA550A2" w14:textId="77777777" w:rsidR="00662AAE" w:rsidRDefault="00662AAE" w:rsidP="00D501B9">
            <w:pPr>
              <w:jc w:val="both"/>
              <w:rPr>
                <w:rFonts w:cs="Arial"/>
                <w:b/>
                <w:bCs/>
                <w:szCs w:val="20"/>
              </w:rPr>
            </w:pPr>
            <w:r>
              <w:rPr>
                <w:rFonts w:cs="Arial"/>
                <w:szCs w:val="20"/>
              </w:rPr>
              <w:t>Throughout the period of the Contract, t</w:t>
            </w:r>
            <w:r w:rsidRPr="00893C75">
              <w:rPr>
                <w:rFonts w:cs="Arial"/>
                <w:szCs w:val="20"/>
              </w:rPr>
              <w:t>he Buyer shall have the right to change the manner of submission of notices and/or placement of Orders as well as communication channels notifying the S</w:t>
            </w:r>
            <w:r>
              <w:rPr>
                <w:rFonts w:cs="Arial"/>
                <w:szCs w:val="20"/>
              </w:rPr>
              <w:t>e</w:t>
            </w:r>
            <w:r w:rsidRPr="00893C75">
              <w:rPr>
                <w:rFonts w:cs="Arial"/>
                <w:szCs w:val="20"/>
              </w:rPr>
              <w:t>r</w:t>
            </w:r>
            <w:r>
              <w:rPr>
                <w:rFonts w:cs="Arial"/>
                <w:szCs w:val="20"/>
              </w:rPr>
              <w:t>vice Provider</w:t>
            </w:r>
            <w:r w:rsidRPr="00893C75">
              <w:rPr>
                <w:rFonts w:cs="Arial"/>
                <w:szCs w:val="20"/>
              </w:rPr>
              <w:t xml:space="preserve"> of such change beforehand in writing</w:t>
            </w:r>
            <w:r>
              <w:rPr>
                <w:rFonts w:cs="Arial"/>
                <w:szCs w:val="20"/>
              </w:rPr>
              <w:t>.</w:t>
            </w:r>
          </w:p>
          <w:p w14:paraId="5D1317D0" w14:textId="77777777" w:rsidR="00662AAE" w:rsidRDefault="00662AAE" w:rsidP="00D501B9">
            <w:pPr>
              <w:rPr>
                <w:rFonts w:cs="Arial"/>
                <w:b/>
                <w:bCs/>
                <w:szCs w:val="20"/>
              </w:rPr>
            </w:pPr>
          </w:p>
          <w:p w14:paraId="408572E9" w14:textId="77777777" w:rsidR="00662AAE" w:rsidRPr="00095E6C" w:rsidRDefault="00662AAE" w:rsidP="00D501B9">
            <w:pPr>
              <w:rPr>
                <w:rFonts w:cs="Arial"/>
                <w:b/>
                <w:bCs/>
                <w:szCs w:val="20"/>
              </w:rPr>
            </w:pPr>
            <w:r w:rsidRPr="00095E6C">
              <w:rPr>
                <w:rFonts w:cs="Arial"/>
                <w:b/>
                <w:bCs/>
                <w:szCs w:val="20"/>
              </w:rPr>
              <w:t>Service Provider</w:t>
            </w:r>
          </w:p>
          <w:p w14:paraId="5A962125" w14:textId="77777777" w:rsidR="00662AAE" w:rsidRPr="00095E6C" w:rsidRDefault="00662AAE" w:rsidP="00D501B9">
            <w:pPr>
              <w:rPr>
                <w:rFonts w:cs="Arial"/>
                <w:szCs w:val="20"/>
              </w:rPr>
            </w:pPr>
          </w:p>
          <w:p w14:paraId="4C8273BD" w14:textId="77777777" w:rsidR="00662AAE" w:rsidRDefault="00662AAE" w:rsidP="00D501B9">
            <w:r w:rsidRPr="00095E6C">
              <w:rPr>
                <w:rFonts w:cs="Arial"/>
                <w:szCs w:val="20"/>
              </w:rPr>
              <w:t>Name</w:t>
            </w:r>
          </w:p>
        </w:tc>
      </w:tr>
      <w:tr w:rsidR="00662AAE" w14:paraId="087C9535" w14:textId="77777777" w:rsidTr="00D501B9">
        <w:tc>
          <w:tcPr>
            <w:tcW w:w="5316" w:type="dxa"/>
          </w:tcPr>
          <w:p w14:paraId="44913FEE" w14:textId="77777777" w:rsidR="00662AAE" w:rsidRPr="00095E6C" w:rsidRDefault="00662AAE" w:rsidP="00D501B9">
            <w:pPr>
              <w:tabs>
                <w:tab w:val="left" w:pos="0"/>
                <w:tab w:val="left" w:pos="630"/>
              </w:tabs>
              <w:jc w:val="center"/>
              <w:rPr>
                <w:rFonts w:cs="Arial"/>
                <w:szCs w:val="20"/>
              </w:rPr>
            </w:pPr>
          </w:p>
          <w:p w14:paraId="134E6641" w14:textId="77777777" w:rsidR="00662AAE" w:rsidRPr="00095E6C" w:rsidRDefault="00662AAE" w:rsidP="00D501B9">
            <w:pPr>
              <w:tabs>
                <w:tab w:val="left" w:pos="0"/>
                <w:tab w:val="left" w:pos="630"/>
              </w:tabs>
              <w:jc w:val="center"/>
              <w:rPr>
                <w:rFonts w:cs="Arial"/>
                <w:szCs w:val="20"/>
              </w:rPr>
            </w:pPr>
            <w:r w:rsidRPr="00095E6C">
              <w:rPr>
                <w:rFonts w:cs="Arial"/>
                <w:szCs w:val="20"/>
              </w:rPr>
              <w:t>_____________________________________</w:t>
            </w:r>
            <w:r>
              <w:rPr>
                <w:rFonts w:cs="Arial"/>
                <w:szCs w:val="20"/>
              </w:rPr>
              <w:t>_______</w:t>
            </w:r>
          </w:p>
          <w:p w14:paraId="41B58875" w14:textId="77777777" w:rsidR="00662AAE" w:rsidRPr="00095E6C" w:rsidRDefault="00662AAE" w:rsidP="00D501B9">
            <w:pPr>
              <w:jc w:val="center"/>
              <w:rPr>
                <w:rFonts w:cs="Arial"/>
                <w:szCs w:val="20"/>
              </w:rPr>
            </w:pPr>
            <w:r w:rsidRPr="00095E6C">
              <w:rPr>
                <w:rFonts w:cs="Arial"/>
                <w:szCs w:val="20"/>
              </w:rPr>
              <w:t>(pareigos, vardas, pavardė, parašas)</w:t>
            </w:r>
          </w:p>
          <w:p w14:paraId="6C40B6DC" w14:textId="77777777" w:rsidR="00662AAE" w:rsidRPr="00095E6C" w:rsidRDefault="00662AAE" w:rsidP="00D501B9">
            <w:pPr>
              <w:jc w:val="center"/>
              <w:rPr>
                <w:szCs w:val="20"/>
              </w:rPr>
            </w:pPr>
          </w:p>
        </w:tc>
        <w:tc>
          <w:tcPr>
            <w:tcW w:w="4890" w:type="dxa"/>
          </w:tcPr>
          <w:p w14:paraId="09B40545" w14:textId="77777777" w:rsidR="00662AAE" w:rsidRPr="00095E6C" w:rsidRDefault="00662AAE" w:rsidP="00D501B9">
            <w:pPr>
              <w:pStyle w:val="BodyTextIndent"/>
              <w:rPr>
                <w:rFonts w:cs="Arial"/>
              </w:rPr>
            </w:pPr>
          </w:p>
          <w:p w14:paraId="5A3AD88B" w14:textId="77777777" w:rsidR="00662AAE" w:rsidRPr="00095E6C" w:rsidRDefault="00662AAE" w:rsidP="00D501B9">
            <w:pPr>
              <w:pStyle w:val="BodyTextIndent"/>
              <w:jc w:val="center"/>
              <w:rPr>
                <w:rFonts w:cs="Arial"/>
              </w:rPr>
            </w:pPr>
            <w:r w:rsidRPr="00095E6C">
              <w:rPr>
                <w:rFonts w:cs="Arial"/>
              </w:rPr>
              <w:t>____________________________________</w:t>
            </w:r>
          </w:p>
          <w:p w14:paraId="1E923A58" w14:textId="77777777" w:rsidR="00662AAE" w:rsidRPr="00095E6C" w:rsidRDefault="00662AAE" w:rsidP="00D501B9">
            <w:pPr>
              <w:pStyle w:val="BodyTextIndent"/>
              <w:jc w:val="center"/>
              <w:rPr>
                <w:rFonts w:cs="Arial"/>
              </w:rPr>
            </w:pPr>
            <w:r w:rsidRPr="00095E6C">
              <w:rPr>
                <w:rFonts w:cs="Arial"/>
              </w:rPr>
              <w:t>(position, full name, signature)</w:t>
            </w:r>
          </w:p>
          <w:p w14:paraId="6AD50062" w14:textId="77777777" w:rsidR="00662AAE" w:rsidRDefault="00662AAE" w:rsidP="00D501B9"/>
        </w:tc>
      </w:tr>
      <w:tr w:rsidR="00662AAE" w14:paraId="65EC62A4" w14:textId="77777777" w:rsidTr="00D501B9">
        <w:tc>
          <w:tcPr>
            <w:tcW w:w="5316" w:type="dxa"/>
          </w:tcPr>
          <w:p w14:paraId="2E74D16B" w14:textId="77777777" w:rsidR="00662AAE" w:rsidRPr="00095E6C" w:rsidRDefault="00662AAE" w:rsidP="00D501B9">
            <w:pPr>
              <w:rPr>
                <w:szCs w:val="20"/>
              </w:rPr>
            </w:pPr>
          </w:p>
        </w:tc>
        <w:tc>
          <w:tcPr>
            <w:tcW w:w="4890" w:type="dxa"/>
          </w:tcPr>
          <w:p w14:paraId="5292D46E" w14:textId="77777777" w:rsidR="00662AAE" w:rsidRDefault="00662AAE" w:rsidP="00D501B9"/>
        </w:tc>
      </w:tr>
      <w:tr w:rsidR="00662AAE" w14:paraId="398B227F" w14:textId="77777777" w:rsidTr="00D501B9">
        <w:tc>
          <w:tcPr>
            <w:tcW w:w="5316" w:type="dxa"/>
          </w:tcPr>
          <w:p w14:paraId="38910FE3" w14:textId="77777777" w:rsidR="00662AAE" w:rsidRPr="00095E6C" w:rsidRDefault="00662AAE" w:rsidP="00D501B9">
            <w:pPr>
              <w:pStyle w:val="EndnoteText"/>
              <w:ind w:firstLine="0"/>
              <w:jc w:val="left"/>
              <w:rPr>
                <w:rFonts w:ascii="Arial" w:hAnsi="Arial" w:cs="Arial"/>
                <w:b/>
              </w:rPr>
            </w:pPr>
            <w:r w:rsidRPr="00095E6C">
              <w:rPr>
                <w:rFonts w:ascii="Arial" w:hAnsi="Arial" w:cs="Arial"/>
                <w:b/>
              </w:rPr>
              <w:t xml:space="preserve">Klientas </w:t>
            </w:r>
          </w:p>
          <w:p w14:paraId="301B36EE" w14:textId="77777777" w:rsidR="00662AAE" w:rsidRPr="00095E6C" w:rsidRDefault="00662AAE" w:rsidP="00D501B9">
            <w:pPr>
              <w:pStyle w:val="EndnoteText"/>
              <w:ind w:firstLine="0"/>
              <w:jc w:val="left"/>
              <w:rPr>
                <w:rFonts w:ascii="Arial" w:hAnsi="Arial" w:cs="Arial"/>
                <w:b/>
              </w:rPr>
            </w:pPr>
          </w:p>
          <w:p w14:paraId="1F171C88" w14:textId="77777777" w:rsidR="00662AAE" w:rsidRPr="00095E6C" w:rsidRDefault="00662AAE" w:rsidP="00D501B9">
            <w:pPr>
              <w:rPr>
                <w:rFonts w:cs="Arial"/>
                <w:szCs w:val="20"/>
              </w:rPr>
            </w:pPr>
            <w:r w:rsidRPr="00095E6C">
              <w:rPr>
                <w:rFonts w:cs="Arial"/>
                <w:szCs w:val="20"/>
              </w:rPr>
              <w:t xml:space="preserve">Pavadinimas </w:t>
            </w:r>
          </w:p>
          <w:p w14:paraId="54AE5F9A" w14:textId="77777777" w:rsidR="00662AAE" w:rsidRPr="00095E6C" w:rsidRDefault="00662AAE" w:rsidP="00D501B9">
            <w:pPr>
              <w:rPr>
                <w:rFonts w:cs="Arial"/>
                <w:szCs w:val="20"/>
              </w:rPr>
            </w:pPr>
          </w:p>
        </w:tc>
        <w:tc>
          <w:tcPr>
            <w:tcW w:w="4890" w:type="dxa"/>
          </w:tcPr>
          <w:p w14:paraId="40967AC0" w14:textId="77777777" w:rsidR="00662AAE" w:rsidRPr="00095E6C" w:rsidRDefault="00662AAE" w:rsidP="00D501B9">
            <w:pPr>
              <w:rPr>
                <w:rFonts w:cs="Arial"/>
                <w:b/>
                <w:bCs/>
                <w:szCs w:val="20"/>
              </w:rPr>
            </w:pPr>
            <w:r>
              <w:rPr>
                <w:rFonts w:cs="Arial"/>
                <w:b/>
                <w:bCs/>
                <w:szCs w:val="20"/>
              </w:rPr>
              <w:t>Buyer</w:t>
            </w:r>
          </w:p>
          <w:p w14:paraId="67EFEF7D" w14:textId="77777777" w:rsidR="00662AAE" w:rsidRPr="00095E6C" w:rsidRDefault="00662AAE" w:rsidP="00D501B9">
            <w:pPr>
              <w:rPr>
                <w:rFonts w:cs="Arial"/>
                <w:szCs w:val="20"/>
              </w:rPr>
            </w:pPr>
          </w:p>
          <w:p w14:paraId="7AC38325" w14:textId="77777777" w:rsidR="00662AAE" w:rsidRDefault="00662AAE" w:rsidP="00D501B9">
            <w:r w:rsidRPr="00095E6C">
              <w:rPr>
                <w:rFonts w:cs="Arial"/>
                <w:szCs w:val="20"/>
              </w:rPr>
              <w:t>Name</w:t>
            </w:r>
          </w:p>
        </w:tc>
      </w:tr>
      <w:tr w:rsidR="00662AAE" w14:paraId="2B069BF2" w14:textId="77777777" w:rsidTr="00D501B9">
        <w:tc>
          <w:tcPr>
            <w:tcW w:w="5316" w:type="dxa"/>
          </w:tcPr>
          <w:p w14:paraId="29B725F3" w14:textId="77777777" w:rsidR="00662AAE" w:rsidRPr="00095E6C" w:rsidRDefault="00662AAE" w:rsidP="00D501B9">
            <w:pPr>
              <w:rPr>
                <w:szCs w:val="20"/>
              </w:rPr>
            </w:pPr>
          </w:p>
        </w:tc>
        <w:tc>
          <w:tcPr>
            <w:tcW w:w="4890" w:type="dxa"/>
          </w:tcPr>
          <w:p w14:paraId="72379D83" w14:textId="77777777" w:rsidR="00662AAE" w:rsidRPr="00095E6C" w:rsidRDefault="00662AAE" w:rsidP="00D501B9">
            <w:pPr>
              <w:pStyle w:val="BodyTextIndent"/>
              <w:jc w:val="center"/>
              <w:rPr>
                <w:rFonts w:cs="Arial"/>
              </w:rPr>
            </w:pPr>
          </w:p>
          <w:p w14:paraId="5AA29A4E" w14:textId="77777777" w:rsidR="00662AAE" w:rsidRDefault="00662AAE" w:rsidP="00D501B9"/>
        </w:tc>
      </w:tr>
      <w:tr w:rsidR="00662AAE" w14:paraId="6E666F00" w14:textId="77777777" w:rsidTr="00D501B9">
        <w:tc>
          <w:tcPr>
            <w:tcW w:w="5316" w:type="dxa"/>
          </w:tcPr>
          <w:p w14:paraId="37996530" w14:textId="77777777" w:rsidR="00662AAE" w:rsidRDefault="00662AAE" w:rsidP="00D501B9">
            <w:pPr>
              <w:tabs>
                <w:tab w:val="left" w:pos="0"/>
                <w:tab w:val="left" w:pos="630"/>
              </w:tabs>
              <w:rPr>
                <w:rFonts w:cs="Arial"/>
                <w:szCs w:val="20"/>
              </w:rPr>
            </w:pPr>
          </w:p>
          <w:p w14:paraId="12CBA6DA" w14:textId="77777777" w:rsidR="00662AAE" w:rsidRPr="00095E6C" w:rsidRDefault="00662AAE" w:rsidP="00D501B9">
            <w:pPr>
              <w:tabs>
                <w:tab w:val="left" w:pos="0"/>
                <w:tab w:val="left" w:pos="630"/>
              </w:tabs>
              <w:rPr>
                <w:rFonts w:cs="Arial"/>
                <w:szCs w:val="20"/>
              </w:rPr>
            </w:pPr>
            <w:r w:rsidRPr="00095E6C">
              <w:rPr>
                <w:rFonts w:cs="Arial"/>
                <w:szCs w:val="20"/>
              </w:rPr>
              <w:t>_____________________________________</w:t>
            </w:r>
            <w:r>
              <w:rPr>
                <w:rFonts w:cs="Arial"/>
                <w:szCs w:val="20"/>
              </w:rPr>
              <w:t>_______</w:t>
            </w:r>
          </w:p>
          <w:p w14:paraId="29CCA674" w14:textId="77777777" w:rsidR="00662AAE" w:rsidRPr="00095E6C" w:rsidRDefault="00662AAE" w:rsidP="00D501B9">
            <w:pPr>
              <w:tabs>
                <w:tab w:val="left" w:pos="0"/>
                <w:tab w:val="left" w:pos="630"/>
              </w:tabs>
              <w:jc w:val="center"/>
              <w:rPr>
                <w:rFonts w:cs="Arial"/>
                <w:szCs w:val="20"/>
              </w:rPr>
            </w:pPr>
            <w:r w:rsidRPr="00095E6C">
              <w:rPr>
                <w:rFonts w:cs="Arial"/>
                <w:szCs w:val="20"/>
              </w:rPr>
              <w:t>(pareigos, vardas, pavardė, parašas)</w:t>
            </w:r>
          </w:p>
          <w:p w14:paraId="2B1A7EE4" w14:textId="77777777" w:rsidR="00662AAE" w:rsidRPr="00095E6C" w:rsidRDefault="00662AAE" w:rsidP="00D501B9">
            <w:pPr>
              <w:tabs>
                <w:tab w:val="left" w:pos="0"/>
                <w:tab w:val="left" w:pos="630"/>
              </w:tabs>
              <w:jc w:val="center"/>
              <w:rPr>
                <w:rFonts w:cs="Arial"/>
                <w:szCs w:val="20"/>
              </w:rPr>
            </w:pPr>
          </w:p>
        </w:tc>
        <w:tc>
          <w:tcPr>
            <w:tcW w:w="4890" w:type="dxa"/>
          </w:tcPr>
          <w:p w14:paraId="3282C6FF" w14:textId="77777777" w:rsidR="00662AAE" w:rsidRPr="00095E6C" w:rsidRDefault="00662AAE" w:rsidP="00D501B9">
            <w:pPr>
              <w:pStyle w:val="BodyTextIndent"/>
              <w:jc w:val="center"/>
              <w:rPr>
                <w:rFonts w:cs="Arial"/>
              </w:rPr>
            </w:pPr>
          </w:p>
          <w:p w14:paraId="5E18FA21" w14:textId="77777777" w:rsidR="00662AAE" w:rsidRPr="00095E6C" w:rsidRDefault="00662AAE" w:rsidP="00D501B9">
            <w:pPr>
              <w:pStyle w:val="BodyTextIndent"/>
              <w:jc w:val="center"/>
              <w:rPr>
                <w:rFonts w:cs="Arial"/>
              </w:rPr>
            </w:pPr>
            <w:r w:rsidRPr="00095E6C">
              <w:rPr>
                <w:rFonts w:cs="Arial"/>
              </w:rPr>
              <w:t>____________________________________</w:t>
            </w:r>
          </w:p>
          <w:p w14:paraId="7F40A77D" w14:textId="77777777" w:rsidR="00662AAE" w:rsidRDefault="00662AAE" w:rsidP="00D501B9">
            <w:pPr>
              <w:jc w:val="center"/>
            </w:pPr>
            <w:r w:rsidRPr="00095E6C">
              <w:rPr>
                <w:rFonts w:cs="Arial"/>
                <w:szCs w:val="20"/>
              </w:rPr>
              <w:t>(position, full name, signature)</w:t>
            </w:r>
          </w:p>
        </w:tc>
      </w:tr>
      <w:tr w:rsidR="00662AAE" w14:paraId="6EA56A55" w14:textId="77777777" w:rsidTr="00D501B9">
        <w:tc>
          <w:tcPr>
            <w:tcW w:w="5316" w:type="dxa"/>
          </w:tcPr>
          <w:p w14:paraId="6ABD584C" w14:textId="77777777" w:rsidR="00662AAE" w:rsidRDefault="00662AAE" w:rsidP="00D501B9">
            <w:pPr>
              <w:tabs>
                <w:tab w:val="left" w:pos="0"/>
                <w:tab w:val="left" w:pos="630"/>
              </w:tabs>
              <w:jc w:val="center"/>
              <w:rPr>
                <w:rFonts w:cs="Arial"/>
                <w:szCs w:val="20"/>
              </w:rPr>
            </w:pPr>
          </w:p>
          <w:p w14:paraId="7CF13AD7" w14:textId="77777777" w:rsidR="00662AAE" w:rsidRPr="00095E6C" w:rsidRDefault="00662AAE" w:rsidP="00D501B9">
            <w:pPr>
              <w:tabs>
                <w:tab w:val="left" w:pos="0"/>
                <w:tab w:val="left" w:pos="630"/>
              </w:tabs>
              <w:jc w:val="center"/>
              <w:rPr>
                <w:rFonts w:cs="Arial"/>
                <w:szCs w:val="20"/>
              </w:rPr>
            </w:pPr>
            <w:r w:rsidRPr="00095E6C">
              <w:rPr>
                <w:rFonts w:cs="Arial"/>
                <w:szCs w:val="20"/>
              </w:rPr>
              <w:t>_____________________________________</w:t>
            </w:r>
          </w:p>
          <w:p w14:paraId="4D6B4523" w14:textId="77777777" w:rsidR="00662AAE" w:rsidRPr="00095E6C" w:rsidRDefault="00662AAE" w:rsidP="00D501B9">
            <w:pPr>
              <w:jc w:val="center"/>
              <w:rPr>
                <w:rFonts w:cs="Arial"/>
                <w:szCs w:val="20"/>
              </w:rPr>
            </w:pPr>
            <w:r w:rsidRPr="00095E6C">
              <w:rPr>
                <w:rFonts w:cs="Arial"/>
                <w:szCs w:val="20"/>
              </w:rPr>
              <w:t>(pareigos, vardas, pavardė, parašas)</w:t>
            </w:r>
          </w:p>
          <w:p w14:paraId="27483372" w14:textId="77777777" w:rsidR="00662AAE" w:rsidRPr="00095E6C" w:rsidRDefault="00662AAE" w:rsidP="00D501B9">
            <w:pPr>
              <w:rPr>
                <w:szCs w:val="20"/>
              </w:rPr>
            </w:pPr>
          </w:p>
        </w:tc>
        <w:tc>
          <w:tcPr>
            <w:tcW w:w="4890" w:type="dxa"/>
          </w:tcPr>
          <w:p w14:paraId="17EA6D31" w14:textId="77777777" w:rsidR="00662AAE" w:rsidRDefault="00662AAE" w:rsidP="00D501B9">
            <w:pPr>
              <w:pStyle w:val="BodyTextIndent"/>
              <w:jc w:val="center"/>
              <w:rPr>
                <w:rFonts w:cs="Arial"/>
              </w:rPr>
            </w:pPr>
          </w:p>
          <w:p w14:paraId="176B9CF0" w14:textId="77777777" w:rsidR="00662AAE" w:rsidRPr="00095E6C" w:rsidRDefault="00662AAE" w:rsidP="00D501B9">
            <w:pPr>
              <w:pStyle w:val="BodyTextIndent"/>
              <w:jc w:val="center"/>
              <w:rPr>
                <w:rFonts w:cs="Arial"/>
              </w:rPr>
            </w:pPr>
            <w:r w:rsidRPr="00095E6C">
              <w:rPr>
                <w:rFonts w:cs="Arial"/>
              </w:rPr>
              <w:t>____________________________________</w:t>
            </w:r>
          </w:p>
          <w:p w14:paraId="16705624" w14:textId="77777777" w:rsidR="00662AAE" w:rsidRDefault="00662AAE" w:rsidP="00D501B9">
            <w:pPr>
              <w:jc w:val="center"/>
            </w:pPr>
            <w:r w:rsidRPr="00095E6C">
              <w:rPr>
                <w:rFonts w:cs="Arial"/>
                <w:szCs w:val="20"/>
              </w:rPr>
              <w:t>(position, full name, signature)</w:t>
            </w:r>
          </w:p>
        </w:tc>
      </w:tr>
    </w:tbl>
    <w:p w14:paraId="4F6D9C5A" w14:textId="0F2F02C5" w:rsidR="009D159C" w:rsidRDefault="00662AAE">
      <w:r>
        <w:t xml:space="preserve"> </w:t>
      </w:r>
      <w:r w:rsidR="009D159C">
        <w:br w:type="page"/>
      </w:r>
    </w:p>
    <w:tbl>
      <w:tblPr>
        <w:tblStyle w:val="TableGrid"/>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2"/>
        <w:gridCol w:w="4733"/>
      </w:tblGrid>
      <w:tr w:rsidR="00620A5A" w14:paraId="3A8C1324" w14:textId="77777777" w:rsidTr="00D501B9">
        <w:tc>
          <w:tcPr>
            <w:tcW w:w="4732" w:type="dxa"/>
          </w:tcPr>
          <w:p w14:paraId="661AE0F2" w14:textId="51B2AF1E" w:rsidR="00620A5A" w:rsidRPr="00C7618C" w:rsidRDefault="00620A5A" w:rsidP="00D501B9">
            <w:pPr>
              <w:pStyle w:val="BodyTextIndent"/>
              <w:spacing w:line="256" w:lineRule="auto"/>
              <w:jc w:val="right"/>
              <w:rPr>
                <w:rFonts w:cs="Arial"/>
              </w:rPr>
            </w:pPr>
            <w:r>
              <w:lastRenderedPageBreak/>
              <w:br w:type="page"/>
            </w:r>
            <w:r w:rsidRPr="00095E6C">
              <w:rPr>
                <w:rFonts w:cs="Arial"/>
              </w:rPr>
              <w:t xml:space="preserve">Sutarties SD priedas Nr. </w:t>
            </w:r>
            <w:r w:rsidR="002011D2">
              <w:rPr>
                <w:rFonts w:cs="Arial"/>
              </w:rPr>
              <w:t>3</w:t>
            </w:r>
          </w:p>
          <w:p w14:paraId="3034932F" w14:textId="77777777" w:rsidR="00620A5A" w:rsidRDefault="00620A5A" w:rsidP="00D501B9">
            <w:pPr>
              <w:pStyle w:val="BodyTextIndent"/>
              <w:spacing w:line="256" w:lineRule="auto"/>
              <w:jc w:val="right"/>
              <w:rPr>
                <w:rFonts w:cs="Arial"/>
              </w:rPr>
            </w:pPr>
          </w:p>
        </w:tc>
        <w:tc>
          <w:tcPr>
            <w:tcW w:w="4733" w:type="dxa"/>
          </w:tcPr>
          <w:p w14:paraId="6BFF41CC" w14:textId="28827B1D" w:rsidR="00620A5A" w:rsidRDefault="00620A5A" w:rsidP="00D501B9">
            <w:pPr>
              <w:pStyle w:val="BodyTextIndent"/>
              <w:spacing w:line="256" w:lineRule="auto"/>
              <w:jc w:val="right"/>
              <w:rPr>
                <w:rFonts w:cs="Arial"/>
              </w:rPr>
            </w:pPr>
            <w:r w:rsidRPr="001C7B81">
              <w:rPr>
                <w:rFonts w:cs="Arial"/>
                <w:lang w:val="en-GB"/>
              </w:rPr>
              <w:t xml:space="preserve">Annex </w:t>
            </w:r>
            <w:r w:rsidR="002011D2">
              <w:rPr>
                <w:rFonts w:cs="Arial"/>
                <w:lang w:val="en-GB"/>
              </w:rPr>
              <w:t>3</w:t>
            </w:r>
            <w:r w:rsidRPr="001C7B81">
              <w:rPr>
                <w:rFonts w:cs="Arial"/>
                <w:lang w:val="en-GB"/>
              </w:rPr>
              <w:t xml:space="preserve"> to the </w:t>
            </w:r>
            <w:r>
              <w:rPr>
                <w:rFonts w:cs="Arial"/>
                <w:lang w:val="en-GB"/>
              </w:rPr>
              <w:t>SP</w:t>
            </w:r>
            <w:r w:rsidRPr="001C7B81">
              <w:rPr>
                <w:rFonts w:cs="Arial"/>
                <w:lang w:val="en-GB"/>
              </w:rPr>
              <w:t xml:space="preserve"> of the </w:t>
            </w:r>
            <w:r>
              <w:rPr>
                <w:rFonts w:cs="Arial"/>
                <w:lang w:val="en-GB"/>
              </w:rPr>
              <w:t>Contract</w:t>
            </w:r>
          </w:p>
        </w:tc>
      </w:tr>
      <w:tr w:rsidR="00620A5A" w14:paraId="2CB1149E" w14:textId="77777777" w:rsidTr="00D501B9">
        <w:tc>
          <w:tcPr>
            <w:tcW w:w="4732" w:type="dxa"/>
          </w:tcPr>
          <w:p w14:paraId="2AC71270" w14:textId="173267E9" w:rsidR="00620A5A" w:rsidRPr="00FA7BE3" w:rsidRDefault="00000000" w:rsidP="00D501B9">
            <w:pPr>
              <w:tabs>
                <w:tab w:val="center" w:pos="4153"/>
                <w:tab w:val="right" w:pos="8306"/>
              </w:tabs>
              <w:jc w:val="center"/>
              <w:rPr>
                <w:rFonts w:cs="Arial"/>
                <w:b/>
                <w:szCs w:val="20"/>
              </w:rPr>
            </w:pPr>
            <w:sdt>
              <w:sdtPr>
                <w:rPr>
                  <w:rFonts w:cs="Arial"/>
                  <w:b/>
                  <w:szCs w:val="20"/>
                </w:rPr>
                <w:id w:val="-1127468563"/>
                <w:placeholder>
                  <w:docPart w:val="AA31D2C0B70F47C6A30BEE9A1EF6FA31"/>
                </w:placeholder>
                <w:dropDownList>
                  <w:listItem w:displayText="[Pasirinkti]" w:value="[Pasirinkti]"/>
                  <w:listItem w:displayText="Kainos" w:value="Kainos"/>
                  <w:listItem w:displayText="Įkainių" w:value="Įkainių"/>
                  <w:listItem w:displayText="Kainos ir įkainių" w:value="Kainos ir įkainių"/>
                </w:dropDownList>
              </w:sdtPr>
              <w:sdtContent>
                <w:r w:rsidR="00D448AE">
                  <w:rPr>
                    <w:rFonts w:cs="Arial"/>
                    <w:b/>
                    <w:szCs w:val="20"/>
                  </w:rPr>
                  <w:t>Kainos</w:t>
                </w:r>
              </w:sdtContent>
            </w:sdt>
            <w:r w:rsidR="00620A5A" w:rsidRPr="00FA7BE3">
              <w:rPr>
                <w:rFonts w:cs="Arial"/>
                <w:b/>
                <w:szCs w:val="20"/>
              </w:rPr>
              <w:t xml:space="preserve"> perskaičiavimo sąlygos</w:t>
            </w:r>
          </w:p>
          <w:p w14:paraId="321B1BAB" w14:textId="77777777" w:rsidR="00620A5A" w:rsidRPr="00FA7BE3" w:rsidRDefault="00620A5A" w:rsidP="00D501B9">
            <w:pPr>
              <w:pStyle w:val="BodyTextIndent"/>
              <w:spacing w:line="256" w:lineRule="auto"/>
              <w:jc w:val="right"/>
              <w:rPr>
                <w:rFonts w:cs="Arial"/>
              </w:rPr>
            </w:pPr>
          </w:p>
        </w:tc>
        <w:tc>
          <w:tcPr>
            <w:tcW w:w="4733" w:type="dxa"/>
          </w:tcPr>
          <w:p w14:paraId="550145D0" w14:textId="4C54F650" w:rsidR="00620A5A" w:rsidRPr="00FA7BE3" w:rsidRDefault="00000000" w:rsidP="00D501B9">
            <w:pPr>
              <w:tabs>
                <w:tab w:val="center" w:pos="4153"/>
                <w:tab w:val="right" w:pos="8306"/>
              </w:tabs>
              <w:jc w:val="center"/>
              <w:rPr>
                <w:rFonts w:cs="Arial"/>
                <w:b/>
                <w:szCs w:val="20"/>
              </w:rPr>
            </w:pPr>
            <w:sdt>
              <w:sdtPr>
                <w:rPr>
                  <w:rFonts w:cs="Arial"/>
                  <w:b/>
                  <w:szCs w:val="20"/>
                </w:rPr>
                <w:id w:val="684713131"/>
                <w:placeholder>
                  <w:docPart w:val="304EE0D27F4D4F92B8F88F56BDEE965A"/>
                </w:placeholder>
                <w:dropDownList>
                  <w:listItem w:displayText="[Pasirinkti]" w:value="[Pasirinkti]"/>
                  <w:listItem w:displayText="Price" w:value="Price"/>
                  <w:listItem w:displayText="Rates" w:value="Rates"/>
                  <w:listItem w:displayText="Price and rates" w:value="Price and rates"/>
                </w:dropDownList>
              </w:sdtPr>
              <w:sdtContent>
                <w:r w:rsidR="00D448AE">
                  <w:rPr>
                    <w:rFonts w:cs="Arial"/>
                    <w:b/>
                    <w:szCs w:val="20"/>
                  </w:rPr>
                  <w:t>Price</w:t>
                </w:r>
              </w:sdtContent>
            </w:sdt>
            <w:r w:rsidR="00620A5A" w:rsidRPr="00FA7BE3">
              <w:rPr>
                <w:rFonts w:cs="Arial"/>
                <w:b/>
                <w:szCs w:val="20"/>
              </w:rPr>
              <w:t xml:space="preserve"> Recalculation Conditions</w:t>
            </w:r>
          </w:p>
          <w:p w14:paraId="2CE01C79" w14:textId="77777777" w:rsidR="00620A5A" w:rsidRPr="00FA7BE3" w:rsidRDefault="00620A5A" w:rsidP="00D501B9">
            <w:pPr>
              <w:pStyle w:val="BodyTextIndent"/>
              <w:spacing w:line="256" w:lineRule="auto"/>
              <w:jc w:val="right"/>
              <w:rPr>
                <w:rFonts w:cs="Arial"/>
                <w:b/>
              </w:rPr>
            </w:pPr>
          </w:p>
        </w:tc>
      </w:tr>
      <w:tr w:rsidR="00620A5A" w14:paraId="2D8E2EAE" w14:textId="77777777" w:rsidTr="00D501B9">
        <w:tc>
          <w:tcPr>
            <w:tcW w:w="4732" w:type="dxa"/>
          </w:tcPr>
          <w:p w14:paraId="2070AFE4" w14:textId="545ADE74" w:rsidR="00620A5A" w:rsidRPr="00C64041" w:rsidRDefault="00000000" w:rsidP="00D501B9">
            <w:pPr>
              <w:pStyle w:val="BodyTextIndent"/>
              <w:spacing w:line="256" w:lineRule="auto"/>
              <w:rPr>
                <w:rFonts w:cs="Arial"/>
              </w:rPr>
            </w:pPr>
            <w:sdt>
              <w:sdtPr>
                <w:rPr>
                  <w:rFonts w:cs="Arial"/>
                </w:rPr>
                <w:id w:val="-544680567"/>
                <w:placeholder>
                  <w:docPart w:val="002C6A5484E048F08B6B4C2F8C048873"/>
                </w:placeholder>
                <w:dropDownList>
                  <w:listItem w:displayText="[Pasirinkti]" w:value="[Pasirinkti]"/>
                  <w:listItem w:displayText="Kaina" w:value="Kaina"/>
                  <w:listItem w:displayText="Įkainiai" w:value="Įkainiai"/>
                  <w:listItem w:displayText="Kaina ir įkainiai" w:value="Kaina ir įkainiai"/>
                </w:dropDownList>
              </w:sdtPr>
              <w:sdtContent>
                <w:r w:rsidR="00D448AE">
                  <w:rPr>
                    <w:rFonts w:cs="Arial"/>
                  </w:rPr>
                  <w:t>Kaina</w:t>
                </w:r>
              </w:sdtContent>
            </w:sdt>
            <w:r w:rsidR="00620A5A" w:rsidRPr="00C64041">
              <w:rPr>
                <w:rFonts w:cs="Arial"/>
              </w:rPr>
              <w:t xml:space="preserve"> Sutarties galiojimo laikotarpiu bus perskaičiuojami(a) tokiomis sąlygomis:</w:t>
            </w:r>
          </w:p>
        </w:tc>
        <w:tc>
          <w:tcPr>
            <w:tcW w:w="4733" w:type="dxa"/>
          </w:tcPr>
          <w:p w14:paraId="1E18840A" w14:textId="547DC444" w:rsidR="00620A5A" w:rsidRPr="003E0ADB" w:rsidRDefault="00000000" w:rsidP="00D501B9">
            <w:pPr>
              <w:pStyle w:val="BodyTextIndent"/>
              <w:spacing w:line="256" w:lineRule="auto"/>
              <w:rPr>
                <w:rFonts w:cs="Arial"/>
              </w:rPr>
            </w:pPr>
            <w:sdt>
              <w:sdtPr>
                <w:rPr>
                  <w:rFonts w:cs="Arial"/>
                  <w:bCs/>
                  <w:lang w:val="en-GB"/>
                </w:rPr>
                <w:id w:val="1304659801"/>
                <w:placeholder>
                  <w:docPart w:val="DB1FCC705F024D6D98B1401DA889D846"/>
                </w:placeholder>
                <w:dropDownList>
                  <w:listItem w:displayText="[Pasirinkti]" w:value="[Pasirinkti]"/>
                  <w:listItem w:displayText="Price" w:value="Price"/>
                  <w:listItem w:displayText="Rates" w:value="Rates"/>
                  <w:listItem w:displayText="Price and rates" w:value="Price and rates"/>
                </w:dropDownList>
              </w:sdtPr>
              <w:sdtContent>
                <w:r w:rsidR="00D448AE">
                  <w:rPr>
                    <w:rFonts w:cs="Arial"/>
                    <w:bCs/>
                    <w:lang w:val="en-GB"/>
                  </w:rPr>
                  <w:t>Price</w:t>
                </w:r>
              </w:sdtContent>
            </w:sdt>
            <w:r w:rsidR="00620A5A" w:rsidRPr="003E0ADB">
              <w:rPr>
                <w:rFonts w:cs="Arial"/>
                <w:lang w:val="en-GB"/>
              </w:rPr>
              <w:t xml:space="preserve"> will be recalculated on the following conditions during the term of the Contract:</w:t>
            </w:r>
          </w:p>
        </w:tc>
      </w:tr>
      <w:tr w:rsidR="00620A5A" w14:paraId="21B183A1" w14:textId="77777777" w:rsidTr="00D501B9">
        <w:tc>
          <w:tcPr>
            <w:tcW w:w="4732" w:type="dxa"/>
          </w:tcPr>
          <w:p w14:paraId="42A181C8" w14:textId="77777777" w:rsidR="00620A5A" w:rsidRPr="00C64041" w:rsidRDefault="00620A5A" w:rsidP="000113AA">
            <w:pPr>
              <w:numPr>
                <w:ilvl w:val="0"/>
                <w:numId w:val="14"/>
              </w:numPr>
              <w:tabs>
                <w:tab w:val="left" w:pos="284"/>
              </w:tabs>
              <w:ind w:left="0" w:firstLine="0"/>
              <w:contextualSpacing/>
              <w:jc w:val="both"/>
              <w:rPr>
                <w:rFonts w:cs="Arial"/>
                <w:szCs w:val="20"/>
                <w:lang w:val="lt-LT"/>
              </w:rPr>
            </w:pPr>
            <w:r w:rsidRPr="00C64041">
              <w:rPr>
                <w:rFonts w:cs="Arial"/>
                <w:szCs w:val="20"/>
                <w:lang w:val="lt-LT"/>
              </w:rPr>
              <w:t xml:space="preserve">Pirmas perskaičiavimas vykdomas ne anksčiau kaip po </w:t>
            </w:r>
            <w:sdt>
              <w:sdtPr>
                <w:rPr>
                  <w:rFonts w:cs="Arial"/>
                  <w:szCs w:val="20"/>
                  <w:lang w:val="lt-LT"/>
                </w:rPr>
                <w:id w:val="-337156045"/>
                <w:placeholder>
                  <w:docPart w:val="D88AE76BDF6142E69638F474C40AC085"/>
                </w:placeholder>
                <w:dropDownList>
                  <w:listItem w:displayText="[Pasirinkti]" w:value="[Pasirinkti]"/>
                  <w:listItem w:displayText="3 (trijų)" w:value="3 (trijų)"/>
                  <w:listItem w:displayText="6 (šešių)" w:value="6 (šešių)"/>
                  <w:listItem w:displayText="12 (dvylikos)" w:value="12 (dvylikos)"/>
                </w:dropDownList>
              </w:sdtPr>
              <w:sdtContent>
                <w:r>
                  <w:rPr>
                    <w:rFonts w:cs="Arial"/>
                    <w:szCs w:val="20"/>
                    <w:lang w:val="lt-LT"/>
                  </w:rPr>
                  <w:t>6 (šešių)</w:t>
                </w:r>
              </w:sdtContent>
            </w:sdt>
            <w:r w:rsidRPr="00C64041">
              <w:rPr>
                <w:rFonts w:cs="Arial"/>
                <w:szCs w:val="20"/>
                <w:lang w:val="lt-LT"/>
              </w:rPr>
              <w:t xml:space="preserve">  mėnesių nuo Sutarties įsigaliojimo.</w:t>
            </w:r>
          </w:p>
        </w:tc>
        <w:tc>
          <w:tcPr>
            <w:tcW w:w="4733" w:type="dxa"/>
          </w:tcPr>
          <w:p w14:paraId="48FCB4D1" w14:textId="77777777" w:rsidR="00620A5A" w:rsidRPr="00D65D3F" w:rsidRDefault="00620A5A" w:rsidP="000113AA">
            <w:pPr>
              <w:numPr>
                <w:ilvl w:val="0"/>
                <w:numId w:val="16"/>
              </w:numPr>
              <w:tabs>
                <w:tab w:val="left" w:pos="284"/>
              </w:tabs>
              <w:ind w:left="0" w:hanging="24"/>
              <w:contextualSpacing/>
              <w:jc w:val="both"/>
              <w:rPr>
                <w:rFonts w:cs="Arial"/>
                <w:szCs w:val="20"/>
              </w:rPr>
            </w:pPr>
            <w:r w:rsidRPr="00904D23">
              <w:rPr>
                <w:rFonts w:cs="Arial"/>
                <w:szCs w:val="20"/>
              </w:rPr>
              <w:t>The first recalculation shall take place no earlier than 6 (six) months after the entry into force of the Contra</w:t>
            </w:r>
            <w:r>
              <w:rPr>
                <w:rFonts w:cs="Arial"/>
                <w:szCs w:val="20"/>
              </w:rPr>
              <w:t>ct.</w:t>
            </w:r>
          </w:p>
        </w:tc>
      </w:tr>
      <w:tr w:rsidR="00620A5A" w14:paraId="4F376994" w14:textId="77777777" w:rsidTr="00D501B9">
        <w:tc>
          <w:tcPr>
            <w:tcW w:w="4732" w:type="dxa"/>
          </w:tcPr>
          <w:p w14:paraId="321378D4" w14:textId="78653F1F" w:rsidR="00620A5A" w:rsidRPr="00C64041" w:rsidRDefault="00000000" w:rsidP="000113AA">
            <w:pPr>
              <w:numPr>
                <w:ilvl w:val="0"/>
                <w:numId w:val="16"/>
              </w:numPr>
              <w:tabs>
                <w:tab w:val="left" w:pos="284"/>
              </w:tabs>
              <w:ind w:left="0" w:firstLine="0"/>
              <w:contextualSpacing/>
              <w:jc w:val="both"/>
              <w:rPr>
                <w:rFonts w:cs="Arial"/>
                <w:szCs w:val="20"/>
                <w:lang w:val="lt-LT"/>
              </w:rPr>
            </w:pPr>
            <w:sdt>
              <w:sdtPr>
                <w:rPr>
                  <w:rFonts w:cs="Arial"/>
                  <w:szCs w:val="20"/>
                  <w:lang w:val="lt-LT"/>
                </w:rPr>
                <w:id w:val="-1891951606"/>
                <w:placeholder>
                  <w:docPart w:val="58FAF519125B471EAC6188E0D364F3F8"/>
                </w:placeholder>
                <w:dropDownList>
                  <w:listItem w:displayText="[Pasirinkti]" w:value="[Pasirinkti]"/>
                  <w:listItem w:displayText="Kaina" w:value="Kaina"/>
                  <w:listItem w:displayText="Įkainiai" w:value="Įkainiai"/>
                  <w:listItem w:displayText="Kaina ir įkainiai" w:value="Kaina ir įkainiai"/>
                </w:dropDownList>
              </w:sdtPr>
              <w:sdtContent>
                <w:r w:rsidR="00D448AE">
                  <w:rPr>
                    <w:rFonts w:cs="Arial"/>
                    <w:szCs w:val="20"/>
                    <w:lang w:val="lt-LT"/>
                  </w:rPr>
                  <w:t>Kaina</w:t>
                </w:r>
              </w:sdtContent>
            </w:sdt>
            <w:r w:rsidR="00620A5A" w:rsidRPr="00C64041">
              <w:rPr>
                <w:rFonts w:cs="Arial"/>
                <w:szCs w:val="20"/>
                <w:lang w:val="lt-LT"/>
              </w:rPr>
              <w:t xml:space="preserve"> Sutarties galiojimo laikotarpiu galės būti </w:t>
            </w:r>
            <w:sdt>
              <w:sdtPr>
                <w:rPr>
                  <w:rFonts w:cs="Arial"/>
                  <w:szCs w:val="20"/>
                  <w:lang w:val="lt-LT"/>
                </w:rPr>
                <w:id w:val="1138683347"/>
                <w:placeholder>
                  <w:docPart w:val="6FBEF62540524685AE6D782E888FE688"/>
                </w:placeholder>
                <w:dropDownList>
                  <w:listItem w:displayText="[Pasirinkti]" w:value="[Pasirinkti]"/>
                  <w:listItem w:displayText="perskaičiuojama ir keičiama" w:value="perskaičiuojama ir keičiama"/>
                  <w:listItem w:displayText="perskaičiuojami ir keičiami" w:value="perskaičiuojami ir keičiami"/>
                </w:dropDownList>
              </w:sdtPr>
              <w:sdtContent>
                <w:r w:rsidR="00D448AE">
                  <w:rPr>
                    <w:rFonts w:cs="Arial"/>
                    <w:szCs w:val="20"/>
                    <w:lang w:val="lt-LT"/>
                  </w:rPr>
                  <w:t>perskaičiuojama ir keičiama</w:t>
                </w:r>
              </w:sdtContent>
            </w:sdt>
            <w:r w:rsidR="00620A5A" w:rsidRPr="00C64041">
              <w:rPr>
                <w:rFonts w:cs="Arial"/>
                <w:szCs w:val="20"/>
                <w:lang w:val="lt-LT"/>
              </w:rPr>
              <w:t xml:space="preserve"> ne dažniau kaip vieną kartą kas </w:t>
            </w:r>
            <w:sdt>
              <w:sdtPr>
                <w:rPr>
                  <w:rFonts w:cs="Arial"/>
                  <w:szCs w:val="20"/>
                  <w:lang w:val="lt-LT"/>
                </w:rPr>
                <w:id w:val="408351037"/>
                <w:placeholder>
                  <w:docPart w:val="758C6459076B4AB6BB4C714708EA6FEC"/>
                </w:placeholder>
                <w:dropDownList>
                  <w:listItem w:displayText="[Pasirinkti]" w:value="[Pasirinkti]"/>
                  <w:listItem w:displayText="3 (tris)" w:value="3 (tris)"/>
                  <w:listItem w:displayText="6 (šešis)" w:value="6 (šešis)"/>
                  <w:listItem w:displayText="12 (dvylika)" w:value="12 (dvylika)"/>
                </w:dropDownList>
              </w:sdtPr>
              <w:sdtContent>
                <w:r w:rsidR="00620A5A">
                  <w:rPr>
                    <w:rFonts w:cs="Arial"/>
                    <w:szCs w:val="20"/>
                    <w:lang w:val="lt-LT"/>
                  </w:rPr>
                  <w:t>6 (šešis)</w:t>
                </w:r>
              </w:sdtContent>
            </w:sdt>
            <w:r w:rsidR="00620A5A" w:rsidRPr="00C64041">
              <w:rPr>
                <w:rFonts w:cs="Arial"/>
                <w:szCs w:val="20"/>
                <w:lang w:val="lt-LT"/>
              </w:rPr>
              <w:t xml:space="preserve">  mėnesių.</w:t>
            </w:r>
          </w:p>
        </w:tc>
        <w:tc>
          <w:tcPr>
            <w:tcW w:w="4733" w:type="dxa"/>
          </w:tcPr>
          <w:p w14:paraId="300F1F7A" w14:textId="567195B3" w:rsidR="00620A5A" w:rsidRPr="00C64041" w:rsidRDefault="00620A5A" w:rsidP="000113AA">
            <w:pPr>
              <w:numPr>
                <w:ilvl w:val="0"/>
                <w:numId w:val="14"/>
              </w:numPr>
              <w:tabs>
                <w:tab w:val="left" w:pos="284"/>
              </w:tabs>
              <w:ind w:left="0" w:firstLine="0"/>
              <w:contextualSpacing/>
              <w:jc w:val="both"/>
              <w:rPr>
                <w:rFonts w:cs="Arial"/>
                <w:szCs w:val="20"/>
              </w:rPr>
            </w:pPr>
            <w:r w:rsidRPr="00C64041">
              <w:rPr>
                <w:rFonts w:cs="Arial"/>
                <w:szCs w:val="20"/>
              </w:rPr>
              <w:t xml:space="preserve">During the period of validity of the Contract, the </w:t>
            </w:r>
            <w:sdt>
              <w:sdtPr>
                <w:rPr>
                  <w:rFonts w:cs="Arial"/>
                  <w:bCs/>
                  <w:szCs w:val="20"/>
                </w:rPr>
                <w:id w:val="-1103333692"/>
                <w:placeholder>
                  <w:docPart w:val="AD4D6EEC138D4E749E625B45F24C20C9"/>
                </w:placeholder>
                <w:dropDownList>
                  <w:listItem w:displayText="[Pasirinkti]" w:value="[Pasirinkti]"/>
                  <w:listItem w:displayText="Price" w:value="Price"/>
                  <w:listItem w:displayText="Rates" w:value="Rates"/>
                  <w:listItem w:displayText="Price and rates" w:value="Price and rates"/>
                </w:dropDownList>
              </w:sdtPr>
              <w:sdtContent>
                <w:r w:rsidR="00D448AE">
                  <w:rPr>
                    <w:rFonts w:cs="Arial"/>
                    <w:bCs/>
                    <w:szCs w:val="20"/>
                  </w:rPr>
                  <w:t>Price</w:t>
                </w:r>
              </w:sdtContent>
            </w:sdt>
            <w:r w:rsidRPr="00C64041">
              <w:rPr>
                <w:rFonts w:cs="Arial"/>
                <w:szCs w:val="20"/>
              </w:rPr>
              <w:t xml:space="preserve"> may be recalculated and changed no more than once every </w:t>
            </w:r>
            <w:sdt>
              <w:sdtPr>
                <w:rPr>
                  <w:rFonts w:cs="Arial"/>
                  <w:szCs w:val="20"/>
                </w:rPr>
                <w:id w:val="756484514"/>
                <w:placeholder>
                  <w:docPart w:val="770620759647418FA211A0507DA98CD5"/>
                </w:placeholder>
                <w:dropDownList>
                  <w:listItem w:displayText="[Pasirinkti]" w:value="[Pasirinkti]"/>
                  <w:listItem w:displayText="3 (three)" w:value="3 (three)"/>
                  <w:listItem w:displayText="6 (six)" w:value="6 (six)"/>
                  <w:listItem w:displayText="12 (twelve)" w:value="12 (twelve)"/>
                </w:dropDownList>
              </w:sdtPr>
              <w:sdtContent>
                <w:r>
                  <w:rPr>
                    <w:rFonts w:cs="Arial"/>
                    <w:szCs w:val="20"/>
                  </w:rPr>
                  <w:t>6 (six)</w:t>
                </w:r>
              </w:sdtContent>
            </w:sdt>
            <w:r w:rsidRPr="00C64041">
              <w:rPr>
                <w:rFonts w:cs="Arial"/>
                <w:szCs w:val="20"/>
              </w:rPr>
              <w:t xml:space="preserve"> months.</w:t>
            </w:r>
          </w:p>
        </w:tc>
      </w:tr>
      <w:tr w:rsidR="00620A5A" w14:paraId="38ABB95D" w14:textId="77777777" w:rsidTr="00D501B9">
        <w:tc>
          <w:tcPr>
            <w:tcW w:w="4732" w:type="dxa"/>
          </w:tcPr>
          <w:p w14:paraId="1BDA3FF0" w14:textId="77777777" w:rsidR="00620A5A" w:rsidRPr="00D17B02" w:rsidRDefault="00620A5A" w:rsidP="000113AA">
            <w:pPr>
              <w:numPr>
                <w:ilvl w:val="0"/>
                <w:numId w:val="16"/>
              </w:numPr>
              <w:tabs>
                <w:tab w:val="left" w:pos="284"/>
              </w:tabs>
              <w:ind w:left="0" w:firstLine="0"/>
              <w:contextualSpacing/>
              <w:jc w:val="both"/>
              <w:rPr>
                <w:rFonts w:cs="Arial"/>
                <w:szCs w:val="20"/>
                <w:lang w:val="lt-LT"/>
              </w:rPr>
            </w:pPr>
            <w:r w:rsidRPr="00D17B02">
              <w:rPr>
                <w:rFonts w:cs="Arial"/>
                <w:szCs w:val="20"/>
                <w:lang w:val="lt-LT"/>
              </w:rPr>
              <w:t xml:space="preserve">Perskaičiavimas atliekamas nustatytu periodiškumu, praėjus ne mažiau kaip </w:t>
            </w:r>
            <w:sdt>
              <w:sdtPr>
                <w:rPr>
                  <w:rFonts w:cs="Arial"/>
                  <w:szCs w:val="20"/>
                  <w:lang w:val="lt-LT"/>
                </w:rPr>
                <w:id w:val="-1442373852"/>
                <w:placeholder>
                  <w:docPart w:val="A9C1BAADC2BA485D945487202EF25639"/>
                </w:placeholder>
                <w:dropDownList>
                  <w:listItem w:displayText="[Pasirinkti]" w:value="[Pasirinkti]"/>
                  <w:listItem w:displayText="3 (trims)" w:value="3 (trims)"/>
                  <w:listItem w:displayText="6 (šešiems)" w:value="6 (šešiems)"/>
                  <w:listItem w:displayText="12 (dvylikai)" w:value="12 (dvylikai)"/>
                </w:dropDownList>
              </w:sdtPr>
              <w:sdtContent>
                <w:r>
                  <w:rPr>
                    <w:rFonts w:cs="Arial"/>
                    <w:szCs w:val="20"/>
                    <w:lang w:val="lt-LT"/>
                  </w:rPr>
                  <w:t>6 (šešiems)</w:t>
                </w:r>
              </w:sdtContent>
            </w:sdt>
            <w:r w:rsidRPr="00D17B02">
              <w:rPr>
                <w:rFonts w:cs="Arial"/>
                <w:szCs w:val="20"/>
                <w:lang w:val="lt-LT"/>
              </w:rPr>
              <w:t xml:space="preserve"> mėnesi</w:t>
            </w:r>
            <w:r>
              <w:rPr>
                <w:rFonts w:cs="Arial"/>
                <w:szCs w:val="20"/>
                <w:lang w:val="lt-LT"/>
              </w:rPr>
              <w:t>ams</w:t>
            </w:r>
            <w:r w:rsidRPr="00D17B02">
              <w:rPr>
                <w:rFonts w:cs="Arial"/>
                <w:szCs w:val="20"/>
                <w:lang w:val="lt-LT"/>
              </w:rPr>
              <w:t xml:space="preserve"> nuo Sutarties įsigaliojimo arba praėjus ne mažiau kaip </w:t>
            </w:r>
            <w:sdt>
              <w:sdtPr>
                <w:rPr>
                  <w:rFonts w:cs="Arial"/>
                  <w:szCs w:val="20"/>
                  <w:lang w:val="lt-LT"/>
                </w:rPr>
                <w:id w:val="69164160"/>
                <w:placeholder>
                  <w:docPart w:val="A34A019343AA4964BFE352A5517D23DA"/>
                </w:placeholder>
                <w:dropDownList>
                  <w:listItem w:displayText="[Pasirinkti]" w:value="[Pasirinkti]"/>
                  <w:listItem w:displayText="3 (trims)" w:value="3 (trims)"/>
                  <w:listItem w:displayText="6 (šešiems)" w:value="6 (šešiems)"/>
                  <w:listItem w:displayText="12 (dvylikai)" w:value="12 (dvylikai)"/>
                </w:dropDownList>
              </w:sdtPr>
              <w:sdtContent>
                <w:r>
                  <w:rPr>
                    <w:rFonts w:cs="Arial"/>
                    <w:szCs w:val="20"/>
                    <w:lang w:val="lt-LT"/>
                  </w:rPr>
                  <w:t>6 (šešiems)</w:t>
                </w:r>
              </w:sdtContent>
            </w:sdt>
            <w:r w:rsidRPr="00D17B02">
              <w:rPr>
                <w:rFonts w:cs="Arial"/>
                <w:szCs w:val="20"/>
                <w:lang w:val="lt-LT"/>
              </w:rPr>
              <w:t xml:space="preserve"> mėnesių nuo paskutinio perskaičiavimo dienos, esant toliau nustatytoms aplinkybėms:</w:t>
            </w:r>
          </w:p>
        </w:tc>
        <w:tc>
          <w:tcPr>
            <w:tcW w:w="4733" w:type="dxa"/>
          </w:tcPr>
          <w:p w14:paraId="1ED3A69E" w14:textId="77777777" w:rsidR="00620A5A" w:rsidRPr="00D17B02" w:rsidRDefault="00620A5A" w:rsidP="000113AA">
            <w:pPr>
              <w:numPr>
                <w:ilvl w:val="0"/>
                <w:numId w:val="14"/>
              </w:numPr>
              <w:tabs>
                <w:tab w:val="left" w:pos="284"/>
              </w:tabs>
              <w:ind w:left="0" w:firstLine="0"/>
              <w:contextualSpacing/>
              <w:jc w:val="both"/>
              <w:rPr>
                <w:rFonts w:cs="Arial"/>
                <w:szCs w:val="20"/>
              </w:rPr>
            </w:pPr>
            <w:r w:rsidRPr="00D17B02">
              <w:rPr>
                <w:szCs w:val="20"/>
              </w:rPr>
              <w:t xml:space="preserve">The recalculation shall be performed at regular intervals at least  </w:t>
            </w:r>
            <w:sdt>
              <w:sdtPr>
                <w:rPr>
                  <w:rFonts w:cs="Arial"/>
                  <w:szCs w:val="20"/>
                </w:rPr>
                <w:id w:val="1297103672"/>
                <w:placeholder>
                  <w:docPart w:val="21864AAE49A148499D521E469A67E1D3"/>
                </w:placeholder>
                <w:dropDownList>
                  <w:listItem w:displayText="[Pasirinkti]" w:value="[Pasirinkti]"/>
                  <w:listItem w:displayText="3 (three)" w:value="3 (three)"/>
                  <w:listItem w:displayText="6 (six)" w:value="6 (six)"/>
                  <w:listItem w:displayText="12 (twelve)" w:value="12 (twelve)"/>
                </w:dropDownList>
              </w:sdtPr>
              <w:sdtContent>
                <w:r>
                  <w:rPr>
                    <w:rFonts w:cs="Arial"/>
                    <w:szCs w:val="20"/>
                  </w:rPr>
                  <w:t>6 (six)</w:t>
                </w:r>
              </w:sdtContent>
            </w:sdt>
            <w:r w:rsidRPr="00D17B02">
              <w:rPr>
                <w:szCs w:val="20"/>
              </w:rPr>
              <w:t xml:space="preserve"> months after the entry into force of the Contract or at least </w:t>
            </w:r>
            <w:sdt>
              <w:sdtPr>
                <w:rPr>
                  <w:rFonts w:cs="Arial"/>
                  <w:szCs w:val="20"/>
                </w:rPr>
                <w:id w:val="231281038"/>
                <w:placeholder>
                  <w:docPart w:val="0A7C2D24859D4E81950886481AFBEDC9"/>
                </w:placeholder>
                <w:dropDownList>
                  <w:listItem w:displayText="[Pasirinkti]" w:value="[Pasirinkti]"/>
                  <w:listItem w:displayText="3 (three)" w:value="3 (three)"/>
                  <w:listItem w:displayText="6 (six)" w:value="6 (six)"/>
                  <w:listItem w:displayText="12 (twelve)" w:value="12 (twelve)"/>
                </w:dropDownList>
              </w:sdtPr>
              <w:sdtContent>
                <w:r>
                  <w:rPr>
                    <w:rFonts w:cs="Arial"/>
                    <w:szCs w:val="20"/>
                  </w:rPr>
                  <w:t>6 (six)</w:t>
                </w:r>
              </w:sdtContent>
            </w:sdt>
            <w:r w:rsidRPr="00D17B02">
              <w:rPr>
                <w:szCs w:val="20"/>
              </w:rPr>
              <w:t xml:space="preserve"> months after the last recalculation day in the following circumstances:</w:t>
            </w:r>
          </w:p>
        </w:tc>
      </w:tr>
      <w:tr w:rsidR="00620A5A" w14:paraId="0282825E" w14:textId="77777777" w:rsidTr="00D501B9">
        <w:tc>
          <w:tcPr>
            <w:tcW w:w="4732" w:type="dxa"/>
          </w:tcPr>
          <w:p w14:paraId="2EF306F1" w14:textId="77777777" w:rsidR="00620A5A" w:rsidRPr="00896649" w:rsidRDefault="00620A5A" w:rsidP="00D501B9">
            <w:pPr>
              <w:tabs>
                <w:tab w:val="left" w:pos="284"/>
              </w:tabs>
              <w:jc w:val="both"/>
              <w:rPr>
                <w:rFonts w:cs="Arial"/>
                <w:szCs w:val="20"/>
              </w:rPr>
            </w:pPr>
            <w:r w:rsidRPr="00896649">
              <w:rPr>
                <w:rFonts w:cs="Arial"/>
                <w:szCs w:val="20"/>
              </w:rPr>
              <w:t xml:space="preserve">3.1. </w:t>
            </w:r>
            <w:r w:rsidRPr="00896649">
              <w:rPr>
                <w:rFonts w:cs="Arial"/>
                <w:szCs w:val="20"/>
                <w:lang w:val="lt-LT"/>
              </w:rPr>
              <w:t xml:space="preserve">jeigu pagal Valstybės duomenų agentūros duomenis Lietuvos Respublikos Metinė infliacija (pagal vartotojų kainų indeksą (VKI)) pasiekia </w:t>
            </w:r>
            <w:sdt>
              <w:sdtPr>
                <w:rPr>
                  <w:rFonts w:cs="Arial"/>
                  <w:szCs w:val="20"/>
                  <w:lang w:val="lt-LT"/>
                </w:rPr>
                <w:id w:val="-779867712"/>
                <w:placeholder>
                  <w:docPart w:val="C4CDB4F1C88E4A90BFCDB4B7AA7398EA"/>
                </w:placeholder>
                <w:dropDownList>
                  <w:listItem w:displayText="[Pasirinkti]" w:value="[Pasirinkti]"/>
                  <w:listItem w:displayText="7" w:value="7"/>
                  <w:listItem w:displayText="8" w:value="8"/>
                  <w:listItem w:displayText="9" w:value="9"/>
                  <w:listItem w:displayText="10" w:value="10"/>
                </w:dropDownList>
              </w:sdtPr>
              <w:sdtContent>
                <w:r>
                  <w:rPr>
                    <w:rFonts w:cs="Arial"/>
                    <w:szCs w:val="20"/>
                    <w:lang w:val="lt-LT"/>
                  </w:rPr>
                  <w:t>8</w:t>
                </w:r>
              </w:sdtContent>
            </w:sdt>
            <w:r w:rsidRPr="00896649">
              <w:rPr>
                <w:rFonts w:cs="Arial"/>
                <w:szCs w:val="20"/>
                <w:lang w:val="lt-LT"/>
              </w:rPr>
              <w:t xml:space="preserve"> ar daugiau procentų arba Metinė defliacija pasiekia </w:t>
            </w:r>
            <w:sdt>
              <w:sdtPr>
                <w:rPr>
                  <w:rFonts w:cs="Arial"/>
                  <w:szCs w:val="20"/>
                  <w:lang w:val="lt-LT"/>
                </w:rPr>
                <w:id w:val="-378477537"/>
                <w:placeholder>
                  <w:docPart w:val="0E9050C1927A4976922824095079709A"/>
                </w:placeholder>
                <w:dropDownList>
                  <w:listItem w:displayText="[Pasirinkti]" w:value="[Pasirinkti]"/>
                  <w:listItem w:displayText="-7" w:value="-7"/>
                  <w:listItem w:displayText="-8" w:value="-8"/>
                  <w:listItem w:displayText="-9" w:value="-9"/>
                  <w:listItem w:displayText="-10" w:value="-10"/>
                </w:dropDownList>
              </w:sdtPr>
              <w:sdtContent>
                <w:r>
                  <w:rPr>
                    <w:rFonts w:cs="Arial"/>
                    <w:szCs w:val="20"/>
                    <w:lang w:val="lt-LT"/>
                  </w:rPr>
                  <w:t>-8</w:t>
                </w:r>
              </w:sdtContent>
            </w:sdt>
            <w:r w:rsidRPr="00896649">
              <w:rPr>
                <w:rFonts w:cs="Arial"/>
                <w:szCs w:val="20"/>
                <w:lang w:val="lt-LT"/>
              </w:rPr>
              <w:t xml:space="preserve"> ar mažiau procentų ribą (duomenų šaltinis - </w:t>
            </w:r>
            <w:hyperlink r:id="rId11" w:history="1">
              <w:r w:rsidRPr="00896649">
                <w:rPr>
                  <w:rStyle w:val="Hyperlink"/>
                  <w:rFonts w:cs="Arial"/>
                  <w:szCs w:val="20"/>
                  <w:lang w:val="lt-LT"/>
                </w:rPr>
                <w:t>http://www.stat.gov.lt</w:t>
              </w:r>
            </w:hyperlink>
            <w:r w:rsidRPr="00896649">
              <w:rPr>
                <w:rFonts w:cs="Arial"/>
                <w:szCs w:val="20"/>
                <w:lang w:val="lt-LT"/>
              </w:rPr>
              <w:t>);</w:t>
            </w:r>
          </w:p>
        </w:tc>
        <w:tc>
          <w:tcPr>
            <w:tcW w:w="4733" w:type="dxa"/>
          </w:tcPr>
          <w:p w14:paraId="3C5E2371" w14:textId="77777777" w:rsidR="00620A5A" w:rsidRPr="00E21316" w:rsidRDefault="00620A5A" w:rsidP="00D501B9">
            <w:pPr>
              <w:tabs>
                <w:tab w:val="left" w:pos="284"/>
              </w:tabs>
              <w:jc w:val="both"/>
              <w:rPr>
                <w:rFonts w:cs="Arial"/>
                <w:szCs w:val="20"/>
              </w:rPr>
            </w:pPr>
            <w:r>
              <w:rPr>
                <w:rFonts w:cs="Arial"/>
              </w:rPr>
              <w:t>3.1</w:t>
            </w:r>
            <w:r w:rsidRPr="00E21316">
              <w:rPr>
                <w:rFonts w:cs="Arial"/>
                <w:szCs w:val="20"/>
              </w:rPr>
              <w:t xml:space="preserve">. if, according to the data of the Statistics Lithuania State Data Agency, the annual inflation of the Republic of Lithuania (based on consumer price index (CPI)) reaches </w:t>
            </w:r>
            <w:sdt>
              <w:sdtPr>
                <w:rPr>
                  <w:rFonts w:cs="Arial"/>
                  <w:szCs w:val="20"/>
                </w:rPr>
                <w:id w:val="-1726208408"/>
                <w:placeholder>
                  <w:docPart w:val="F6D51FA1D7974364A411289E367738A4"/>
                </w:placeholder>
                <w:dropDownList>
                  <w:listItem w:displayText="[Pasirinkti]" w:value="[Pasirinkti]"/>
                  <w:listItem w:displayText="7" w:value="7"/>
                  <w:listItem w:displayText="8" w:value="8"/>
                  <w:listItem w:displayText="9" w:value="9"/>
                  <w:listItem w:displayText="10" w:value="10"/>
                </w:dropDownList>
              </w:sdtPr>
              <w:sdtContent>
                <w:r>
                  <w:rPr>
                    <w:rFonts w:cs="Arial"/>
                    <w:szCs w:val="20"/>
                  </w:rPr>
                  <w:t>8</w:t>
                </w:r>
              </w:sdtContent>
            </w:sdt>
            <w:r w:rsidRPr="00E21316">
              <w:rPr>
                <w:rFonts w:cs="Arial"/>
                <w:szCs w:val="20"/>
              </w:rPr>
              <w:t xml:space="preserve"> or a higher percentage value, or the annual deflation falls to </w:t>
            </w:r>
            <w:sdt>
              <w:sdtPr>
                <w:rPr>
                  <w:rFonts w:cs="Arial"/>
                  <w:szCs w:val="20"/>
                </w:rPr>
                <w:id w:val="-2144033019"/>
                <w:placeholder>
                  <w:docPart w:val="9C130F4A1E304E1498AAE1D13A4D0639"/>
                </w:placeholder>
                <w:dropDownList>
                  <w:listItem w:displayText="[Pasirinkti]" w:value="[Pasirinkti]"/>
                  <w:listItem w:displayText="-7" w:value="-7"/>
                  <w:listItem w:displayText="-8" w:value="-8"/>
                  <w:listItem w:displayText="-9" w:value="-9"/>
                  <w:listItem w:displayText="-10" w:value="-10"/>
                </w:dropDownList>
              </w:sdtPr>
              <w:sdtContent>
                <w:r>
                  <w:rPr>
                    <w:rFonts w:cs="Arial"/>
                    <w:szCs w:val="20"/>
                  </w:rPr>
                  <w:t>-8</w:t>
                </w:r>
              </w:sdtContent>
            </w:sdt>
            <w:r w:rsidRPr="00E21316">
              <w:rPr>
                <w:rFonts w:cs="Arial"/>
                <w:szCs w:val="20"/>
              </w:rPr>
              <w:t xml:space="preserve"> or a lower percentage value (data source </w:t>
            </w:r>
            <w:hyperlink r:id="rId12" w:history="1">
              <w:r w:rsidRPr="00E21316">
                <w:rPr>
                  <w:rStyle w:val="Hyperlink"/>
                  <w:rFonts w:cs="Arial"/>
                  <w:szCs w:val="20"/>
                </w:rPr>
                <w:t>http://www.stat.gov.lt</w:t>
              </w:r>
            </w:hyperlink>
            <w:r w:rsidRPr="00E21316">
              <w:rPr>
                <w:rFonts w:cs="Arial"/>
                <w:szCs w:val="20"/>
              </w:rPr>
              <w:t>);</w:t>
            </w:r>
          </w:p>
        </w:tc>
      </w:tr>
      <w:tr w:rsidR="00620A5A" w14:paraId="5C6648BF" w14:textId="77777777" w:rsidTr="00D501B9">
        <w:tc>
          <w:tcPr>
            <w:tcW w:w="4732" w:type="dxa"/>
          </w:tcPr>
          <w:p w14:paraId="63CFFB3B" w14:textId="6512D887" w:rsidR="00620A5A" w:rsidRPr="00896649" w:rsidRDefault="00620A5A" w:rsidP="00D501B9">
            <w:pPr>
              <w:tabs>
                <w:tab w:val="left" w:pos="284"/>
              </w:tabs>
              <w:jc w:val="both"/>
              <w:rPr>
                <w:rFonts w:cs="Arial"/>
                <w:szCs w:val="20"/>
              </w:rPr>
            </w:pPr>
            <w:r w:rsidRPr="00896649">
              <w:rPr>
                <w:rFonts w:cs="Arial"/>
                <w:szCs w:val="20"/>
              </w:rPr>
              <w:t xml:space="preserve">3.2. </w:t>
            </w:r>
            <w:sdt>
              <w:sdtPr>
                <w:rPr>
                  <w:rFonts w:cs="Arial"/>
                  <w:szCs w:val="20"/>
                  <w:lang w:val="lt-LT"/>
                </w:rPr>
                <w:id w:val="1921441389"/>
                <w:placeholder>
                  <w:docPart w:val="254700728012403AADC653B135EDBCA4"/>
                </w:placeholder>
                <w:dropDownList>
                  <w:listItem w:displayText="[Pasirinkti]" w:value="[Pasirinkti]"/>
                  <w:listItem w:displayText="Kainos" w:value="Kainos"/>
                  <w:listItem w:displayText="Įkainių" w:value="Įkainių"/>
                  <w:listItem w:displayText="Kainos ir įkainių" w:value="Kainos ir įkainių"/>
                </w:dropDownList>
              </w:sdtPr>
              <w:sdtContent>
                <w:r w:rsidR="00D448AE">
                  <w:rPr>
                    <w:rFonts w:cs="Arial"/>
                    <w:szCs w:val="20"/>
                    <w:lang w:val="lt-LT"/>
                  </w:rPr>
                  <w:t>Kainos</w:t>
                </w:r>
              </w:sdtContent>
            </w:sdt>
            <w:r w:rsidRPr="00896649">
              <w:rPr>
                <w:rFonts w:cs="Arial"/>
                <w:szCs w:val="20"/>
                <w:lang w:val="lt-LT"/>
              </w:rPr>
              <w:t xml:space="preserve"> perskaičiavimą inicijuojanti Šalis turi informuoti kitą Šalį raštu apie pageidavimą perskaičiuoti </w:t>
            </w:r>
            <w:sdt>
              <w:sdtPr>
                <w:rPr>
                  <w:rFonts w:cs="Arial"/>
                  <w:szCs w:val="20"/>
                  <w:lang w:val="lt-LT"/>
                </w:rPr>
                <w:id w:val="1575468947"/>
                <w:placeholder>
                  <w:docPart w:val="356E2C4BD6AE4F5B8DC8AF87AB1FFF3A"/>
                </w:placeholder>
                <w:dropDownList>
                  <w:listItem w:displayText="[Pasirinkti]" w:value="[Pasirinkti]"/>
                  <w:listItem w:displayText="Kainą" w:value="Kainą"/>
                  <w:listItem w:displayText="Įkainius" w:value="Įkainius"/>
                  <w:listItem w:displayText="Kainą ir įkainius" w:value="Kainą ir įkainius"/>
                </w:dropDownList>
              </w:sdtPr>
              <w:sdtContent>
                <w:r w:rsidR="002011D2">
                  <w:rPr>
                    <w:rFonts w:cs="Arial"/>
                    <w:szCs w:val="20"/>
                    <w:lang w:val="lt-LT"/>
                  </w:rPr>
                  <w:t>Kainą</w:t>
                </w:r>
              </w:sdtContent>
            </w:sdt>
            <w:r w:rsidRPr="00896649">
              <w:rPr>
                <w:rFonts w:cs="Arial"/>
                <w:szCs w:val="20"/>
                <w:lang w:val="lt-LT"/>
              </w:rPr>
              <w:t>.</w:t>
            </w:r>
          </w:p>
        </w:tc>
        <w:tc>
          <w:tcPr>
            <w:tcW w:w="4733" w:type="dxa"/>
          </w:tcPr>
          <w:p w14:paraId="3CE5F149" w14:textId="2F75ABA3" w:rsidR="00620A5A" w:rsidRPr="00F61FC1" w:rsidRDefault="00620A5A" w:rsidP="00D501B9">
            <w:pPr>
              <w:tabs>
                <w:tab w:val="left" w:pos="284"/>
              </w:tabs>
              <w:jc w:val="both"/>
              <w:rPr>
                <w:rFonts w:cs="Arial"/>
                <w:szCs w:val="20"/>
              </w:rPr>
            </w:pPr>
            <w:r w:rsidRPr="00F61FC1">
              <w:rPr>
                <w:rFonts w:cs="Arial"/>
                <w:szCs w:val="20"/>
              </w:rPr>
              <w:t xml:space="preserve">3.2. </w:t>
            </w:r>
            <w:r w:rsidRPr="00F61FC1">
              <w:rPr>
                <w:szCs w:val="20"/>
              </w:rPr>
              <w:t xml:space="preserve">The Party initiating the recalculation of </w:t>
            </w:r>
            <w:sdt>
              <w:sdtPr>
                <w:rPr>
                  <w:rFonts w:cs="Arial"/>
                  <w:bCs/>
                  <w:szCs w:val="20"/>
                </w:rPr>
                <w:id w:val="283394200"/>
                <w:placeholder>
                  <w:docPart w:val="FEF171A0C7434BDBB14F60A9E03D4519"/>
                </w:placeholder>
                <w:dropDownList>
                  <w:listItem w:value="[Pasirinkti]"/>
                  <w:listItem w:displayText="Price" w:value="Kainos"/>
                  <w:listItem w:displayText="Rates" w:value="Įkainių"/>
                  <w:listItem w:displayText="Prices and rates" w:value="Kainos ir įkainių"/>
                </w:dropDownList>
              </w:sdtPr>
              <w:sdtContent>
                <w:r w:rsidR="00D448AE">
                  <w:rPr>
                    <w:rFonts w:cs="Arial"/>
                    <w:bCs/>
                    <w:szCs w:val="20"/>
                  </w:rPr>
                  <w:t>Price</w:t>
                </w:r>
              </w:sdtContent>
            </w:sdt>
            <w:r w:rsidRPr="00F61FC1">
              <w:rPr>
                <w:szCs w:val="20"/>
              </w:rPr>
              <w:t xml:space="preserve"> shall notify the other Party in writing of its wish to recalculate </w:t>
            </w:r>
            <w:sdt>
              <w:sdtPr>
                <w:rPr>
                  <w:rFonts w:cs="Arial"/>
                  <w:bCs/>
                  <w:szCs w:val="20"/>
                </w:rPr>
                <w:id w:val="463625563"/>
                <w:placeholder>
                  <w:docPart w:val="DE69A5DC5D6B4ED98811D64E37065049"/>
                </w:placeholder>
                <w:dropDownList>
                  <w:listItem w:value="[Pasirinkti]"/>
                  <w:listItem w:displayText="Price" w:value="Kainą"/>
                  <w:listItem w:displayText="Rates" w:value="Įkainius"/>
                  <w:listItem w:displayText="Price and rates" w:value="Kainą ir įkainius"/>
                </w:dropDownList>
              </w:sdtPr>
              <w:sdtContent>
                <w:r w:rsidR="00091813">
                  <w:rPr>
                    <w:rFonts w:cs="Arial"/>
                    <w:bCs/>
                    <w:szCs w:val="20"/>
                  </w:rPr>
                  <w:t>Price</w:t>
                </w:r>
              </w:sdtContent>
            </w:sdt>
            <w:r w:rsidRPr="00F61FC1">
              <w:rPr>
                <w:rFonts w:cs="Arial"/>
                <w:szCs w:val="20"/>
              </w:rPr>
              <w:t>.</w:t>
            </w:r>
          </w:p>
        </w:tc>
      </w:tr>
      <w:tr w:rsidR="00620A5A" w14:paraId="501FABA5" w14:textId="77777777" w:rsidTr="00D501B9">
        <w:tc>
          <w:tcPr>
            <w:tcW w:w="4732" w:type="dxa"/>
          </w:tcPr>
          <w:p w14:paraId="5B01AF50" w14:textId="16ACB853" w:rsidR="00620A5A" w:rsidRPr="00896649" w:rsidRDefault="00000000" w:rsidP="000113AA">
            <w:pPr>
              <w:pStyle w:val="ListParagraph"/>
              <w:numPr>
                <w:ilvl w:val="0"/>
                <w:numId w:val="15"/>
              </w:numPr>
              <w:tabs>
                <w:tab w:val="left" w:pos="284"/>
              </w:tabs>
              <w:ind w:left="22" w:hanging="22"/>
              <w:jc w:val="both"/>
              <w:rPr>
                <w:rFonts w:cs="Arial"/>
              </w:rPr>
            </w:pPr>
            <w:sdt>
              <w:sdtPr>
                <w:rPr>
                  <w:rFonts w:cs="Arial"/>
                </w:rPr>
                <w:id w:val="-14165168"/>
                <w:placeholder>
                  <w:docPart w:val="F383C75A14A143B08B4FAFDAA15E0F4B"/>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Content>
                <w:r w:rsidR="00D448AE">
                  <w:rPr>
                    <w:rFonts w:cs="Arial"/>
                  </w:rPr>
                  <w:t>Kaina perskaičiuojama</w:t>
                </w:r>
              </w:sdtContent>
            </w:sdt>
            <w:r w:rsidR="00620A5A" w:rsidRPr="00896649">
              <w:rPr>
                <w:rFonts w:cs="Arial"/>
              </w:rPr>
              <w:t xml:space="preserve"> pagal žemiau pateiktą formulę:</w:t>
            </w:r>
          </w:p>
          <w:p w14:paraId="6AAF676D" w14:textId="77777777" w:rsidR="00620A5A" w:rsidRPr="00896649" w:rsidRDefault="00620A5A" w:rsidP="00D501B9">
            <w:pPr>
              <w:pStyle w:val="ListParagraph"/>
              <w:tabs>
                <w:tab w:val="left" w:pos="284"/>
              </w:tabs>
              <w:ind w:left="360"/>
              <w:jc w:val="both"/>
              <w:rPr>
                <w:rFonts w:cs="Arial"/>
              </w:rPr>
            </w:pPr>
            <w:r w:rsidRPr="00896649">
              <w:rPr>
                <w:rFonts w:cs="Arial"/>
                <w:noProof/>
              </w:rPr>
              <w:drawing>
                <wp:anchor distT="0" distB="0" distL="114300" distR="114300" simplePos="0" relativeHeight="251658240" behindDoc="0" locked="0" layoutInCell="1" allowOverlap="1" wp14:anchorId="40E9FF19" wp14:editId="6BEC34BA">
                  <wp:simplePos x="0" y="0"/>
                  <wp:positionH relativeFrom="column">
                    <wp:posOffset>479425</wp:posOffset>
                  </wp:positionH>
                  <wp:positionV relativeFrom="paragraph">
                    <wp:posOffset>150495</wp:posOffset>
                  </wp:positionV>
                  <wp:extent cx="1778635" cy="243205"/>
                  <wp:effectExtent l="0" t="0" r="0" b="4445"/>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661FB8DB" w14:textId="77777777" w:rsidR="00620A5A" w:rsidRPr="00896649" w:rsidRDefault="00620A5A" w:rsidP="00D501B9">
            <w:pPr>
              <w:tabs>
                <w:tab w:val="left" w:pos="284"/>
              </w:tabs>
              <w:jc w:val="both"/>
              <w:rPr>
                <w:rFonts w:cs="Arial"/>
                <w:szCs w:val="20"/>
              </w:rPr>
            </w:pPr>
          </w:p>
          <w:p w14:paraId="6A0397DA" w14:textId="77777777" w:rsidR="00620A5A" w:rsidRPr="00896649" w:rsidRDefault="00620A5A" w:rsidP="00D501B9">
            <w:pPr>
              <w:tabs>
                <w:tab w:val="left" w:pos="284"/>
              </w:tabs>
              <w:jc w:val="both"/>
              <w:rPr>
                <w:rFonts w:cs="Arial"/>
                <w:szCs w:val="20"/>
              </w:rPr>
            </w:pPr>
          </w:p>
          <w:p w14:paraId="26E56E6C" w14:textId="77777777" w:rsidR="00620A5A" w:rsidRPr="00896649" w:rsidRDefault="00620A5A" w:rsidP="00D501B9">
            <w:pPr>
              <w:tabs>
                <w:tab w:val="left" w:pos="284"/>
              </w:tabs>
              <w:jc w:val="both"/>
              <w:rPr>
                <w:rFonts w:cs="Arial"/>
                <w:szCs w:val="20"/>
                <w:lang w:val="lt-LT"/>
              </w:rPr>
            </w:pPr>
          </w:p>
          <w:p w14:paraId="4AC9F21C" w14:textId="4E4C3675" w:rsidR="00620A5A" w:rsidRPr="00896649" w:rsidRDefault="00620A5A" w:rsidP="00D501B9">
            <w:pPr>
              <w:ind w:left="22" w:hanging="7"/>
              <w:contextualSpacing/>
              <w:jc w:val="both"/>
              <w:rPr>
                <w:rFonts w:cs="Arial"/>
                <w:szCs w:val="20"/>
                <w:lang w:val="lt-LT"/>
              </w:rPr>
            </w:pPr>
            <w:r w:rsidRPr="00896649">
              <w:rPr>
                <w:rFonts w:cs="Arial"/>
                <w:szCs w:val="20"/>
                <w:lang w:val="lt-LT"/>
              </w:rPr>
              <w:t>C</w:t>
            </w:r>
            <w:r w:rsidRPr="00896649">
              <w:rPr>
                <w:rFonts w:cs="Arial"/>
                <w:szCs w:val="20"/>
                <w:vertAlign w:val="subscript"/>
                <w:lang w:val="lt-LT"/>
              </w:rPr>
              <w:t>pn</w:t>
            </w:r>
            <w:r w:rsidRPr="00896649">
              <w:rPr>
                <w:rFonts w:cs="Arial"/>
                <w:szCs w:val="20"/>
                <w:lang w:val="lt-LT"/>
              </w:rPr>
              <w:t xml:space="preserve"> – perskaičiuota </w:t>
            </w:r>
            <w:r w:rsidRPr="00896649">
              <w:rPr>
                <w:rFonts w:cs="Arial"/>
                <w:iCs/>
                <w:szCs w:val="20"/>
                <w:lang w:val="lt-LT"/>
              </w:rPr>
              <w:t>Paslaugom</w:t>
            </w:r>
            <w:r w:rsidR="00D448AE">
              <w:rPr>
                <w:rFonts w:cs="Arial"/>
                <w:iCs/>
                <w:szCs w:val="20"/>
                <w:lang w:val="lt-LT"/>
              </w:rPr>
              <w:t xml:space="preserve">s </w:t>
            </w:r>
            <w:sdt>
              <w:sdtPr>
                <w:rPr>
                  <w:rFonts w:cs="Arial"/>
                  <w:szCs w:val="20"/>
                  <w:lang w:val="lt-LT"/>
                </w:rPr>
                <w:id w:val="159359403"/>
                <w:placeholder>
                  <w:docPart w:val="ACB5CD637D9C49D79AC87C849239202F"/>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Content>
                <w:r w:rsidR="00D448AE">
                  <w:rPr>
                    <w:rFonts w:cs="Arial"/>
                    <w:szCs w:val="20"/>
                    <w:lang w:val="lt-LT"/>
                  </w:rPr>
                  <w:t>taikoma kaina</w:t>
                </w:r>
              </w:sdtContent>
            </w:sdt>
            <w:r w:rsidRPr="00896649">
              <w:rPr>
                <w:rFonts w:cs="Arial"/>
                <w:szCs w:val="20"/>
                <w:lang w:val="lt-LT"/>
              </w:rPr>
              <w:t>;</w:t>
            </w:r>
          </w:p>
          <w:p w14:paraId="405A03F3" w14:textId="77777777" w:rsidR="00620A5A" w:rsidRPr="00896649" w:rsidRDefault="00620A5A" w:rsidP="00D501B9">
            <w:pPr>
              <w:ind w:left="22" w:hanging="7"/>
              <w:contextualSpacing/>
              <w:jc w:val="both"/>
              <w:rPr>
                <w:rFonts w:cs="Arial"/>
                <w:szCs w:val="20"/>
                <w:lang w:val="lt-LT"/>
              </w:rPr>
            </w:pPr>
          </w:p>
          <w:p w14:paraId="58564AB5" w14:textId="7314B000" w:rsidR="00620A5A" w:rsidRPr="00896649" w:rsidRDefault="00620A5A" w:rsidP="00D501B9">
            <w:pPr>
              <w:ind w:left="22" w:hanging="7"/>
              <w:contextualSpacing/>
              <w:jc w:val="both"/>
              <w:rPr>
                <w:rFonts w:cs="Arial"/>
                <w:szCs w:val="20"/>
                <w:lang w:val="lt-LT"/>
              </w:rPr>
            </w:pPr>
            <w:r w:rsidRPr="00896649">
              <w:rPr>
                <w:rFonts w:cs="Arial"/>
                <w:szCs w:val="20"/>
                <w:lang w:val="lt-LT"/>
              </w:rPr>
              <w:t>S</w:t>
            </w:r>
            <w:r w:rsidRPr="00896649">
              <w:rPr>
                <w:rFonts w:cs="Arial"/>
                <w:szCs w:val="20"/>
                <w:vertAlign w:val="subscript"/>
                <w:lang w:val="lt-LT"/>
              </w:rPr>
              <w:t>n</w:t>
            </w:r>
            <w:r w:rsidRPr="00896649">
              <w:rPr>
                <w:rFonts w:cs="Arial"/>
                <w:szCs w:val="20"/>
                <w:lang w:val="lt-LT"/>
              </w:rPr>
              <w:t xml:space="preserve"> – Sutartyje numatyta </w:t>
            </w:r>
            <w:r w:rsidRPr="00896649">
              <w:rPr>
                <w:rFonts w:cs="Arial"/>
                <w:iCs/>
                <w:szCs w:val="20"/>
                <w:lang w:val="lt-LT"/>
              </w:rPr>
              <w:t>Paslaugoms</w:t>
            </w:r>
            <w:r w:rsidRPr="00896649">
              <w:rPr>
                <w:rFonts w:cs="Arial"/>
                <w:szCs w:val="20"/>
                <w:lang w:val="lt-LT"/>
              </w:rPr>
              <w:t xml:space="preserve"> </w:t>
            </w:r>
            <w:sdt>
              <w:sdtPr>
                <w:rPr>
                  <w:rFonts w:cs="Arial"/>
                  <w:szCs w:val="20"/>
                  <w:lang w:val="lt-LT"/>
                </w:rPr>
                <w:id w:val="1930612202"/>
                <w:placeholder>
                  <w:docPart w:val="E705C7A2B8F94E5F8A2D07FA3F0A1E67"/>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Content>
                <w:r w:rsidR="00D448AE">
                  <w:rPr>
                    <w:rFonts w:cs="Arial"/>
                    <w:szCs w:val="20"/>
                    <w:lang w:val="lt-LT"/>
                  </w:rPr>
                  <w:t>taikoma kaina</w:t>
                </w:r>
              </w:sdtContent>
            </w:sdt>
            <w:r w:rsidRPr="00896649">
              <w:rPr>
                <w:rFonts w:cs="Arial"/>
                <w:szCs w:val="20"/>
                <w:lang w:val="lt-LT"/>
              </w:rPr>
              <w:t>;</w:t>
            </w:r>
          </w:p>
          <w:p w14:paraId="017CDBE6" w14:textId="77777777" w:rsidR="00620A5A" w:rsidRPr="00896649" w:rsidRDefault="00620A5A" w:rsidP="00D501B9">
            <w:pPr>
              <w:tabs>
                <w:tab w:val="left" w:pos="284"/>
              </w:tabs>
              <w:jc w:val="both"/>
              <w:rPr>
                <w:rFonts w:cs="Arial"/>
                <w:szCs w:val="20"/>
                <w:lang w:val="lt-LT"/>
              </w:rPr>
            </w:pPr>
          </w:p>
          <w:p w14:paraId="2E0CA760" w14:textId="014EFA79" w:rsidR="00620A5A" w:rsidRPr="009142C5" w:rsidRDefault="00620A5A" w:rsidP="00D501B9">
            <w:pPr>
              <w:ind w:left="22" w:hanging="7"/>
              <w:contextualSpacing/>
              <w:jc w:val="both"/>
              <w:rPr>
                <w:rFonts w:cs="Arial"/>
                <w:szCs w:val="20"/>
                <w:lang w:val="lt-LT"/>
              </w:rPr>
            </w:pPr>
            <w:r w:rsidRPr="009142C5">
              <w:rPr>
                <w:rFonts w:cs="Arial"/>
                <w:szCs w:val="20"/>
                <w:lang w:val="lt-LT"/>
              </w:rPr>
              <w:t xml:space="preserve">I </w:t>
            </w:r>
            <w:r w:rsidRPr="00896649">
              <w:rPr>
                <w:rFonts w:cs="Arial"/>
                <w:szCs w:val="20"/>
                <w:lang w:val="lt-LT"/>
              </w:rPr>
              <w:t xml:space="preserve">– Metinės infliacijos arba defliacijos </w:t>
            </w:r>
            <w:r w:rsidRPr="00896649">
              <w:rPr>
                <w:rFonts w:cs="Arial"/>
                <w:bCs/>
                <w:szCs w:val="20"/>
                <w:lang w:val="lt-LT"/>
              </w:rPr>
              <w:t xml:space="preserve">(defliacijos atveju procentas įrašomas su minuso ženklu) (pagal vartotojų kainų indeksą (VKI)) </w:t>
            </w:r>
            <w:r w:rsidRPr="00896649">
              <w:rPr>
                <w:rFonts w:cs="Arial"/>
                <w:szCs w:val="20"/>
                <w:lang w:val="lt-LT"/>
              </w:rPr>
              <w:t xml:space="preserve">dydis procentais. Perskaičiavimui taikomas paskutinį prieš prašymo perskaičiuoti </w:t>
            </w:r>
            <w:sdt>
              <w:sdtPr>
                <w:rPr>
                  <w:rFonts w:cs="Arial"/>
                  <w:szCs w:val="20"/>
                  <w:lang w:val="lt-LT"/>
                </w:rPr>
                <w:id w:val="1791853599"/>
                <w:placeholder>
                  <w:docPart w:val="E3C945DFE41B4A33ABDEB45FBF2CCF30"/>
                </w:placeholder>
                <w:dropDownList>
                  <w:listItem w:displayText="[Pasirinkti]" w:value="[Pasirinkti]"/>
                  <w:listItem w:displayText="Kainą" w:value="Kainą"/>
                  <w:listItem w:displayText="Įkainius" w:value="Įkainius"/>
                  <w:listItem w:displayText="Kainą ir įkainius" w:value="Kainą ir įkainius"/>
                </w:dropDownList>
              </w:sdtPr>
              <w:sdtContent>
                <w:r w:rsidR="002011D2">
                  <w:rPr>
                    <w:rFonts w:cs="Arial"/>
                    <w:szCs w:val="20"/>
                    <w:lang w:val="lt-LT"/>
                  </w:rPr>
                  <w:t>Kainą</w:t>
                </w:r>
              </w:sdtContent>
            </w:sdt>
            <w:r w:rsidRPr="00896649">
              <w:rPr>
                <w:rFonts w:cs="Arial"/>
                <w:szCs w:val="20"/>
                <w:lang w:val="lt-LT"/>
              </w:rPr>
              <w:t xml:space="preserve"> pateikimo mėnesį paskelbtas Lietuvos Respublikos Metinės infliacijos / defliacijos rodiklis (bet kuriuo atveju ne ankstesnis nei </w:t>
            </w:r>
            <w:sdt>
              <w:sdtPr>
                <w:rPr>
                  <w:rFonts w:cs="Arial"/>
                  <w:szCs w:val="20"/>
                  <w:lang w:val="lt-LT"/>
                </w:rPr>
                <w:id w:val="-367521837"/>
                <w:placeholder>
                  <w:docPart w:val="B3284A187E474181A9D1700A72438086"/>
                </w:placeholder>
                <w:dropDownList>
                  <w:listItem w:displayText="[Pasirinkti]" w:value="[Pasirinkti]"/>
                  <w:listItem w:displayText="4 (ketvirto)" w:value="4 (ketvirto)"/>
                  <w:listItem w:displayText="7 (septinto)" w:value="7 (septinto)"/>
                  <w:listItem w:displayText="13 (trylikto)" w:value="13 (trylikto)"/>
                </w:dropDownList>
              </w:sdtPr>
              <w:sdtContent>
                <w:r>
                  <w:rPr>
                    <w:rFonts w:cs="Arial"/>
                    <w:szCs w:val="20"/>
                    <w:lang w:val="lt-LT"/>
                  </w:rPr>
                  <w:t>4 (ketvirto)</w:t>
                </w:r>
              </w:sdtContent>
            </w:sdt>
            <w:r w:rsidRPr="00896649">
              <w:rPr>
                <w:rFonts w:cs="Arial"/>
                <w:szCs w:val="20"/>
                <w:lang w:val="lt-LT"/>
              </w:rPr>
              <w:t xml:space="preserve"> mėnesio nuo Sutarties įsigaliojimo arba nuo paskutinio </w:t>
            </w:r>
            <w:sdt>
              <w:sdtPr>
                <w:rPr>
                  <w:rFonts w:cs="Arial"/>
                  <w:szCs w:val="20"/>
                  <w:lang w:val="lt-LT"/>
                </w:rPr>
                <w:id w:val="1303731566"/>
                <w:placeholder>
                  <w:docPart w:val="1D01ABC93E5F40958709DDD4A6AFF2F1"/>
                </w:placeholder>
                <w:dropDownList>
                  <w:listItem w:displayText="[Pasirinkti]" w:value="[Pasirinkti]"/>
                  <w:listItem w:displayText="Kainos" w:value="Kainos"/>
                  <w:listItem w:displayText="Įkainių" w:value="Įkainių"/>
                  <w:listItem w:displayText="Kainos ir įkainių" w:value="Kainos ir įkainių"/>
                </w:dropDownList>
              </w:sdtPr>
              <w:sdtContent>
                <w:r w:rsidR="002011D2">
                  <w:rPr>
                    <w:rFonts w:cs="Arial"/>
                    <w:szCs w:val="20"/>
                    <w:lang w:val="lt-LT"/>
                  </w:rPr>
                  <w:t>Kainos</w:t>
                </w:r>
              </w:sdtContent>
            </w:sdt>
            <w:r w:rsidRPr="00896649">
              <w:rPr>
                <w:rFonts w:cs="Arial"/>
                <w:szCs w:val="20"/>
                <w:lang w:val="lt-LT"/>
              </w:rPr>
              <w:t xml:space="preserve"> perskaičiavimo dėl infliacijos / defliacijos rodiklis), pvz. jei prašymas pateikiamas gruodžio mėn., perskaičiavimui taikomas lapkričio mėn. skelbtas infliacijos / defliacijos rodiklis;</w:t>
            </w:r>
          </w:p>
          <w:p w14:paraId="367DD6C8" w14:textId="77777777" w:rsidR="00620A5A" w:rsidRPr="009142C5" w:rsidRDefault="00620A5A" w:rsidP="00D501B9">
            <w:pPr>
              <w:ind w:left="22" w:hanging="7"/>
              <w:contextualSpacing/>
              <w:jc w:val="both"/>
              <w:rPr>
                <w:rFonts w:cs="Arial"/>
                <w:szCs w:val="20"/>
                <w:lang w:val="lt-LT"/>
              </w:rPr>
            </w:pPr>
          </w:p>
          <w:p w14:paraId="14A591E2" w14:textId="77777777" w:rsidR="00620A5A" w:rsidRPr="00896649" w:rsidRDefault="00620A5A" w:rsidP="00D501B9">
            <w:pPr>
              <w:ind w:left="22" w:hanging="7"/>
              <w:contextualSpacing/>
              <w:rPr>
                <w:rFonts w:cs="Arial"/>
                <w:szCs w:val="20"/>
              </w:rPr>
            </w:pPr>
            <w:r w:rsidRPr="00896649">
              <w:rPr>
                <w:rFonts w:cs="Arial"/>
                <w:noProof/>
                <w:szCs w:val="20"/>
                <w:lang w:eastAsia="lt-LT"/>
              </w:rPr>
              <w:t xml:space="preserve">X </w:t>
            </w:r>
            <w:r w:rsidRPr="00896649">
              <w:rPr>
                <w:rFonts w:cs="Arial"/>
                <w:szCs w:val="20"/>
              </w:rPr>
              <w:t>- defliacijos atveju (</w:t>
            </w:r>
            <w:sdt>
              <w:sdtPr>
                <w:rPr>
                  <w:rFonts w:cs="Arial"/>
                  <w:szCs w:val="20"/>
                </w:rPr>
                <w:id w:val="520596240"/>
                <w:placeholder>
                  <w:docPart w:val="6F31624225F04142B58D628393EC5F98"/>
                </w:placeholder>
                <w:dropDownList>
                  <w:listItem w:displayText="[Pasirinkti]" w:value="[Pasirinkti]"/>
                  <w:listItem w:displayText="-7" w:value="-7"/>
                  <w:listItem w:displayText="-8" w:value="-8"/>
                  <w:listItem w:displayText="-9" w:value="-9"/>
                  <w:listItem w:displayText="-10" w:value="-10"/>
                </w:dropDownList>
              </w:sdtPr>
              <w:sdtContent>
                <w:r>
                  <w:rPr>
                    <w:rFonts w:cs="Arial"/>
                    <w:szCs w:val="20"/>
                  </w:rPr>
                  <w:t>-8</w:t>
                </w:r>
              </w:sdtContent>
            </w:sdt>
            <w:r w:rsidRPr="00896649">
              <w:rPr>
                <w:rFonts w:cs="Arial"/>
                <w:szCs w:val="20"/>
              </w:rPr>
              <w:t xml:space="preserve">), infliacijos atveju </w:t>
            </w:r>
            <w:sdt>
              <w:sdtPr>
                <w:rPr>
                  <w:rFonts w:cs="Arial"/>
                  <w:szCs w:val="20"/>
                </w:rPr>
                <w:id w:val="-309406330"/>
                <w:placeholder>
                  <w:docPart w:val="170043C9D547471482BF31D596F0D4D7"/>
                </w:placeholder>
                <w:dropDownList>
                  <w:listItem w:displayText="[Pasirinkti]" w:value="[Pasirinkti]"/>
                  <w:listItem w:displayText="7" w:value="7"/>
                  <w:listItem w:displayText="8" w:value="8"/>
                  <w:listItem w:displayText="9" w:value="9"/>
                  <w:listItem w:displayText="10" w:value="10"/>
                </w:dropDownList>
              </w:sdtPr>
              <w:sdtContent>
                <w:r>
                  <w:rPr>
                    <w:rFonts w:cs="Arial"/>
                    <w:szCs w:val="20"/>
                  </w:rPr>
                  <w:t>8</w:t>
                </w:r>
              </w:sdtContent>
            </w:sdt>
            <w:r w:rsidRPr="00896649">
              <w:rPr>
                <w:rFonts w:cs="Arial"/>
                <w:szCs w:val="20"/>
              </w:rPr>
              <w:t>.</w:t>
            </w:r>
          </w:p>
          <w:p w14:paraId="2EDA5761" w14:textId="77777777" w:rsidR="00620A5A" w:rsidRPr="00896649" w:rsidRDefault="00620A5A" w:rsidP="00D501B9">
            <w:pPr>
              <w:tabs>
                <w:tab w:val="left" w:pos="284"/>
              </w:tabs>
              <w:jc w:val="both"/>
              <w:rPr>
                <w:rFonts w:cs="Arial"/>
                <w:szCs w:val="20"/>
              </w:rPr>
            </w:pPr>
          </w:p>
        </w:tc>
        <w:tc>
          <w:tcPr>
            <w:tcW w:w="4733" w:type="dxa"/>
          </w:tcPr>
          <w:p w14:paraId="0956FAA2" w14:textId="4862FBDC" w:rsidR="00620A5A" w:rsidRPr="00984D51" w:rsidRDefault="00620A5A" w:rsidP="000113AA">
            <w:pPr>
              <w:pStyle w:val="BodyTextIndent"/>
              <w:numPr>
                <w:ilvl w:val="0"/>
                <w:numId w:val="16"/>
              </w:numPr>
              <w:tabs>
                <w:tab w:val="left" w:pos="543"/>
              </w:tabs>
              <w:spacing w:after="0" w:line="256" w:lineRule="auto"/>
              <w:ind w:left="0" w:firstLine="0"/>
              <w:jc w:val="both"/>
              <w:rPr>
                <w:rFonts w:cs="Arial"/>
              </w:rPr>
            </w:pPr>
            <w:r w:rsidRPr="00984D51">
              <w:rPr>
                <w:rFonts w:cs="Arial"/>
                <w:lang w:val="en-GB"/>
              </w:rPr>
              <w:t xml:space="preserve">The </w:t>
            </w:r>
            <w:sdt>
              <w:sdtPr>
                <w:rPr>
                  <w:rFonts w:cs="Arial"/>
                  <w:bCs/>
                </w:rPr>
                <w:id w:val="-4598032"/>
                <w:placeholder>
                  <w:docPart w:val="34351E4531824805A2F0DEFD88943101"/>
                </w:placeholder>
                <w:dropDownList>
                  <w:listItem w:value="[Pasirinkti]"/>
                  <w:listItem w:displayText="The price shall be recalculated" w:value="Kaina perskaičiuojama"/>
                  <w:listItem w:displayText="The rates shall be recalculated" w:value="Įkainiai perskaičiuojami"/>
                  <w:listItem w:displayText="Price and rates shall be recalculated" w:value="Kaina ir įkainiai perskaičiuojami"/>
                </w:dropDownList>
              </w:sdtPr>
              <w:sdtContent>
                <w:r w:rsidR="00D448AE">
                  <w:rPr>
                    <w:rFonts w:cs="Arial"/>
                    <w:bCs/>
                  </w:rPr>
                  <w:t>The price shall be recalculated</w:t>
                </w:r>
              </w:sdtContent>
            </w:sdt>
            <w:r w:rsidRPr="00984D51">
              <w:rPr>
                <w:rFonts w:cs="Arial"/>
                <w:lang w:val="en-GB"/>
              </w:rPr>
              <w:t xml:space="preserve"> according to the formula presented below:</w:t>
            </w:r>
          </w:p>
          <w:p w14:paraId="68D9DCE2" w14:textId="77777777" w:rsidR="00620A5A" w:rsidRDefault="00620A5A" w:rsidP="00D501B9">
            <w:pPr>
              <w:pStyle w:val="BodyTextIndent"/>
              <w:tabs>
                <w:tab w:val="left" w:pos="543"/>
              </w:tabs>
              <w:spacing w:line="256" w:lineRule="auto"/>
              <w:rPr>
                <w:rFonts w:cs="Arial"/>
              </w:rPr>
            </w:pPr>
            <w:r w:rsidRPr="00C7618C">
              <w:rPr>
                <w:noProof/>
              </w:rPr>
              <w:drawing>
                <wp:anchor distT="0" distB="0" distL="114300" distR="114300" simplePos="0" relativeHeight="251658241" behindDoc="0" locked="0" layoutInCell="1" allowOverlap="1" wp14:anchorId="5FAFAAD2" wp14:editId="71391FD0">
                  <wp:simplePos x="0" y="0"/>
                  <wp:positionH relativeFrom="column">
                    <wp:posOffset>541655</wp:posOffset>
                  </wp:positionH>
                  <wp:positionV relativeFrom="paragraph">
                    <wp:posOffset>128905</wp:posOffset>
                  </wp:positionV>
                  <wp:extent cx="1778635" cy="243205"/>
                  <wp:effectExtent l="0" t="0" r="0" b="4445"/>
                  <wp:wrapSquare wrapText="r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08FBC79C" w14:textId="7C13386B" w:rsidR="00620A5A" w:rsidRPr="007E558C" w:rsidRDefault="00620A5A" w:rsidP="00D501B9">
            <w:pPr>
              <w:ind w:hanging="7"/>
              <w:contextualSpacing/>
              <w:jc w:val="both"/>
              <w:rPr>
                <w:rFonts w:cs="Arial"/>
                <w:szCs w:val="20"/>
              </w:rPr>
            </w:pPr>
            <w:r w:rsidRPr="007E558C">
              <w:rPr>
                <w:rFonts w:cs="Arial"/>
                <w:szCs w:val="20"/>
              </w:rPr>
              <w:t>C</w:t>
            </w:r>
            <w:r w:rsidRPr="007E558C">
              <w:rPr>
                <w:rFonts w:cs="Arial"/>
                <w:szCs w:val="20"/>
                <w:vertAlign w:val="subscript"/>
              </w:rPr>
              <w:t>pn</w:t>
            </w:r>
            <w:r w:rsidRPr="007E558C">
              <w:rPr>
                <w:rFonts w:cs="Arial"/>
                <w:szCs w:val="20"/>
              </w:rPr>
              <w:t xml:space="preserve"> </w:t>
            </w:r>
            <w:r w:rsidRPr="007E558C">
              <w:rPr>
                <w:szCs w:val="20"/>
              </w:rPr>
              <w:t xml:space="preserve">is the </w:t>
            </w:r>
            <w:sdt>
              <w:sdtPr>
                <w:rPr>
                  <w:rFonts w:cs="Arial"/>
                  <w:bCs/>
                  <w:szCs w:val="20"/>
                </w:rPr>
                <w:id w:val="1813824248"/>
                <w:placeholder>
                  <w:docPart w:val="C5D33993E19C4FC2B588CCBF325AD31C"/>
                </w:placeholder>
                <w:dropDownList>
                  <w:listItem w:value="[Pasirinkti]"/>
                  <w:listItem w:displayText="applicable price" w:value="taikoma kaina"/>
                  <w:listItem w:displayText="applicable rates" w:value="taikomi įkainiai"/>
                  <w:listItem w:displayText="applicable price and rates" w:value="taikomi kaina ir įkainiai"/>
                </w:dropDownList>
              </w:sdtPr>
              <w:sdtContent>
                <w:r w:rsidR="00D448AE">
                  <w:rPr>
                    <w:rFonts w:cs="Arial"/>
                    <w:bCs/>
                    <w:szCs w:val="20"/>
                  </w:rPr>
                  <w:t>applicable price</w:t>
                </w:r>
              </w:sdtContent>
            </w:sdt>
            <w:r w:rsidRPr="007E558C">
              <w:rPr>
                <w:szCs w:val="20"/>
              </w:rPr>
              <w:t xml:space="preserve"> recalculated</w:t>
            </w:r>
            <w:r w:rsidRPr="007E558C">
              <w:rPr>
                <w:rFonts w:cs="Arial"/>
                <w:bCs/>
                <w:szCs w:val="20"/>
              </w:rPr>
              <w:t xml:space="preserve"> </w:t>
            </w:r>
            <w:r w:rsidRPr="007E558C">
              <w:rPr>
                <w:szCs w:val="20"/>
              </w:rPr>
              <w:t>for Services</w:t>
            </w:r>
            <w:r w:rsidR="00D448AE">
              <w:rPr>
                <w:szCs w:val="20"/>
              </w:rPr>
              <w:t>;</w:t>
            </w:r>
          </w:p>
          <w:p w14:paraId="3E2568AA" w14:textId="77777777" w:rsidR="00620A5A" w:rsidRPr="007E558C" w:rsidRDefault="00620A5A" w:rsidP="00D501B9">
            <w:pPr>
              <w:ind w:hanging="7"/>
              <w:contextualSpacing/>
              <w:jc w:val="both"/>
              <w:rPr>
                <w:rFonts w:cs="Arial"/>
                <w:szCs w:val="20"/>
              </w:rPr>
            </w:pPr>
          </w:p>
          <w:p w14:paraId="3C2D160D" w14:textId="0281B3C5" w:rsidR="00620A5A" w:rsidRPr="007E558C" w:rsidRDefault="00620A5A" w:rsidP="00D501B9">
            <w:pPr>
              <w:ind w:hanging="7"/>
              <w:contextualSpacing/>
              <w:jc w:val="both"/>
              <w:rPr>
                <w:rFonts w:cs="Arial"/>
                <w:szCs w:val="20"/>
              </w:rPr>
            </w:pPr>
            <w:r w:rsidRPr="007E558C">
              <w:rPr>
                <w:rFonts w:cs="Arial"/>
                <w:szCs w:val="20"/>
              </w:rPr>
              <w:t>S</w:t>
            </w:r>
            <w:r w:rsidRPr="007E558C">
              <w:rPr>
                <w:rFonts w:cs="Arial"/>
                <w:szCs w:val="20"/>
                <w:vertAlign w:val="subscript"/>
              </w:rPr>
              <w:t>n</w:t>
            </w:r>
            <w:r w:rsidRPr="007E558C">
              <w:rPr>
                <w:rFonts w:cs="Arial"/>
                <w:szCs w:val="20"/>
              </w:rPr>
              <w:t xml:space="preserve"> </w:t>
            </w:r>
            <w:r w:rsidRPr="007E558C">
              <w:rPr>
                <w:szCs w:val="20"/>
              </w:rPr>
              <w:t xml:space="preserve">is the </w:t>
            </w:r>
            <w:sdt>
              <w:sdtPr>
                <w:rPr>
                  <w:rFonts w:cs="Arial"/>
                  <w:bCs/>
                  <w:szCs w:val="20"/>
                </w:rPr>
                <w:id w:val="610787651"/>
                <w:placeholder>
                  <w:docPart w:val="BFB4883600694EDA864B30A6CF55D91C"/>
                </w:placeholder>
                <w:dropDownList>
                  <w:listItem w:value="[Pasirinkti]"/>
                  <w:listItem w:displayText="applicable price" w:value="taikoma kaina"/>
                  <w:listItem w:displayText="applicable rates" w:value="taikomi įkainiai"/>
                  <w:listItem w:displayText="applicable price and rates" w:value="taikomi kaina ir įkainiai"/>
                </w:dropDownList>
              </w:sdtPr>
              <w:sdtContent>
                <w:r w:rsidR="00D448AE">
                  <w:rPr>
                    <w:rFonts w:cs="Arial"/>
                    <w:bCs/>
                    <w:szCs w:val="20"/>
                  </w:rPr>
                  <w:t>applicable price</w:t>
                </w:r>
              </w:sdtContent>
            </w:sdt>
            <w:r w:rsidRPr="007E558C">
              <w:rPr>
                <w:szCs w:val="20"/>
              </w:rPr>
              <w:t xml:space="preserve"> provided for in the Contract for Services</w:t>
            </w:r>
          </w:p>
          <w:p w14:paraId="28B3D7D3" w14:textId="77777777" w:rsidR="00620A5A" w:rsidRDefault="00620A5A" w:rsidP="00D501B9">
            <w:pPr>
              <w:ind w:hanging="7"/>
              <w:contextualSpacing/>
              <w:rPr>
                <w:rFonts w:cs="Arial"/>
              </w:rPr>
            </w:pPr>
          </w:p>
          <w:p w14:paraId="166B9119" w14:textId="77777777" w:rsidR="00620A5A" w:rsidRPr="00767681" w:rsidRDefault="00620A5A" w:rsidP="00D501B9">
            <w:pPr>
              <w:ind w:hanging="7"/>
              <w:contextualSpacing/>
              <w:rPr>
                <w:rFonts w:cs="Arial"/>
              </w:rPr>
            </w:pPr>
          </w:p>
          <w:p w14:paraId="37AA1E96" w14:textId="08D102E5" w:rsidR="00620A5A" w:rsidRPr="007E558C" w:rsidRDefault="00620A5A" w:rsidP="00D501B9">
            <w:pPr>
              <w:ind w:hanging="7"/>
              <w:contextualSpacing/>
              <w:jc w:val="both"/>
              <w:rPr>
                <w:rFonts w:cs="Arial"/>
                <w:szCs w:val="20"/>
              </w:rPr>
            </w:pPr>
            <w:r w:rsidRPr="007E558C">
              <w:rPr>
                <w:rFonts w:cs="Arial"/>
                <w:szCs w:val="20"/>
              </w:rPr>
              <w:t xml:space="preserve">I – the percentage value of the annual inflation/deflation </w:t>
            </w:r>
            <w:r w:rsidRPr="007E558C">
              <w:rPr>
                <w:rFonts w:cs="Arial"/>
                <w:bCs/>
                <w:szCs w:val="20"/>
              </w:rPr>
              <w:t>(in the case of deflation, the value is entered with a ‘minus‘ sign) (</w:t>
            </w:r>
            <w:r w:rsidRPr="007E558C">
              <w:rPr>
                <w:rFonts w:cs="Arial"/>
                <w:szCs w:val="20"/>
              </w:rPr>
              <w:t xml:space="preserve">based on consumer price index (CPI)). The last value of the annual inflation/deflation in the Republic of Lithuania published in the last month preceding the month in which the request for recalculating the </w:t>
            </w:r>
            <w:sdt>
              <w:sdtPr>
                <w:rPr>
                  <w:rFonts w:cs="Arial"/>
                  <w:bCs/>
                  <w:szCs w:val="20"/>
                </w:rPr>
                <w:id w:val="532005041"/>
                <w:placeholder>
                  <w:docPart w:val="5A81EBA0F49C4BEF8520668E80F89809"/>
                </w:placeholder>
                <w:dropDownList>
                  <w:listItem w:displayText="[Pasirinkti]" w:value="[Pasirinkti]"/>
                  <w:listItem w:displayText="Price" w:value="Price"/>
                  <w:listItem w:displayText="Rates" w:value="Rates"/>
                  <w:listItem w:displayText="Price and rates" w:value="Price and rates"/>
                </w:dropDownList>
              </w:sdtPr>
              <w:sdtContent>
                <w:r w:rsidR="00091813">
                  <w:rPr>
                    <w:rFonts w:cs="Arial"/>
                    <w:bCs/>
                    <w:szCs w:val="20"/>
                  </w:rPr>
                  <w:t>Price</w:t>
                </w:r>
              </w:sdtContent>
            </w:sdt>
            <w:r w:rsidRPr="007E558C">
              <w:rPr>
                <w:rFonts w:cs="Arial"/>
                <w:szCs w:val="20"/>
              </w:rPr>
              <w:t xml:space="preserve"> was made is used for the recalculation (in any case, no earlier than </w:t>
            </w:r>
            <w:sdt>
              <w:sdtPr>
                <w:rPr>
                  <w:rFonts w:cs="Arial"/>
                  <w:szCs w:val="20"/>
                </w:rPr>
                <w:id w:val="896864222"/>
                <w:placeholder>
                  <w:docPart w:val="7A9D2EC8DAEB456F89394CB98181321D"/>
                </w:placeholder>
                <w:dropDownList>
                  <w:listItem w:displayText="[Pasirinkti]" w:value="[Pasirinkti]"/>
                  <w:listItem w:displayText="4 (four)" w:value="4 (four)"/>
                  <w:listItem w:displayText="7 (seven)" w:value="7 (seven)"/>
                  <w:listItem w:displayText="13 (thirteen)" w:value="13 (thirteen)"/>
                </w:dropDownList>
              </w:sdtPr>
              <w:sdtContent>
                <w:r>
                  <w:rPr>
                    <w:rFonts w:cs="Arial"/>
                    <w:szCs w:val="20"/>
                  </w:rPr>
                  <w:t>4 (four)</w:t>
                </w:r>
              </w:sdtContent>
            </w:sdt>
            <w:r w:rsidRPr="007E558C">
              <w:rPr>
                <w:rFonts w:cs="Arial"/>
                <w:szCs w:val="20"/>
              </w:rPr>
              <w:t xml:space="preserve"> month/months after the effective date of the Contract or after the last recalculation of the </w:t>
            </w:r>
            <w:sdt>
              <w:sdtPr>
                <w:rPr>
                  <w:rFonts w:cs="Arial"/>
                  <w:bCs/>
                  <w:szCs w:val="20"/>
                </w:rPr>
                <w:id w:val="-296840695"/>
                <w:placeholder>
                  <w:docPart w:val="0240D97B4FCD494AB75F45B572357D57"/>
                </w:placeholder>
                <w:dropDownList>
                  <w:listItem w:displayText="[Pasirinkti]" w:value="[Pasirinkti]"/>
                  <w:listItem w:displayText="Price" w:value="Price"/>
                  <w:listItem w:displayText="Rates" w:value="Rates"/>
                  <w:listItem w:displayText="Price and rates" w:value="Price and rates"/>
                </w:dropDownList>
              </w:sdtPr>
              <w:sdtContent>
                <w:r w:rsidR="00091813">
                  <w:rPr>
                    <w:rFonts w:cs="Arial"/>
                    <w:bCs/>
                    <w:szCs w:val="20"/>
                  </w:rPr>
                  <w:t>Price</w:t>
                </w:r>
              </w:sdtContent>
            </w:sdt>
            <w:r w:rsidRPr="007E558C">
              <w:rPr>
                <w:rFonts w:cs="Arial"/>
                <w:szCs w:val="20"/>
              </w:rPr>
              <w:t xml:space="preserve"> due to inflation/deflation), e. g, if the request is made in December, the inflation/deflation value published in November will be used in the recalculation;</w:t>
            </w:r>
          </w:p>
          <w:p w14:paraId="1464244E" w14:textId="77777777" w:rsidR="00620A5A" w:rsidRPr="007E558C" w:rsidRDefault="00620A5A" w:rsidP="00D501B9">
            <w:pPr>
              <w:ind w:left="709" w:hanging="7"/>
              <w:contextualSpacing/>
              <w:rPr>
                <w:rFonts w:cs="Arial"/>
                <w:szCs w:val="20"/>
              </w:rPr>
            </w:pPr>
          </w:p>
          <w:p w14:paraId="60D18692" w14:textId="77777777" w:rsidR="00620A5A" w:rsidRPr="007E558C" w:rsidRDefault="00620A5A" w:rsidP="00D501B9">
            <w:pPr>
              <w:ind w:hanging="7"/>
              <w:contextualSpacing/>
              <w:jc w:val="both"/>
              <w:rPr>
                <w:rFonts w:cs="Arial"/>
                <w:szCs w:val="20"/>
              </w:rPr>
            </w:pPr>
            <w:r w:rsidRPr="007E558C">
              <w:rPr>
                <w:rFonts w:cs="Arial"/>
                <w:noProof/>
                <w:szCs w:val="20"/>
                <w:lang w:eastAsia="lt-LT"/>
              </w:rPr>
              <w:t xml:space="preserve">X </w:t>
            </w:r>
            <w:r w:rsidRPr="007E558C">
              <w:rPr>
                <w:rFonts w:cs="Arial"/>
                <w:szCs w:val="20"/>
              </w:rPr>
              <w:t>– in case of deflation (</w:t>
            </w:r>
            <w:sdt>
              <w:sdtPr>
                <w:rPr>
                  <w:rFonts w:cs="Arial"/>
                  <w:szCs w:val="20"/>
                </w:rPr>
                <w:id w:val="1787468581"/>
                <w:placeholder>
                  <w:docPart w:val="E837F03B2C394922966C0A74C75E2116"/>
                </w:placeholder>
                <w:dropDownList>
                  <w:listItem w:displayText="[Pasirinkti]" w:value="[Pasirinkti]"/>
                  <w:listItem w:displayText="-7" w:value="-7"/>
                  <w:listItem w:displayText="-8" w:value="-8"/>
                  <w:listItem w:displayText="-9" w:value="-9"/>
                  <w:listItem w:displayText="-10" w:value="-10"/>
                </w:dropDownList>
              </w:sdtPr>
              <w:sdtContent>
                <w:r>
                  <w:rPr>
                    <w:rFonts w:cs="Arial"/>
                    <w:szCs w:val="20"/>
                  </w:rPr>
                  <w:t>-8</w:t>
                </w:r>
              </w:sdtContent>
            </w:sdt>
            <w:r w:rsidRPr="007E558C">
              <w:rPr>
                <w:rFonts w:cs="Arial"/>
                <w:szCs w:val="20"/>
              </w:rPr>
              <w:t xml:space="preserve">), in case of inflation </w:t>
            </w:r>
            <w:sdt>
              <w:sdtPr>
                <w:rPr>
                  <w:rFonts w:cs="Arial"/>
                  <w:szCs w:val="20"/>
                </w:rPr>
                <w:id w:val="-824744132"/>
                <w:placeholder>
                  <w:docPart w:val="2C63BF292104419F9FCB47815416A6F4"/>
                </w:placeholder>
                <w:dropDownList>
                  <w:listItem w:displayText="[Pasirinkti]" w:value="[Pasirinkti]"/>
                  <w:listItem w:displayText="7" w:value="7"/>
                  <w:listItem w:displayText="8" w:value="8"/>
                  <w:listItem w:displayText="9" w:value="9"/>
                  <w:listItem w:displayText="10" w:value="10"/>
                </w:dropDownList>
              </w:sdtPr>
              <w:sdtContent>
                <w:r>
                  <w:rPr>
                    <w:rFonts w:cs="Arial"/>
                    <w:szCs w:val="20"/>
                  </w:rPr>
                  <w:t>8</w:t>
                </w:r>
              </w:sdtContent>
            </w:sdt>
            <w:r w:rsidRPr="007E558C">
              <w:rPr>
                <w:rFonts w:cs="Arial"/>
                <w:szCs w:val="20"/>
              </w:rPr>
              <w:t>.</w:t>
            </w:r>
          </w:p>
          <w:p w14:paraId="61247EC1" w14:textId="77777777" w:rsidR="00620A5A" w:rsidRPr="00984D51" w:rsidRDefault="00620A5A" w:rsidP="00D501B9">
            <w:pPr>
              <w:pStyle w:val="BodyTextIndent"/>
              <w:tabs>
                <w:tab w:val="left" w:pos="543"/>
              </w:tabs>
              <w:spacing w:line="256" w:lineRule="auto"/>
              <w:rPr>
                <w:rFonts w:cs="Arial"/>
              </w:rPr>
            </w:pPr>
          </w:p>
        </w:tc>
      </w:tr>
      <w:tr w:rsidR="00620A5A" w14:paraId="49561D23" w14:textId="77777777" w:rsidTr="00D501B9">
        <w:tc>
          <w:tcPr>
            <w:tcW w:w="4732" w:type="dxa"/>
          </w:tcPr>
          <w:p w14:paraId="6A08CA9B" w14:textId="0BF2E72E" w:rsidR="00620A5A" w:rsidRPr="00896649" w:rsidRDefault="00000000" w:rsidP="000113AA">
            <w:pPr>
              <w:pStyle w:val="ListParagraph"/>
              <w:numPr>
                <w:ilvl w:val="0"/>
                <w:numId w:val="15"/>
              </w:numPr>
              <w:tabs>
                <w:tab w:val="left" w:pos="306"/>
              </w:tabs>
              <w:ind w:left="0" w:firstLine="0"/>
              <w:jc w:val="both"/>
              <w:rPr>
                <w:rFonts w:cs="Arial"/>
                <w:color w:val="FF0000"/>
              </w:rPr>
            </w:pPr>
            <w:sdt>
              <w:sdtPr>
                <w:rPr>
                  <w:rFonts w:cs="Arial"/>
                </w:rPr>
                <w:id w:val="627443807"/>
                <w:placeholder>
                  <w:docPart w:val="32B94CE368C249AEAD4CDF1C8377B7D7"/>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Content>
                <w:r w:rsidR="00603DBD">
                  <w:rPr>
                    <w:rFonts w:cs="Arial"/>
                  </w:rPr>
                  <w:t>Perskaičiuota Kaina</w:t>
                </w:r>
              </w:sdtContent>
            </w:sdt>
            <w:r w:rsidR="00620A5A" w:rsidRPr="00896649">
              <w:rPr>
                <w:rFonts w:cs="Arial"/>
              </w:rPr>
              <w:t xml:space="preserve"> įsigalioja nuo abiejų Šalių susitarimo dėl Sutarties pakeitimo pasirašymo dienos, jei pačiame susitarime nenumatyta kitaip.</w:t>
            </w:r>
          </w:p>
        </w:tc>
        <w:tc>
          <w:tcPr>
            <w:tcW w:w="4733" w:type="dxa"/>
          </w:tcPr>
          <w:p w14:paraId="6E518B33" w14:textId="6B2F6126" w:rsidR="00620A5A" w:rsidRPr="00896649" w:rsidRDefault="00000000" w:rsidP="000113AA">
            <w:pPr>
              <w:pStyle w:val="ListParagraph"/>
              <w:numPr>
                <w:ilvl w:val="0"/>
                <w:numId w:val="17"/>
              </w:numPr>
              <w:tabs>
                <w:tab w:val="left" w:pos="391"/>
              </w:tabs>
              <w:ind w:left="-24" w:hanging="24"/>
              <w:jc w:val="both"/>
            </w:pPr>
            <w:sdt>
              <w:sdtPr>
                <w:rPr>
                  <w:rFonts w:cs="Arial"/>
                  <w:bCs/>
                </w:rPr>
                <w:id w:val="1850055098"/>
                <w:placeholder>
                  <w:docPart w:val="ED7C1B9E0D1F4A82A36936AE5D5A1D60"/>
                </w:placeholder>
                <w:dropDownList>
                  <w:listItem w:value="[Pasirinkti]"/>
                  <w:listItem w:displayText="Recalculated Price" w:value="Perskaičiuota Kaina"/>
                  <w:listItem w:displayText="Recalculated Rates" w:value="Perskaičiuoti Įkainiai"/>
                  <w:listItem w:displayText="Recalculated Price and rates" w:value="Perskaičiuoti Kaina ir įkainiai"/>
                </w:dropDownList>
              </w:sdtPr>
              <w:sdtContent>
                <w:r w:rsidR="00603DBD">
                  <w:rPr>
                    <w:rFonts w:cs="Arial"/>
                    <w:bCs/>
                  </w:rPr>
                  <w:t>Recalculated Price</w:t>
                </w:r>
              </w:sdtContent>
            </w:sdt>
            <w:r w:rsidR="00620A5A" w:rsidRPr="00896649">
              <w:t xml:space="preserve"> shall enter into force on the date of signing the agreement between the two Parties on the amendment to the Contract unless the agreement itself provides otherwise.</w:t>
            </w:r>
          </w:p>
        </w:tc>
      </w:tr>
      <w:tr w:rsidR="00620A5A" w14:paraId="13F1DE4D" w14:textId="77777777" w:rsidTr="00D501B9">
        <w:trPr>
          <w:trHeight w:val="1748"/>
        </w:trPr>
        <w:tc>
          <w:tcPr>
            <w:tcW w:w="4732" w:type="dxa"/>
          </w:tcPr>
          <w:p w14:paraId="07A89A11" w14:textId="0782BD8E" w:rsidR="00620A5A" w:rsidRPr="006930FF" w:rsidRDefault="00620A5A" w:rsidP="00D501B9">
            <w:pPr>
              <w:tabs>
                <w:tab w:val="left" w:pos="284"/>
              </w:tabs>
              <w:jc w:val="both"/>
              <w:rPr>
                <w:rFonts w:cs="Arial"/>
                <w:szCs w:val="20"/>
                <w:lang w:val="lt-LT"/>
              </w:rPr>
            </w:pPr>
            <w:r w:rsidRPr="00C7618C">
              <w:rPr>
                <w:rFonts w:cs="Arial"/>
                <w:szCs w:val="20"/>
              </w:rPr>
              <w:t>6</w:t>
            </w:r>
            <w:r w:rsidRPr="000C3EBF">
              <w:rPr>
                <w:rFonts w:cs="Arial"/>
                <w:szCs w:val="20"/>
                <w:lang w:val="lt-LT"/>
              </w:rPr>
              <w:t xml:space="preserve">. </w:t>
            </w:r>
            <w:r w:rsidR="00603DBD" w:rsidRPr="00603DBD">
              <w:rPr>
                <w:rFonts w:cs="Arial"/>
                <w:szCs w:val="20"/>
                <w:lang w:val="lt-LT"/>
              </w:rPr>
              <w:t>Vadovaujantis Viešųjų pirkimų tarnybos direktoriaus patvirtinta Kainodaros taisyklių nustatymo metodika, esant poreikiui, patikslinama (didėja arba mažėja) Sutarties vertė.</w:t>
            </w:r>
          </w:p>
        </w:tc>
        <w:tc>
          <w:tcPr>
            <w:tcW w:w="4733" w:type="dxa"/>
          </w:tcPr>
          <w:p w14:paraId="6A2B2330" w14:textId="1D7FA3B6" w:rsidR="00620A5A" w:rsidRPr="006930FF" w:rsidRDefault="00603DBD" w:rsidP="00603DBD">
            <w:pPr>
              <w:pStyle w:val="ListParagraph"/>
              <w:numPr>
                <w:ilvl w:val="0"/>
                <w:numId w:val="17"/>
              </w:numPr>
              <w:tabs>
                <w:tab w:val="left" w:pos="391"/>
              </w:tabs>
              <w:ind w:left="-24" w:hanging="24"/>
              <w:jc w:val="both"/>
              <w:rPr>
                <w:rFonts w:cs="Arial"/>
              </w:rPr>
            </w:pPr>
            <w:r w:rsidRPr="00603DBD">
              <w:rPr>
                <w:rFonts w:cs="Arial"/>
              </w:rPr>
              <w:t xml:space="preserve">The Contract value shall be adjusted (upwards or downwards) as necessary in accordance with the Methodology for the Determination of the Pricing Rules approved by the Director of the Public Procurement Office.   </w:t>
            </w:r>
          </w:p>
        </w:tc>
      </w:tr>
    </w:tbl>
    <w:p w14:paraId="656DEEEA" w14:textId="77777777" w:rsidR="00620A5A" w:rsidRDefault="00620A5A"/>
    <w:p w14:paraId="7A25AAA9" w14:textId="77777777" w:rsidR="00620A5A" w:rsidRDefault="00620A5A"/>
    <w:p w14:paraId="3C51E9FF" w14:textId="77777777" w:rsidR="002011D2" w:rsidRDefault="002011D2"/>
    <w:p w14:paraId="3B94EFAF" w14:textId="77777777" w:rsidR="002011D2" w:rsidRDefault="002011D2"/>
    <w:p w14:paraId="5385F68A" w14:textId="77777777" w:rsidR="002011D2" w:rsidRDefault="002011D2"/>
    <w:p w14:paraId="770DBDEB" w14:textId="77777777" w:rsidR="002011D2" w:rsidRDefault="002011D2"/>
    <w:p w14:paraId="4185A2CB" w14:textId="77777777" w:rsidR="002011D2" w:rsidRDefault="002011D2"/>
    <w:p w14:paraId="5D3DFF12" w14:textId="77777777" w:rsidR="002011D2" w:rsidRDefault="002011D2"/>
    <w:p w14:paraId="7BA18096" w14:textId="77777777" w:rsidR="002011D2" w:rsidRDefault="002011D2"/>
    <w:p w14:paraId="08043562" w14:textId="77777777" w:rsidR="002011D2" w:rsidRDefault="002011D2"/>
    <w:p w14:paraId="772BD909" w14:textId="77777777" w:rsidR="002011D2" w:rsidRDefault="002011D2"/>
    <w:p w14:paraId="68C8E2B8" w14:textId="77777777" w:rsidR="002011D2" w:rsidRDefault="002011D2"/>
    <w:p w14:paraId="2D9100CE" w14:textId="77777777" w:rsidR="002011D2" w:rsidRDefault="002011D2"/>
    <w:p w14:paraId="4965AB36" w14:textId="77777777" w:rsidR="002011D2" w:rsidRDefault="002011D2"/>
    <w:p w14:paraId="5394DE89" w14:textId="77777777" w:rsidR="002011D2" w:rsidRDefault="002011D2"/>
    <w:p w14:paraId="164A2823" w14:textId="77777777" w:rsidR="002011D2" w:rsidRDefault="002011D2"/>
    <w:p w14:paraId="3468A2E7" w14:textId="77777777" w:rsidR="002011D2" w:rsidRDefault="002011D2"/>
    <w:p w14:paraId="48666D15" w14:textId="77777777" w:rsidR="002011D2" w:rsidRDefault="002011D2"/>
    <w:p w14:paraId="1AC6B898" w14:textId="77777777" w:rsidR="002011D2" w:rsidRDefault="002011D2"/>
    <w:p w14:paraId="41ABA9D1" w14:textId="77777777" w:rsidR="002011D2" w:rsidRDefault="002011D2"/>
    <w:p w14:paraId="690DD8ED" w14:textId="77777777" w:rsidR="002011D2" w:rsidRDefault="002011D2"/>
    <w:p w14:paraId="0B78E9B8" w14:textId="77777777" w:rsidR="002011D2" w:rsidRDefault="002011D2"/>
    <w:p w14:paraId="3200DC94" w14:textId="77777777" w:rsidR="00620A5A" w:rsidRDefault="00620A5A"/>
    <w:tbl>
      <w:tblPr>
        <w:tblStyle w:val="TableGrid"/>
        <w:tblW w:w="9923" w:type="dxa"/>
        <w:tblInd w:w="-294" w:type="dxa"/>
        <w:tblLook w:val="04A0" w:firstRow="1" w:lastRow="0" w:firstColumn="1" w:lastColumn="0" w:noHBand="0" w:noVBand="1"/>
      </w:tblPr>
      <w:tblGrid>
        <w:gridCol w:w="4797"/>
        <w:gridCol w:w="5126"/>
      </w:tblGrid>
      <w:tr w:rsidR="0057534C" w:rsidRPr="00095E6C" w14:paraId="360477E6" w14:textId="77777777" w:rsidTr="00D501B9">
        <w:tc>
          <w:tcPr>
            <w:tcW w:w="4797" w:type="dxa"/>
          </w:tcPr>
          <w:p w14:paraId="3F408ECD" w14:textId="639DED5A" w:rsidR="0057534C" w:rsidRPr="005275EB" w:rsidRDefault="0057534C" w:rsidP="00D501B9">
            <w:pPr>
              <w:pStyle w:val="BodyTextIndent"/>
              <w:spacing w:line="259" w:lineRule="auto"/>
              <w:jc w:val="right"/>
              <w:rPr>
                <w:rFonts w:cs="Arial"/>
                <w:lang w:val="lt-LT"/>
              </w:rPr>
            </w:pPr>
            <w:r w:rsidRPr="005275EB">
              <w:rPr>
                <w:rFonts w:cs="Arial"/>
                <w:lang w:val="lt-LT"/>
              </w:rPr>
              <w:lastRenderedPageBreak/>
              <w:t xml:space="preserve">Sutarties SD Priedas Nr. </w:t>
            </w:r>
            <w:r w:rsidR="002011D2">
              <w:rPr>
                <w:rFonts w:cs="Arial"/>
                <w:lang w:val="lt-LT"/>
              </w:rPr>
              <w:t>4</w:t>
            </w:r>
            <w:r w:rsidRPr="005275EB">
              <w:rPr>
                <w:rFonts w:cs="Arial"/>
                <w:lang w:val="lt-LT"/>
              </w:rPr>
              <w:t xml:space="preserve"> </w:t>
            </w:r>
          </w:p>
        </w:tc>
        <w:tc>
          <w:tcPr>
            <w:tcW w:w="5126" w:type="dxa"/>
          </w:tcPr>
          <w:p w14:paraId="2AB327A4" w14:textId="7EEA46E0" w:rsidR="0057534C" w:rsidRPr="00095E6C" w:rsidRDefault="0057534C" w:rsidP="00D501B9">
            <w:pPr>
              <w:jc w:val="right"/>
              <w:rPr>
                <w:rFonts w:cs="Arial"/>
                <w:szCs w:val="20"/>
              </w:rPr>
            </w:pPr>
            <w:r w:rsidRPr="00095E6C">
              <w:rPr>
                <w:rFonts w:cs="Arial"/>
                <w:szCs w:val="20"/>
              </w:rPr>
              <w:t xml:space="preserve">Annex </w:t>
            </w:r>
            <w:r w:rsidR="002011D2">
              <w:rPr>
                <w:rFonts w:cs="Arial"/>
                <w:szCs w:val="20"/>
              </w:rPr>
              <w:t>4</w:t>
            </w:r>
            <w:r w:rsidRPr="00095E6C">
              <w:rPr>
                <w:rFonts w:cs="Arial"/>
                <w:szCs w:val="20"/>
              </w:rPr>
              <w:t xml:space="preserve"> to the </w:t>
            </w:r>
            <w:r>
              <w:rPr>
                <w:rFonts w:cs="Arial"/>
                <w:szCs w:val="20"/>
              </w:rPr>
              <w:t>SP</w:t>
            </w:r>
            <w:r w:rsidRPr="00095E6C">
              <w:rPr>
                <w:rFonts w:cs="Arial"/>
                <w:szCs w:val="20"/>
              </w:rPr>
              <w:t xml:space="preserve"> of the </w:t>
            </w:r>
            <w:r>
              <w:rPr>
                <w:rFonts w:cs="Arial"/>
                <w:szCs w:val="20"/>
              </w:rPr>
              <w:t>Contract</w:t>
            </w:r>
          </w:p>
        </w:tc>
      </w:tr>
      <w:tr w:rsidR="0057534C" w:rsidRPr="00095E6C" w14:paraId="0828D5B1" w14:textId="77777777" w:rsidTr="00D501B9">
        <w:tc>
          <w:tcPr>
            <w:tcW w:w="4797" w:type="dxa"/>
            <w:tcBorders>
              <w:bottom w:val="single" w:sz="4" w:space="0" w:color="auto"/>
            </w:tcBorders>
          </w:tcPr>
          <w:p w14:paraId="64788AAB" w14:textId="77777777" w:rsidR="0057534C" w:rsidRPr="005275EB" w:rsidRDefault="0057534C" w:rsidP="00D501B9">
            <w:pPr>
              <w:pStyle w:val="BodyTextIndent"/>
              <w:spacing w:line="259" w:lineRule="auto"/>
              <w:jc w:val="right"/>
              <w:rPr>
                <w:rFonts w:cs="Arial"/>
                <w:lang w:val="lt-LT"/>
              </w:rPr>
            </w:pPr>
          </w:p>
        </w:tc>
        <w:tc>
          <w:tcPr>
            <w:tcW w:w="5126" w:type="dxa"/>
            <w:tcBorders>
              <w:bottom w:val="single" w:sz="4" w:space="0" w:color="auto"/>
            </w:tcBorders>
          </w:tcPr>
          <w:p w14:paraId="7F6CB356" w14:textId="77777777" w:rsidR="0057534C" w:rsidRPr="00095E6C" w:rsidRDefault="0057534C" w:rsidP="00D501B9">
            <w:pPr>
              <w:jc w:val="right"/>
              <w:rPr>
                <w:rFonts w:cs="Arial"/>
                <w:szCs w:val="20"/>
              </w:rPr>
            </w:pPr>
          </w:p>
        </w:tc>
      </w:tr>
      <w:tr w:rsidR="0057534C" w:rsidRPr="006227D3" w14:paraId="5512EB71" w14:textId="77777777" w:rsidTr="00D501B9">
        <w:tc>
          <w:tcPr>
            <w:tcW w:w="4797" w:type="dxa"/>
            <w:tcBorders>
              <w:bottom w:val="single" w:sz="4" w:space="0" w:color="auto"/>
            </w:tcBorders>
          </w:tcPr>
          <w:p w14:paraId="219AAD10" w14:textId="5C693C7B" w:rsidR="0057534C" w:rsidRPr="005275EB" w:rsidRDefault="0057534C" w:rsidP="00D501B9">
            <w:pPr>
              <w:pStyle w:val="BodyTextIndent"/>
              <w:spacing w:line="259" w:lineRule="auto"/>
              <w:jc w:val="center"/>
              <w:rPr>
                <w:rFonts w:cs="Arial"/>
                <w:b/>
                <w:bCs/>
                <w:lang w:val="lt-LT"/>
              </w:rPr>
            </w:pPr>
            <w:r w:rsidRPr="005275EB">
              <w:rPr>
                <w:rFonts w:cs="Arial"/>
                <w:b/>
                <w:bCs/>
                <w:lang w:val="lt-LT"/>
              </w:rPr>
              <w:t xml:space="preserve">ŪKIO SUBJEKTŲ, SUBTEIKĖJŲ SĄRAŠAS BEI PERDUODAMŲ SUTARTINIŲ ĮSIPAREIGOJIMŲ DALIS </w:t>
            </w:r>
          </w:p>
        </w:tc>
        <w:tc>
          <w:tcPr>
            <w:tcW w:w="5126" w:type="dxa"/>
            <w:tcBorders>
              <w:bottom w:val="single" w:sz="4" w:space="0" w:color="auto"/>
            </w:tcBorders>
          </w:tcPr>
          <w:p w14:paraId="45EDF669" w14:textId="4C422A67" w:rsidR="0057534C" w:rsidRPr="006227D3" w:rsidRDefault="0057534C" w:rsidP="00D501B9">
            <w:pPr>
              <w:pStyle w:val="BodyTextIndent"/>
              <w:spacing w:line="259" w:lineRule="auto"/>
              <w:jc w:val="center"/>
              <w:rPr>
                <w:rFonts w:cs="Arial"/>
                <w:b/>
                <w:bCs/>
                <w:lang w:val="en-GB"/>
              </w:rPr>
            </w:pPr>
            <w:r w:rsidRPr="001C7B81">
              <w:rPr>
                <w:rFonts w:cs="Arial"/>
                <w:b/>
                <w:bCs/>
                <w:lang w:val="en-GB"/>
              </w:rPr>
              <w:t xml:space="preserve">LIST OF </w:t>
            </w:r>
            <w:r>
              <w:rPr>
                <w:rFonts w:cs="Arial"/>
                <w:b/>
                <w:bCs/>
                <w:lang w:val="en-GB"/>
              </w:rPr>
              <w:t>ECONOMIC ENTITIES, SUB-SUPPLIERS</w:t>
            </w:r>
            <w:r w:rsidRPr="001C7B81">
              <w:rPr>
                <w:rFonts w:cs="Arial"/>
                <w:b/>
                <w:bCs/>
                <w:lang w:val="en-GB"/>
              </w:rPr>
              <w:t xml:space="preserve"> AND SHARE OF THE TRANSFERRED CONTRACTUAL OBLIGATIONS </w:t>
            </w:r>
          </w:p>
        </w:tc>
      </w:tr>
      <w:tr w:rsidR="0057534C" w14:paraId="3EE12868" w14:textId="77777777" w:rsidTr="00D501B9">
        <w:tc>
          <w:tcPr>
            <w:tcW w:w="4797" w:type="dxa"/>
            <w:tcBorders>
              <w:top w:val="single" w:sz="4" w:space="0" w:color="auto"/>
              <w:left w:val="nil"/>
              <w:bottom w:val="nil"/>
              <w:right w:val="nil"/>
            </w:tcBorders>
          </w:tcPr>
          <w:p w14:paraId="51DF2AF6" w14:textId="77777777" w:rsidR="0057534C" w:rsidRPr="005275EB" w:rsidRDefault="0057534C" w:rsidP="00D501B9">
            <w:pPr>
              <w:rPr>
                <w:lang w:val="lt-LT"/>
              </w:rPr>
            </w:pPr>
          </w:p>
        </w:tc>
        <w:tc>
          <w:tcPr>
            <w:tcW w:w="5126" w:type="dxa"/>
            <w:tcBorders>
              <w:top w:val="single" w:sz="4" w:space="0" w:color="auto"/>
              <w:left w:val="nil"/>
              <w:bottom w:val="nil"/>
              <w:right w:val="nil"/>
            </w:tcBorders>
          </w:tcPr>
          <w:p w14:paraId="79800232" w14:textId="77777777" w:rsidR="0057534C" w:rsidRDefault="0057534C" w:rsidP="00D501B9"/>
        </w:tc>
      </w:tr>
      <w:tr w:rsidR="0057534C" w14:paraId="0024DE08" w14:textId="77777777" w:rsidTr="00D501B9">
        <w:tc>
          <w:tcPr>
            <w:tcW w:w="4797" w:type="dxa"/>
            <w:tcBorders>
              <w:top w:val="nil"/>
              <w:left w:val="nil"/>
              <w:bottom w:val="single" w:sz="4" w:space="0" w:color="auto"/>
              <w:right w:val="nil"/>
            </w:tcBorders>
          </w:tcPr>
          <w:p w14:paraId="5ED7FB84" w14:textId="77777777" w:rsidR="0057534C" w:rsidRPr="005275EB" w:rsidRDefault="0057534C" w:rsidP="00D501B9">
            <w:pPr>
              <w:rPr>
                <w:lang w:val="lt-LT"/>
              </w:rPr>
            </w:pPr>
            <w:r w:rsidRPr="005275EB">
              <w:rPr>
                <w:rFonts w:cs="Arial"/>
                <w:lang w:val="lt-LT"/>
              </w:rPr>
              <w:t>Pasitelkti Ūkio subjektai ir kvazisubtiekėjai (dėl atitikimo kvalifikacijos reikalavimui)</w:t>
            </w:r>
          </w:p>
        </w:tc>
        <w:tc>
          <w:tcPr>
            <w:tcW w:w="5126" w:type="dxa"/>
            <w:tcBorders>
              <w:top w:val="nil"/>
              <w:left w:val="nil"/>
              <w:bottom w:val="single" w:sz="4" w:space="0" w:color="auto"/>
              <w:right w:val="nil"/>
            </w:tcBorders>
          </w:tcPr>
          <w:p w14:paraId="1ED8D9B6" w14:textId="77777777" w:rsidR="0057534C" w:rsidRDefault="0057534C" w:rsidP="00D501B9">
            <w:r>
              <w:rPr>
                <w:rFonts w:cs="Arial"/>
                <w:szCs w:val="20"/>
              </w:rPr>
              <w:t>Engaged</w:t>
            </w:r>
            <w:r w:rsidRPr="00095E6C">
              <w:rPr>
                <w:rFonts w:cs="Arial"/>
                <w:szCs w:val="20"/>
              </w:rPr>
              <w:t xml:space="preserve"> </w:t>
            </w:r>
            <w:r>
              <w:rPr>
                <w:rFonts w:cs="Arial"/>
                <w:szCs w:val="20"/>
              </w:rPr>
              <w:t xml:space="preserve">Economic Entities and </w:t>
            </w:r>
            <w:r w:rsidRPr="00B81BA2">
              <w:rPr>
                <w:rFonts w:cs="Arial"/>
                <w:szCs w:val="20"/>
              </w:rPr>
              <w:t>Quasi-subsupplier</w:t>
            </w:r>
            <w:r w:rsidRPr="00095E6C">
              <w:rPr>
                <w:rFonts w:cs="Arial"/>
                <w:szCs w:val="20"/>
              </w:rPr>
              <w:t xml:space="preserve"> (for compliance to the qualification requirement)</w:t>
            </w:r>
          </w:p>
        </w:tc>
      </w:tr>
      <w:tr w:rsidR="0057534C" w14:paraId="26FC9CBA" w14:textId="77777777" w:rsidTr="00D501B9">
        <w:tc>
          <w:tcPr>
            <w:tcW w:w="4797" w:type="dxa"/>
            <w:tcBorders>
              <w:top w:val="single" w:sz="4" w:space="0" w:color="auto"/>
            </w:tcBorders>
          </w:tcPr>
          <w:p w14:paraId="21669440" w14:textId="77777777" w:rsidR="0057534C" w:rsidRPr="005275EB" w:rsidRDefault="0057534C" w:rsidP="00D501B9">
            <w:pPr>
              <w:rPr>
                <w:lang w:val="lt-LT"/>
              </w:rPr>
            </w:pPr>
            <w:r w:rsidRPr="005275EB">
              <w:rPr>
                <w:rFonts w:cs="Arial"/>
                <w:b/>
                <w:bCs/>
                <w:lang w:val="lt-LT"/>
              </w:rPr>
              <w:t>Pavadinimas / Name</w:t>
            </w:r>
          </w:p>
        </w:tc>
        <w:tc>
          <w:tcPr>
            <w:tcW w:w="5126" w:type="dxa"/>
            <w:tcBorders>
              <w:top w:val="single" w:sz="4" w:space="0" w:color="auto"/>
            </w:tcBorders>
          </w:tcPr>
          <w:p w14:paraId="77522FB1" w14:textId="77777777" w:rsidR="0057534C" w:rsidRPr="00BB4167" w:rsidRDefault="0057534C" w:rsidP="00D501B9">
            <w:r w:rsidRPr="00BB4167">
              <w:rPr>
                <w:rFonts w:cs="Arial"/>
                <w:b/>
                <w:bCs/>
              </w:rPr>
              <w:t>Kvalifikacijos reikalavimas (nurodyti SPS priedo Nr. __ punktą ir patį reikalavimą) / Qualification requirement (indicate the specific paragraph of Annex [No.] to the SPC and the requirement itself)</w:t>
            </w:r>
          </w:p>
        </w:tc>
      </w:tr>
      <w:tr w:rsidR="0057534C" w:rsidRPr="008540F9" w14:paraId="6CBA4F9E" w14:textId="77777777" w:rsidTr="00D501B9">
        <w:tc>
          <w:tcPr>
            <w:tcW w:w="4797" w:type="dxa"/>
            <w:tcBorders>
              <w:bottom w:val="single" w:sz="4" w:space="0" w:color="auto"/>
            </w:tcBorders>
          </w:tcPr>
          <w:p w14:paraId="44155620" w14:textId="77777777" w:rsidR="0057534C" w:rsidRPr="005275EB" w:rsidRDefault="0057534C" w:rsidP="00D501B9">
            <w:pPr>
              <w:rPr>
                <w:rFonts w:cs="Arial"/>
                <w:b/>
                <w:bCs/>
                <w:lang w:val="lt-LT"/>
              </w:rPr>
            </w:pPr>
          </w:p>
        </w:tc>
        <w:tc>
          <w:tcPr>
            <w:tcW w:w="5126" w:type="dxa"/>
            <w:tcBorders>
              <w:bottom w:val="single" w:sz="4" w:space="0" w:color="auto"/>
            </w:tcBorders>
          </w:tcPr>
          <w:p w14:paraId="0195D934" w14:textId="77777777" w:rsidR="0057534C" w:rsidRPr="00BB4167" w:rsidRDefault="0057534C" w:rsidP="00D501B9">
            <w:pPr>
              <w:rPr>
                <w:rFonts w:cs="Arial"/>
                <w:b/>
                <w:bCs/>
              </w:rPr>
            </w:pPr>
          </w:p>
        </w:tc>
      </w:tr>
      <w:tr w:rsidR="0057534C" w14:paraId="023F4E63" w14:textId="77777777" w:rsidTr="00D501B9">
        <w:tc>
          <w:tcPr>
            <w:tcW w:w="4797" w:type="dxa"/>
            <w:tcBorders>
              <w:bottom w:val="single" w:sz="4" w:space="0" w:color="auto"/>
            </w:tcBorders>
          </w:tcPr>
          <w:p w14:paraId="428D554A" w14:textId="77777777" w:rsidR="0057534C" w:rsidRPr="005275EB" w:rsidRDefault="0057534C" w:rsidP="00D501B9">
            <w:pPr>
              <w:rPr>
                <w:lang w:val="lt-LT"/>
              </w:rPr>
            </w:pPr>
          </w:p>
        </w:tc>
        <w:tc>
          <w:tcPr>
            <w:tcW w:w="5126" w:type="dxa"/>
            <w:tcBorders>
              <w:bottom w:val="single" w:sz="4" w:space="0" w:color="auto"/>
            </w:tcBorders>
          </w:tcPr>
          <w:p w14:paraId="430DC4AF" w14:textId="77777777" w:rsidR="0057534C" w:rsidRPr="00BB4167" w:rsidRDefault="0057534C" w:rsidP="00D501B9"/>
        </w:tc>
      </w:tr>
      <w:tr w:rsidR="0057534C" w14:paraId="584BAA88" w14:textId="77777777" w:rsidTr="00D501B9">
        <w:tc>
          <w:tcPr>
            <w:tcW w:w="4797" w:type="dxa"/>
            <w:tcBorders>
              <w:top w:val="single" w:sz="4" w:space="0" w:color="auto"/>
              <w:left w:val="nil"/>
              <w:bottom w:val="nil"/>
              <w:right w:val="nil"/>
            </w:tcBorders>
          </w:tcPr>
          <w:p w14:paraId="51AED327" w14:textId="77777777" w:rsidR="0057534C" w:rsidRPr="005275EB" w:rsidRDefault="0057534C" w:rsidP="00D501B9">
            <w:pPr>
              <w:rPr>
                <w:lang w:val="lt-LT"/>
              </w:rPr>
            </w:pPr>
          </w:p>
        </w:tc>
        <w:tc>
          <w:tcPr>
            <w:tcW w:w="5126" w:type="dxa"/>
            <w:tcBorders>
              <w:top w:val="single" w:sz="4" w:space="0" w:color="auto"/>
              <w:left w:val="nil"/>
              <w:bottom w:val="nil"/>
              <w:right w:val="nil"/>
            </w:tcBorders>
          </w:tcPr>
          <w:p w14:paraId="3AE758EF" w14:textId="77777777" w:rsidR="0057534C" w:rsidRPr="00BB4167" w:rsidRDefault="0057534C" w:rsidP="00D501B9"/>
        </w:tc>
      </w:tr>
      <w:tr w:rsidR="0057534C" w14:paraId="0B271E37" w14:textId="77777777" w:rsidTr="00D501B9">
        <w:tc>
          <w:tcPr>
            <w:tcW w:w="4797" w:type="dxa"/>
            <w:tcBorders>
              <w:top w:val="nil"/>
              <w:left w:val="nil"/>
              <w:bottom w:val="single" w:sz="4" w:space="0" w:color="auto"/>
              <w:right w:val="nil"/>
            </w:tcBorders>
          </w:tcPr>
          <w:p w14:paraId="69D9F7D9" w14:textId="049E3D29" w:rsidR="0057534C" w:rsidRPr="005275EB" w:rsidRDefault="00650767" w:rsidP="00650767">
            <w:pPr>
              <w:pStyle w:val="BodyTextIndent"/>
              <w:spacing w:line="259" w:lineRule="auto"/>
              <w:jc w:val="both"/>
              <w:rPr>
                <w:rFonts w:cs="Arial"/>
                <w:lang w:val="lt-LT"/>
              </w:rPr>
            </w:pPr>
            <w:r w:rsidRPr="00FE027A">
              <w:rPr>
                <w:rFonts w:cs="Arial"/>
              </w:rPr>
              <w:t xml:space="preserve">Pasitelkti </w:t>
            </w:r>
            <w:r>
              <w:rPr>
                <w:rFonts w:cs="Arial"/>
              </w:rPr>
              <w:t>Subteikėjai, kurie vykdys sutarties dalį, kuriai keliami Pirkimo sąlygose nurodyti reikalavimai kvalifikacijai (Paslaugų teikėjas pats atitinka keliamą kvalifikacijos reikalavimą)</w:t>
            </w:r>
            <w:r>
              <w:rPr>
                <w:rFonts w:cs="Arial"/>
                <w:b/>
                <w:bCs/>
              </w:rPr>
              <w:t>*</w:t>
            </w:r>
          </w:p>
        </w:tc>
        <w:tc>
          <w:tcPr>
            <w:tcW w:w="5126" w:type="dxa"/>
            <w:tcBorders>
              <w:top w:val="nil"/>
              <w:left w:val="nil"/>
              <w:bottom w:val="single" w:sz="4" w:space="0" w:color="auto"/>
              <w:right w:val="nil"/>
            </w:tcBorders>
          </w:tcPr>
          <w:p w14:paraId="6A0634DE" w14:textId="3B634FDD" w:rsidR="0057534C" w:rsidRPr="00BB4167" w:rsidRDefault="00CE1AA6" w:rsidP="00D501B9">
            <w:pPr>
              <w:jc w:val="both"/>
            </w:pPr>
            <w:r w:rsidRPr="00BB4167">
              <w:t>Engaged Subcontractors who will carry out the lot of the Contract that is subject to the qualification requirements specified in the Procurement Conditions (the Service Provider meets the specified qualification requirement on its own)*</w:t>
            </w:r>
          </w:p>
        </w:tc>
      </w:tr>
      <w:tr w:rsidR="0057534C" w14:paraId="3534DB24" w14:textId="77777777" w:rsidTr="00BB4167">
        <w:trPr>
          <w:trHeight w:val="70"/>
        </w:trPr>
        <w:tc>
          <w:tcPr>
            <w:tcW w:w="4797" w:type="dxa"/>
            <w:tcBorders>
              <w:top w:val="single" w:sz="4" w:space="0" w:color="auto"/>
            </w:tcBorders>
          </w:tcPr>
          <w:p w14:paraId="76BED73A" w14:textId="77777777" w:rsidR="0057534C" w:rsidRPr="005275EB" w:rsidRDefault="0057534C" w:rsidP="00D501B9">
            <w:pPr>
              <w:rPr>
                <w:lang w:val="lt-LT"/>
              </w:rPr>
            </w:pPr>
            <w:r w:rsidRPr="005275EB">
              <w:rPr>
                <w:rFonts w:cs="Arial"/>
                <w:b/>
                <w:bCs/>
                <w:lang w:val="lt-LT"/>
              </w:rPr>
              <w:t>Pavadinimas arba Vardas Pavardė / Name and Full name</w:t>
            </w:r>
          </w:p>
        </w:tc>
        <w:tc>
          <w:tcPr>
            <w:tcW w:w="5126" w:type="dxa"/>
            <w:tcBorders>
              <w:top w:val="single" w:sz="4" w:space="0" w:color="auto"/>
            </w:tcBorders>
          </w:tcPr>
          <w:p w14:paraId="1253D591" w14:textId="77777777" w:rsidR="0057534C" w:rsidRPr="00BB4167" w:rsidRDefault="0057534C" w:rsidP="00D501B9">
            <w:pPr>
              <w:jc w:val="both"/>
            </w:pPr>
            <w:r w:rsidRPr="00BB4167">
              <w:rPr>
                <w:rFonts w:cs="Arial"/>
                <w:b/>
                <w:bCs/>
              </w:rPr>
              <w:t>Kvalifikacijos reikalavimas (nurodyti SPS priedo Nr. __ punktą ir patį reikalavimą) / Qualification requirement (indicate the specific paragraph of Annex [No.] to the SPC and the requirement itself)</w:t>
            </w:r>
          </w:p>
        </w:tc>
      </w:tr>
      <w:tr w:rsidR="0057534C" w14:paraId="42E2DFCE" w14:textId="77777777" w:rsidTr="00D501B9">
        <w:tc>
          <w:tcPr>
            <w:tcW w:w="4797" w:type="dxa"/>
          </w:tcPr>
          <w:p w14:paraId="47C7C826" w14:textId="77777777" w:rsidR="0057534C" w:rsidRPr="005275EB" w:rsidRDefault="0057534C" w:rsidP="00D501B9">
            <w:pPr>
              <w:rPr>
                <w:lang w:val="lt-LT"/>
              </w:rPr>
            </w:pPr>
          </w:p>
        </w:tc>
        <w:tc>
          <w:tcPr>
            <w:tcW w:w="5126" w:type="dxa"/>
          </w:tcPr>
          <w:p w14:paraId="56562C00" w14:textId="77777777" w:rsidR="0057534C" w:rsidRDefault="0057534C" w:rsidP="00D501B9"/>
        </w:tc>
      </w:tr>
      <w:tr w:rsidR="0057534C" w14:paraId="66860BC4" w14:textId="77777777" w:rsidTr="00D501B9">
        <w:tc>
          <w:tcPr>
            <w:tcW w:w="4797" w:type="dxa"/>
            <w:tcBorders>
              <w:bottom w:val="single" w:sz="4" w:space="0" w:color="auto"/>
            </w:tcBorders>
          </w:tcPr>
          <w:p w14:paraId="14B0B994" w14:textId="77777777" w:rsidR="0057534C" w:rsidRPr="005275EB" w:rsidRDefault="0057534C" w:rsidP="00D501B9">
            <w:pPr>
              <w:rPr>
                <w:lang w:val="lt-LT"/>
              </w:rPr>
            </w:pPr>
          </w:p>
        </w:tc>
        <w:tc>
          <w:tcPr>
            <w:tcW w:w="5126" w:type="dxa"/>
            <w:tcBorders>
              <w:bottom w:val="single" w:sz="4" w:space="0" w:color="auto"/>
            </w:tcBorders>
          </w:tcPr>
          <w:p w14:paraId="5ACC3124" w14:textId="77777777" w:rsidR="0057534C" w:rsidRDefault="0057534C" w:rsidP="00D501B9"/>
        </w:tc>
      </w:tr>
      <w:tr w:rsidR="0057534C" w14:paraId="60336EC8" w14:textId="77777777" w:rsidTr="00D501B9">
        <w:tc>
          <w:tcPr>
            <w:tcW w:w="4797" w:type="dxa"/>
            <w:tcBorders>
              <w:bottom w:val="single" w:sz="4" w:space="0" w:color="auto"/>
            </w:tcBorders>
          </w:tcPr>
          <w:p w14:paraId="3F7E484D" w14:textId="77777777" w:rsidR="0057534C" w:rsidRPr="005275EB" w:rsidRDefault="0057534C" w:rsidP="00D501B9">
            <w:pPr>
              <w:jc w:val="both"/>
              <w:rPr>
                <w:lang w:val="lt-LT"/>
              </w:rPr>
            </w:pPr>
            <w:r w:rsidRPr="005275EB">
              <w:rPr>
                <w:rStyle w:val="normaltextrun"/>
                <w:rFonts w:cs="Arial"/>
                <w:i/>
                <w:iCs/>
                <w:u w:val="single"/>
                <w:shd w:val="clear" w:color="auto" w:fill="FFFFFF"/>
                <w:lang w:val="lt-LT"/>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5275EB">
              <w:rPr>
                <w:rStyle w:val="eop"/>
                <w:rFonts w:cs="Arial"/>
                <w:i/>
                <w:iCs/>
                <w:shd w:val="clear" w:color="auto" w:fill="FFFFFF"/>
                <w:lang w:val="lt-LT"/>
              </w:rPr>
              <w:t> </w:t>
            </w:r>
          </w:p>
        </w:tc>
        <w:tc>
          <w:tcPr>
            <w:tcW w:w="5126" w:type="dxa"/>
            <w:tcBorders>
              <w:bottom w:val="single" w:sz="4" w:space="0" w:color="auto"/>
            </w:tcBorders>
          </w:tcPr>
          <w:p w14:paraId="6AA8939A" w14:textId="77777777" w:rsidR="0057534C" w:rsidRDefault="0057534C" w:rsidP="00D501B9">
            <w:pPr>
              <w:jc w:val="both"/>
            </w:pPr>
            <w:r>
              <w:rPr>
                <w:rStyle w:val="normaltextrun"/>
                <w:rFonts w:cs="Arial"/>
                <w:i/>
                <w:iCs/>
                <w:u w:val="single"/>
                <w:shd w:val="clear" w:color="auto" w:fill="FFFFFF"/>
              </w:rPr>
              <w:t>*</w:t>
            </w:r>
            <w:r w:rsidRPr="0048228D">
              <w:rPr>
                <w:rStyle w:val="normaltextrun"/>
                <w:rFonts w:cs="Arial"/>
                <w:i/>
                <w:iCs/>
                <w:u w:val="single"/>
                <w:shd w:val="clear" w:color="auto" w:fill="FFFFFF"/>
              </w:rPr>
              <w:t>The qualifications of these sub-suppliers have not been evaluated during the Procurement process and, therefore, in order for them to be used for the performance of the Contract, they will have to be subject to a verification of their compliance with the qualification requirements (in the context of the scope of the contractual obligations to be outsourced), in accordance with the procedures set out in this Contract.</w:t>
            </w:r>
            <w:r>
              <w:t xml:space="preserve"> </w:t>
            </w:r>
          </w:p>
        </w:tc>
      </w:tr>
      <w:tr w:rsidR="0057534C" w14:paraId="1786A1E3" w14:textId="77777777" w:rsidTr="00D501B9">
        <w:tc>
          <w:tcPr>
            <w:tcW w:w="4797" w:type="dxa"/>
            <w:tcBorders>
              <w:top w:val="single" w:sz="4" w:space="0" w:color="auto"/>
              <w:left w:val="nil"/>
              <w:bottom w:val="nil"/>
              <w:right w:val="nil"/>
            </w:tcBorders>
          </w:tcPr>
          <w:p w14:paraId="302DE7D1" w14:textId="77777777" w:rsidR="0057534C" w:rsidRPr="005275EB" w:rsidRDefault="0057534C" w:rsidP="00D501B9">
            <w:pPr>
              <w:pStyle w:val="BodyTextIndent"/>
              <w:spacing w:line="259" w:lineRule="auto"/>
              <w:rPr>
                <w:rFonts w:cs="Arial"/>
                <w:lang w:val="lt-LT"/>
              </w:rPr>
            </w:pPr>
          </w:p>
        </w:tc>
        <w:tc>
          <w:tcPr>
            <w:tcW w:w="5126" w:type="dxa"/>
            <w:tcBorders>
              <w:top w:val="single" w:sz="4" w:space="0" w:color="auto"/>
              <w:left w:val="nil"/>
              <w:bottom w:val="nil"/>
              <w:right w:val="nil"/>
            </w:tcBorders>
          </w:tcPr>
          <w:p w14:paraId="6C230BBF" w14:textId="77777777" w:rsidR="0057534C" w:rsidRDefault="0057534C" w:rsidP="00D501B9">
            <w:pPr>
              <w:rPr>
                <w:rFonts w:cs="Arial"/>
                <w:szCs w:val="20"/>
              </w:rPr>
            </w:pPr>
          </w:p>
        </w:tc>
      </w:tr>
      <w:tr w:rsidR="0057534C" w:rsidRPr="00095E6C" w14:paraId="418D7F5D" w14:textId="77777777" w:rsidTr="00D501B9">
        <w:tc>
          <w:tcPr>
            <w:tcW w:w="4797" w:type="dxa"/>
            <w:tcBorders>
              <w:top w:val="nil"/>
              <w:left w:val="nil"/>
              <w:bottom w:val="single" w:sz="4" w:space="0" w:color="auto"/>
              <w:right w:val="nil"/>
            </w:tcBorders>
          </w:tcPr>
          <w:p w14:paraId="22FD52EA" w14:textId="77777777" w:rsidR="0057534C" w:rsidRPr="005275EB" w:rsidRDefault="0057534C" w:rsidP="00D501B9">
            <w:pPr>
              <w:pStyle w:val="BodyTextIndent"/>
              <w:spacing w:line="259" w:lineRule="auto"/>
              <w:rPr>
                <w:rFonts w:cs="Arial"/>
                <w:lang w:val="lt-LT"/>
              </w:rPr>
            </w:pPr>
            <w:r w:rsidRPr="005275EB">
              <w:rPr>
                <w:rFonts w:cs="Arial"/>
                <w:lang w:val="lt-LT"/>
              </w:rPr>
              <w:t>Pasitelkti Subteikėjai</w:t>
            </w:r>
          </w:p>
        </w:tc>
        <w:tc>
          <w:tcPr>
            <w:tcW w:w="5126" w:type="dxa"/>
            <w:tcBorders>
              <w:top w:val="nil"/>
              <w:left w:val="nil"/>
              <w:bottom w:val="single" w:sz="4" w:space="0" w:color="auto"/>
              <w:right w:val="nil"/>
            </w:tcBorders>
          </w:tcPr>
          <w:p w14:paraId="6B629F7D" w14:textId="77777777" w:rsidR="0057534C" w:rsidRPr="00095E6C" w:rsidRDefault="0057534C" w:rsidP="00D501B9">
            <w:pPr>
              <w:rPr>
                <w:rFonts w:cs="Arial"/>
                <w:szCs w:val="20"/>
              </w:rPr>
            </w:pPr>
            <w:r>
              <w:rPr>
                <w:rFonts w:cs="Arial"/>
                <w:szCs w:val="20"/>
              </w:rPr>
              <w:t>Engaged</w:t>
            </w:r>
            <w:r w:rsidRPr="00095E6C">
              <w:rPr>
                <w:rFonts w:cs="Arial"/>
                <w:szCs w:val="20"/>
              </w:rPr>
              <w:t xml:space="preserve"> </w:t>
            </w:r>
            <w:r>
              <w:rPr>
                <w:rFonts w:cs="Arial"/>
                <w:szCs w:val="20"/>
              </w:rPr>
              <w:t>Sub-Supplier</w:t>
            </w:r>
            <w:r w:rsidRPr="00095E6C">
              <w:rPr>
                <w:rFonts w:cs="Arial"/>
                <w:szCs w:val="20"/>
              </w:rPr>
              <w:t>s</w:t>
            </w:r>
          </w:p>
        </w:tc>
      </w:tr>
      <w:tr w:rsidR="0057534C" w:rsidRPr="002442BE" w14:paraId="6F83E895" w14:textId="77777777" w:rsidTr="00D501B9">
        <w:tc>
          <w:tcPr>
            <w:tcW w:w="4797" w:type="dxa"/>
            <w:tcBorders>
              <w:top w:val="single" w:sz="4" w:space="0" w:color="auto"/>
            </w:tcBorders>
          </w:tcPr>
          <w:p w14:paraId="6C5BDD7C" w14:textId="77777777" w:rsidR="0057534C" w:rsidRPr="005275EB" w:rsidRDefault="0057534C" w:rsidP="00D501B9">
            <w:pPr>
              <w:pStyle w:val="BodyTextIndent"/>
              <w:spacing w:line="259" w:lineRule="auto"/>
              <w:rPr>
                <w:rFonts w:cs="Arial"/>
                <w:b/>
                <w:bCs/>
                <w:lang w:val="lt-LT"/>
              </w:rPr>
            </w:pPr>
            <w:r w:rsidRPr="005275EB">
              <w:rPr>
                <w:rFonts w:cs="Arial"/>
                <w:b/>
                <w:bCs/>
                <w:lang w:val="lt-LT"/>
              </w:rPr>
              <w:t>Pavadinimas / Name</w:t>
            </w:r>
          </w:p>
        </w:tc>
        <w:tc>
          <w:tcPr>
            <w:tcW w:w="5126" w:type="dxa"/>
            <w:tcBorders>
              <w:top w:val="single" w:sz="4" w:space="0" w:color="auto"/>
            </w:tcBorders>
          </w:tcPr>
          <w:p w14:paraId="1B4CE1EC" w14:textId="77777777" w:rsidR="0057534C" w:rsidRPr="002442BE" w:rsidRDefault="0057534C" w:rsidP="00D501B9">
            <w:pPr>
              <w:pStyle w:val="BodyTextIndent"/>
              <w:spacing w:line="259" w:lineRule="auto"/>
              <w:rPr>
                <w:rFonts w:cs="Arial"/>
                <w:b/>
                <w:bCs/>
              </w:rPr>
            </w:pPr>
            <w:r w:rsidRPr="48609D98">
              <w:rPr>
                <w:rFonts w:cs="Arial"/>
                <w:b/>
                <w:bCs/>
              </w:rPr>
              <w:t>Sutarties dalis, kurią vykdys Subteikėjas</w:t>
            </w:r>
            <w:r>
              <w:rPr>
                <w:rFonts w:cs="Arial"/>
                <w:b/>
                <w:bCs/>
              </w:rPr>
              <w:t xml:space="preserve"> / </w:t>
            </w:r>
            <w:r w:rsidRPr="001C7B81">
              <w:rPr>
                <w:rFonts w:cs="Arial"/>
                <w:b/>
                <w:bCs/>
                <w:lang w:val="en-GB"/>
              </w:rPr>
              <w:t xml:space="preserve">Share of the </w:t>
            </w:r>
            <w:r>
              <w:rPr>
                <w:rFonts w:cs="Arial"/>
                <w:b/>
                <w:bCs/>
                <w:lang w:val="en-GB"/>
              </w:rPr>
              <w:t>Contrac</w:t>
            </w:r>
            <w:r w:rsidRPr="001C7B81">
              <w:rPr>
                <w:rFonts w:cs="Arial"/>
                <w:b/>
                <w:bCs/>
                <w:lang w:val="en-GB"/>
              </w:rPr>
              <w:t xml:space="preserve">t to be carried out by the </w:t>
            </w:r>
            <w:r>
              <w:rPr>
                <w:rFonts w:cs="Arial"/>
                <w:b/>
                <w:bCs/>
                <w:lang w:val="en-GB"/>
              </w:rPr>
              <w:t>Sub-Supplier</w:t>
            </w:r>
          </w:p>
        </w:tc>
      </w:tr>
      <w:tr w:rsidR="0057534C" w:rsidRPr="48609D98" w14:paraId="045079C6" w14:textId="77777777" w:rsidTr="00D501B9">
        <w:tc>
          <w:tcPr>
            <w:tcW w:w="4797" w:type="dxa"/>
            <w:tcBorders>
              <w:bottom w:val="single" w:sz="4" w:space="0" w:color="auto"/>
            </w:tcBorders>
          </w:tcPr>
          <w:p w14:paraId="327E91C4" w14:textId="77777777" w:rsidR="0057534C" w:rsidRPr="005275EB" w:rsidRDefault="0057534C" w:rsidP="00D501B9">
            <w:pPr>
              <w:pStyle w:val="BodyTextIndent"/>
              <w:spacing w:line="259" w:lineRule="auto"/>
              <w:rPr>
                <w:rFonts w:cs="Arial"/>
                <w:b/>
                <w:bCs/>
                <w:lang w:val="lt-LT"/>
              </w:rPr>
            </w:pPr>
          </w:p>
        </w:tc>
        <w:tc>
          <w:tcPr>
            <w:tcW w:w="5126" w:type="dxa"/>
            <w:tcBorders>
              <w:bottom w:val="single" w:sz="4" w:space="0" w:color="auto"/>
            </w:tcBorders>
          </w:tcPr>
          <w:p w14:paraId="3CAAECF0" w14:textId="77777777" w:rsidR="0057534C" w:rsidRPr="48609D98" w:rsidRDefault="0057534C" w:rsidP="00D501B9">
            <w:pPr>
              <w:pStyle w:val="BodyTextIndent"/>
              <w:spacing w:line="259" w:lineRule="auto"/>
              <w:rPr>
                <w:rFonts w:cs="Arial"/>
                <w:b/>
                <w:bCs/>
              </w:rPr>
            </w:pPr>
          </w:p>
        </w:tc>
      </w:tr>
      <w:tr w:rsidR="0057534C" w:rsidRPr="48609D98" w14:paraId="1B15F0A1" w14:textId="77777777" w:rsidTr="00D501B9">
        <w:tc>
          <w:tcPr>
            <w:tcW w:w="4797" w:type="dxa"/>
            <w:tcBorders>
              <w:bottom w:val="single" w:sz="4" w:space="0" w:color="auto"/>
            </w:tcBorders>
          </w:tcPr>
          <w:p w14:paraId="1E5C5874" w14:textId="77777777" w:rsidR="0057534C" w:rsidRPr="005275EB" w:rsidRDefault="0057534C" w:rsidP="00D501B9">
            <w:pPr>
              <w:pStyle w:val="BodyTextIndent"/>
              <w:spacing w:line="259" w:lineRule="auto"/>
              <w:rPr>
                <w:rFonts w:cs="Arial"/>
                <w:b/>
                <w:bCs/>
                <w:lang w:val="lt-LT"/>
              </w:rPr>
            </w:pPr>
          </w:p>
        </w:tc>
        <w:tc>
          <w:tcPr>
            <w:tcW w:w="5126" w:type="dxa"/>
            <w:tcBorders>
              <w:bottom w:val="single" w:sz="4" w:space="0" w:color="auto"/>
            </w:tcBorders>
          </w:tcPr>
          <w:p w14:paraId="57BA2478" w14:textId="77777777" w:rsidR="0057534C" w:rsidRPr="48609D98" w:rsidRDefault="0057534C" w:rsidP="00D501B9">
            <w:pPr>
              <w:pStyle w:val="BodyTextIndent"/>
              <w:spacing w:line="259" w:lineRule="auto"/>
              <w:rPr>
                <w:rFonts w:cs="Arial"/>
                <w:b/>
                <w:bCs/>
              </w:rPr>
            </w:pPr>
          </w:p>
        </w:tc>
      </w:tr>
      <w:tr w:rsidR="0057534C" w:rsidRPr="48609D98" w14:paraId="5314963C" w14:textId="77777777" w:rsidTr="00D501B9">
        <w:tc>
          <w:tcPr>
            <w:tcW w:w="4797" w:type="dxa"/>
            <w:tcBorders>
              <w:top w:val="single" w:sz="4" w:space="0" w:color="auto"/>
              <w:left w:val="nil"/>
              <w:bottom w:val="nil"/>
              <w:right w:val="nil"/>
            </w:tcBorders>
          </w:tcPr>
          <w:p w14:paraId="33BD0C95" w14:textId="77777777" w:rsidR="0057534C" w:rsidRPr="005275EB" w:rsidRDefault="0057534C" w:rsidP="00D501B9">
            <w:pPr>
              <w:pStyle w:val="BodyTextIndent"/>
              <w:spacing w:line="259" w:lineRule="auto"/>
              <w:rPr>
                <w:rFonts w:cs="Arial"/>
                <w:b/>
                <w:bCs/>
                <w:lang w:val="lt-LT"/>
              </w:rPr>
            </w:pPr>
          </w:p>
        </w:tc>
        <w:tc>
          <w:tcPr>
            <w:tcW w:w="5126" w:type="dxa"/>
            <w:tcBorders>
              <w:top w:val="single" w:sz="4" w:space="0" w:color="auto"/>
              <w:left w:val="nil"/>
              <w:bottom w:val="nil"/>
              <w:right w:val="nil"/>
            </w:tcBorders>
          </w:tcPr>
          <w:p w14:paraId="76987D87" w14:textId="77777777" w:rsidR="0057534C" w:rsidRPr="48609D98" w:rsidRDefault="0057534C" w:rsidP="00D501B9">
            <w:pPr>
              <w:pStyle w:val="BodyTextIndent"/>
              <w:spacing w:line="259" w:lineRule="auto"/>
              <w:rPr>
                <w:rFonts w:cs="Arial"/>
                <w:b/>
                <w:bCs/>
              </w:rPr>
            </w:pPr>
          </w:p>
        </w:tc>
      </w:tr>
      <w:tr w:rsidR="0057534C" w:rsidRPr="48609D98" w14:paraId="011412EB" w14:textId="77777777" w:rsidTr="00D501B9">
        <w:tc>
          <w:tcPr>
            <w:tcW w:w="4797" w:type="dxa"/>
            <w:tcBorders>
              <w:top w:val="nil"/>
              <w:left w:val="nil"/>
              <w:bottom w:val="single" w:sz="4" w:space="0" w:color="auto"/>
              <w:right w:val="nil"/>
            </w:tcBorders>
          </w:tcPr>
          <w:p w14:paraId="57D44EBE" w14:textId="77777777" w:rsidR="0057534C" w:rsidRPr="005275EB" w:rsidRDefault="0057534C" w:rsidP="00D501B9">
            <w:pPr>
              <w:pStyle w:val="BodyTextIndent"/>
              <w:spacing w:line="259" w:lineRule="auto"/>
              <w:rPr>
                <w:rFonts w:cs="Arial"/>
                <w:b/>
                <w:bCs/>
                <w:lang w:val="lt-LT"/>
              </w:rPr>
            </w:pPr>
            <w:r w:rsidRPr="005275EB">
              <w:rPr>
                <w:rFonts w:cs="Arial"/>
                <w:lang w:val="lt-LT"/>
              </w:rPr>
              <w:t>Pasitelkti Tretieji asmenys dėl išteklių</w:t>
            </w:r>
          </w:p>
        </w:tc>
        <w:tc>
          <w:tcPr>
            <w:tcW w:w="5126" w:type="dxa"/>
            <w:tcBorders>
              <w:top w:val="nil"/>
              <w:left w:val="nil"/>
              <w:bottom w:val="single" w:sz="4" w:space="0" w:color="auto"/>
              <w:right w:val="nil"/>
            </w:tcBorders>
          </w:tcPr>
          <w:p w14:paraId="06DDABCA" w14:textId="77777777" w:rsidR="0057534C" w:rsidRPr="48609D98" w:rsidRDefault="0057534C" w:rsidP="00D501B9">
            <w:pPr>
              <w:pStyle w:val="BodyTextIndent"/>
              <w:spacing w:line="259" w:lineRule="auto"/>
              <w:rPr>
                <w:rFonts w:cs="Arial"/>
                <w:b/>
                <w:bCs/>
              </w:rPr>
            </w:pPr>
            <w:r>
              <w:rPr>
                <w:rFonts w:cs="Arial"/>
              </w:rPr>
              <w:t xml:space="preserve">Engaged </w:t>
            </w:r>
            <w:r w:rsidRPr="00095E6C">
              <w:rPr>
                <w:rFonts w:cs="Arial"/>
              </w:rPr>
              <w:t xml:space="preserve">Third </w:t>
            </w:r>
            <w:r>
              <w:rPr>
                <w:rFonts w:cs="Arial"/>
              </w:rPr>
              <w:t>Persons</w:t>
            </w:r>
            <w:r w:rsidRPr="00095E6C">
              <w:rPr>
                <w:rFonts w:cs="Arial"/>
              </w:rPr>
              <w:t xml:space="preserve"> in terms of resources</w:t>
            </w:r>
          </w:p>
        </w:tc>
      </w:tr>
      <w:tr w:rsidR="0057534C" w:rsidRPr="48609D98" w14:paraId="2EDCF121" w14:textId="77777777" w:rsidTr="00D501B9">
        <w:tc>
          <w:tcPr>
            <w:tcW w:w="4797" w:type="dxa"/>
            <w:tcBorders>
              <w:top w:val="single" w:sz="4" w:space="0" w:color="auto"/>
            </w:tcBorders>
          </w:tcPr>
          <w:p w14:paraId="7A266D20" w14:textId="77777777" w:rsidR="0057534C" w:rsidRPr="005275EB" w:rsidRDefault="0057534C" w:rsidP="00D501B9">
            <w:pPr>
              <w:pStyle w:val="BodyTextIndent"/>
              <w:spacing w:line="259" w:lineRule="auto"/>
              <w:rPr>
                <w:rFonts w:cs="Arial"/>
                <w:b/>
                <w:bCs/>
                <w:lang w:val="lt-LT"/>
              </w:rPr>
            </w:pPr>
            <w:r w:rsidRPr="005275EB">
              <w:rPr>
                <w:rFonts w:cs="Arial"/>
                <w:b/>
                <w:bCs/>
                <w:lang w:val="lt-LT"/>
              </w:rPr>
              <w:t>Pavadinimas / Name</w:t>
            </w:r>
          </w:p>
        </w:tc>
        <w:tc>
          <w:tcPr>
            <w:tcW w:w="5126" w:type="dxa"/>
            <w:tcBorders>
              <w:top w:val="single" w:sz="4" w:space="0" w:color="auto"/>
            </w:tcBorders>
          </w:tcPr>
          <w:p w14:paraId="2F3567D4" w14:textId="77777777" w:rsidR="0057534C" w:rsidRPr="48609D98" w:rsidRDefault="0057534C" w:rsidP="00D501B9">
            <w:pPr>
              <w:pStyle w:val="BodyTextIndent"/>
              <w:spacing w:line="259" w:lineRule="auto"/>
              <w:rPr>
                <w:rFonts w:cs="Arial"/>
                <w:b/>
                <w:bCs/>
              </w:rPr>
            </w:pPr>
            <w:r w:rsidRPr="0004589E">
              <w:rPr>
                <w:rFonts w:cs="Arial"/>
                <w:b/>
                <w:bCs/>
              </w:rPr>
              <w:t xml:space="preserve">Išteklius </w:t>
            </w:r>
            <w:r>
              <w:rPr>
                <w:rFonts w:cs="Arial"/>
                <w:b/>
                <w:bCs/>
              </w:rPr>
              <w:t>/ Resource</w:t>
            </w:r>
          </w:p>
        </w:tc>
      </w:tr>
      <w:tr w:rsidR="0057534C" w:rsidRPr="0004589E" w14:paraId="1353220B" w14:textId="77777777" w:rsidTr="00D501B9">
        <w:tc>
          <w:tcPr>
            <w:tcW w:w="4797" w:type="dxa"/>
            <w:tcBorders>
              <w:bottom w:val="single" w:sz="4" w:space="0" w:color="auto"/>
            </w:tcBorders>
          </w:tcPr>
          <w:p w14:paraId="6D1B52E8" w14:textId="77777777" w:rsidR="0057534C" w:rsidRPr="005275EB" w:rsidRDefault="0057534C" w:rsidP="00D501B9">
            <w:pPr>
              <w:pStyle w:val="BodyTextIndent"/>
              <w:spacing w:line="259" w:lineRule="auto"/>
              <w:rPr>
                <w:rFonts w:cs="Arial"/>
                <w:b/>
                <w:bCs/>
                <w:lang w:val="lt-LT"/>
              </w:rPr>
            </w:pPr>
          </w:p>
        </w:tc>
        <w:tc>
          <w:tcPr>
            <w:tcW w:w="5126" w:type="dxa"/>
            <w:tcBorders>
              <w:bottom w:val="single" w:sz="4" w:space="0" w:color="auto"/>
            </w:tcBorders>
          </w:tcPr>
          <w:p w14:paraId="4C4878E7" w14:textId="77777777" w:rsidR="0057534C" w:rsidRPr="0004589E" w:rsidRDefault="0057534C" w:rsidP="00D501B9">
            <w:pPr>
              <w:pStyle w:val="BodyTextIndent"/>
              <w:spacing w:line="259" w:lineRule="auto"/>
              <w:rPr>
                <w:rFonts w:cs="Arial"/>
                <w:b/>
                <w:bCs/>
              </w:rPr>
            </w:pPr>
          </w:p>
        </w:tc>
      </w:tr>
      <w:tr w:rsidR="0057534C" w:rsidRPr="0004589E" w14:paraId="54BE8BF0" w14:textId="77777777" w:rsidTr="00D501B9">
        <w:tc>
          <w:tcPr>
            <w:tcW w:w="4797" w:type="dxa"/>
            <w:tcBorders>
              <w:bottom w:val="single" w:sz="4" w:space="0" w:color="auto"/>
            </w:tcBorders>
          </w:tcPr>
          <w:p w14:paraId="774DB797" w14:textId="77777777" w:rsidR="0057534C" w:rsidRPr="005275EB" w:rsidRDefault="0057534C" w:rsidP="00D501B9">
            <w:pPr>
              <w:pStyle w:val="BodyTextIndent"/>
              <w:spacing w:line="259" w:lineRule="auto"/>
              <w:rPr>
                <w:rFonts w:cs="Arial"/>
                <w:b/>
                <w:bCs/>
                <w:lang w:val="lt-LT"/>
              </w:rPr>
            </w:pPr>
          </w:p>
        </w:tc>
        <w:tc>
          <w:tcPr>
            <w:tcW w:w="5126" w:type="dxa"/>
            <w:tcBorders>
              <w:bottom w:val="single" w:sz="4" w:space="0" w:color="auto"/>
            </w:tcBorders>
          </w:tcPr>
          <w:p w14:paraId="7B891383" w14:textId="77777777" w:rsidR="0057534C" w:rsidRPr="0004589E" w:rsidRDefault="0057534C" w:rsidP="00D501B9">
            <w:pPr>
              <w:pStyle w:val="BodyTextIndent"/>
              <w:spacing w:line="259" w:lineRule="auto"/>
              <w:rPr>
                <w:rFonts w:cs="Arial"/>
                <w:b/>
                <w:bCs/>
              </w:rPr>
            </w:pPr>
          </w:p>
        </w:tc>
      </w:tr>
      <w:tr w:rsidR="0057534C" w:rsidRPr="00893C75" w14:paraId="157DCB34" w14:textId="77777777" w:rsidTr="00D50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6327FC3E" w14:textId="77777777" w:rsidR="0057534C" w:rsidRPr="005275EB" w:rsidRDefault="0057534C" w:rsidP="00D501B9">
            <w:pPr>
              <w:pStyle w:val="BodyTextIndent"/>
              <w:rPr>
                <w:rFonts w:cs="Arial"/>
                <w:b/>
                <w:lang w:val="lt-LT"/>
              </w:rPr>
            </w:pPr>
          </w:p>
          <w:p w14:paraId="1004AFFE" w14:textId="77777777" w:rsidR="0057534C" w:rsidRPr="005275EB" w:rsidRDefault="0057534C" w:rsidP="00D501B9">
            <w:pPr>
              <w:pStyle w:val="BodyTextIndent"/>
              <w:rPr>
                <w:rFonts w:cs="Arial"/>
                <w:b/>
                <w:lang w:val="lt-LT"/>
              </w:rPr>
            </w:pPr>
            <w:r w:rsidRPr="005275EB">
              <w:rPr>
                <w:rFonts w:cs="Arial"/>
                <w:b/>
                <w:lang w:val="lt-LT"/>
              </w:rPr>
              <w:t>Paslaugų teikėjas</w:t>
            </w:r>
          </w:p>
          <w:p w14:paraId="1EE0521B" w14:textId="77777777" w:rsidR="0057534C" w:rsidRPr="005275EB" w:rsidRDefault="0057534C" w:rsidP="00D501B9">
            <w:pPr>
              <w:pStyle w:val="BodyTextIndent"/>
              <w:rPr>
                <w:rFonts w:cs="Arial"/>
                <w:b/>
                <w:lang w:val="lt-LT"/>
              </w:rPr>
            </w:pPr>
          </w:p>
          <w:p w14:paraId="1EBA9D71" w14:textId="77777777" w:rsidR="0057534C" w:rsidRPr="005275EB" w:rsidRDefault="0057534C" w:rsidP="00D501B9">
            <w:pPr>
              <w:pStyle w:val="BodyTextIndent"/>
              <w:rPr>
                <w:rFonts w:cs="Arial"/>
                <w:lang w:val="lt-LT"/>
              </w:rPr>
            </w:pPr>
            <w:r w:rsidRPr="005275EB">
              <w:rPr>
                <w:rFonts w:cs="Arial"/>
                <w:lang w:val="lt-LT"/>
              </w:rPr>
              <w:t xml:space="preserve">Pavadinimas </w:t>
            </w:r>
          </w:p>
        </w:tc>
        <w:tc>
          <w:tcPr>
            <w:tcW w:w="5126" w:type="dxa"/>
          </w:tcPr>
          <w:p w14:paraId="7836C466" w14:textId="77777777" w:rsidR="0057534C" w:rsidRDefault="0057534C" w:rsidP="00D501B9">
            <w:pPr>
              <w:rPr>
                <w:rFonts w:cs="Arial"/>
                <w:b/>
                <w:bCs/>
                <w:szCs w:val="20"/>
              </w:rPr>
            </w:pPr>
          </w:p>
          <w:p w14:paraId="681980C7" w14:textId="77777777" w:rsidR="0057534C" w:rsidRPr="00893C75" w:rsidRDefault="0057534C" w:rsidP="00D501B9">
            <w:pPr>
              <w:rPr>
                <w:rFonts w:cs="Arial"/>
                <w:b/>
                <w:bCs/>
                <w:szCs w:val="20"/>
              </w:rPr>
            </w:pPr>
            <w:r>
              <w:rPr>
                <w:rFonts w:cs="Arial"/>
                <w:b/>
                <w:bCs/>
                <w:szCs w:val="20"/>
              </w:rPr>
              <w:t>Service Provider</w:t>
            </w:r>
          </w:p>
          <w:p w14:paraId="356E38B9" w14:textId="77777777" w:rsidR="0057534C" w:rsidRPr="00893C75" w:rsidRDefault="0057534C" w:rsidP="00D501B9">
            <w:pPr>
              <w:rPr>
                <w:rFonts w:cs="Arial"/>
                <w:szCs w:val="20"/>
              </w:rPr>
            </w:pPr>
          </w:p>
          <w:p w14:paraId="6082D04C" w14:textId="77777777" w:rsidR="0057534C" w:rsidRPr="00893C75" w:rsidRDefault="0057534C" w:rsidP="00D501B9">
            <w:pPr>
              <w:rPr>
                <w:rFonts w:cs="Arial"/>
                <w:szCs w:val="20"/>
              </w:rPr>
            </w:pPr>
            <w:r w:rsidRPr="00893C75">
              <w:rPr>
                <w:rFonts w:cs="Arial"/>
                <w:szCs w:val="20"/>
              </w:rPr>
              <w:lastRenderedPageBreak/>
              <w:t>Name</w:t>
            </w:r>
          </w:p>
        </w:tc>
      </w:tr>
      <w:tr w:rsidR="0057534C" w:rsidRPr="00893C75" w14:paraId="169A1F5B" w14:textId="77777777" w:rsidTr="00D50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15E94A55" w14:textId="77777777" w:rsidR="0057534C" w:rsidRPr="005275EB" w:rsidRDefault="0057534C" w:rsidP="00D501B9">
            <w:pPr>
              <w:pStyle w:val="BodyTextIndent"/>
              <w:rPr>
                <w:rFonts w:cs="Arial"/>
                <w:lang w:val="lt-LT"/>
              </w:rPr>
            </w:pPr>
          </w:p>
          <w:p w14:paraId="31D55A73" w14:textId="77777777" w:rsidR="0057534C" w:rsidRPr="005275EB" w:rsidRDefault="0057534C" w:rsidP="00D501B9">
            <w:pPr>
              <w:pStyle w:val="BodyTextIndent"/>
              <w:jc w:val="center"/>
              <w:rPr>
                <w:rFonts w:cs="Arial"/>
                <w:lang w:val="lt-LT"/>
              </w:rPr>
            </w:pPr>
            <w:r w:rsidRPr="005275EB">
              <w:rPr>
                <w:rFonts w:cs="Arial"/>
                <w:lang w:val="lt-LT"/>
              </w:rPr>
              <w:t>_____________________________________</w:t>
            </w:r>
          </w:p>
          <w:p w14:paraId="60FBB0C3" w14:textId="77777777" w:rsidR="0057534C" w:rsidRPr="005275EB" w:rsidRDefault="0057534C" w:rsidP="00D501B9">
            <w:pPr>
              <w:pStyle w:val="BodyTextIndent"/>
              <w:jc w:val="center"/>
              <w:rPr>
                <w:rFonts w:cs="Arial"/>
                <w:lang w:val="lt-LT"/>
              </w:rPr>
            </w:pPr>
            <w:r w:rsidRPr="005275EB">
              <w:rPr>
                <w:rFonts w:cs="Arial"/>
                <w:lang w:val="lt-LT"/>
              </w:rPr>
              <w:t>(pareigos, vardas, pavardė, parašas)</w:t>
            </w:r>
          </w:p>
        </w:tc>
        <w:tc>
          <w:tcPr>
            <w:tcW w:w="5126" w:type="dxa"/>
          </w:tcPr>
          <w:p w14:paraId="32B91184" w14:textId="77777777" w:rsidR="0057534C" w:rsidRPr="00893C75" w:rsidRDefault="0057534C" w:rsidP="00D501B9">
            <w:pPr>
              <w:pStyle w:val="BodyTextIndent"/>
              <w:rPr>
                <w:rFonts w:cs="Arial"/>
              </w:rPr>
            </w:pPr>
          </w:p>
          <w:p w14:paraId="00E1C548" w14:textId="77777777" w:rsidR="0057534C" w:rsidRPr="00893C75" w:rsidRDefault="0057534C" w:rsidP="00D501B9">
            <w:pPr>
              <w:pStyle w:val="BodyTextIndent"/>
              <w:jc w:val="center"/>
              <w:rPr>
                <w:rFonts w:cs="Arial"/>
              </w:rPr>
            </w:pPr>
            <w:r w:rsidRPr="00893C75">
              <w:rPr>
                <w:rFonts w:cs="Arial"/>
              </w:rPr>
              <w:t>_____________________________________</w:t>
            </w:r>
          </w:p>
          <w:p w14:paraId="705A03D7" w14:textId="77777777" w:rsidR="0057534C" w:rsidRPr="00893C75" w:rsidRDefault="0057534C" w:rsidP="00D501B9">
            <w:pPr>
              <w:pStyle w:val="BodyTextIndent"/>
              <w:jc w:val="center"/>
              <w:rPr>
                <w:rFonts w:cs="Arial"/>
              </w:rPr>
            </w:pPr>
            <w:r w:rsidRPr="00893C75">
              <w:rPr>
                <w:rFonts w:cs="Arial"/>
              </w:rPr>
              <w:t>(position, full name, signature)</w:t>
            </w:r>
          </w:p>
          <w:p w14:paraId="48524126" w14:textId="77777777" w:rsidR="0057534C" w:rsidRPr="00893C75" w:rsidRDefault="0057534C" w:rsidP="00D501B9">
            <w:pPr>
              <w:rPr>
                <w:rFonts w:cs="Arial"/>
                <w:szCs w:val="20"/>
              </w:rPr>
            </w:pPr>
          </w:p>
        </w:tc>
      </w:tr>
      <w:tr w:rsidR="0057534C" w:rsidRPr="00893C75" w14:paraId="59F915AE" w14:textId="77777777" w:rsidTr="00D50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31B1A3A7" w14:textId="77777777" w:rsidR="0057534C" w:rsidRPr="005275EB" w:rsidRDefault="0057534C" w:rsidP="00D501B9">
            <w:pPr>
              <w:rPr>
                <w:rFonts w:cs="Arial"/>
                <w:szCs w:val="20"/>
                <w:lang w:val="lt-LT"/>
              </w:rPr>
            </w:pPr>
          </w:p>
        </w:tc>
        <w:tc>
          <w:tcPr>
            <w:tcW w:w="5126" w:type="dxa"/>
          </w:tcPr>
          <w:p w14:paraId="06DFFCFC" w14:textId="77777777" w:rsidR="0057534C" w:rsidRPr="00893C75" w:rsidRDefault="0057534C" w:rsidP="00D501B9">
            <w:pPr>
              <w:rPr>
                <w:rFonts w:cs="Arial"/>
                <w:szCs w:val="20"/>
              </w:rPr>
            </w:pPr>
          </w:p>
        </w:tc>
      </w:tr>
      <w:tr w:rsidR="0057534C" w:rsidRPr="00893C75" w14:paraId="11D7C8F5" w14:textId="77777777" w:rsidTr="00D50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43C18EA6" w14:textId="77777777" w:rsidR="0057534C" w:rsidRPr="005275EB" w:rsidRDefault="0057534C" w:rsidP="00D501B9">
            <w:pPr>
              <w:pStyle w:val="BodyTextIndent"/>
              <w:rPr>
                <w:rFonts w:cs="Arial"/>
                <w:b/>
                <w:lang w:val="lt-LT"/>
              </w:rPr>
            </w:pPr>
            <w:r w:rsidRPr="005275EB">
              <w:rPr>
                <w:rFonts w:cs="Arial"/>
                <w:b/>
                <w:lang w:val="lt-LT"/>
              </w:rPr>
              <w:t>Klientas</w:t>
            </w:r>
          </w:p>
          <w:p w14:paraId="738A595B" w14:textId="77777777" w:rsidR="0057534C" w:rsidRPr="005275EB" w:rsidRDefault="0057534C" w:rsidP="00D501B9">
            <w:pPr>
              <w:pStyle w:val="BodyTextIndent"/>
              <w:rPr>
                <w:rFonts w:cs="Arial"/>
                <w:b/>
                <w:lang w:val="lt-LT"/>
              </w:rPr>
            </w:pPr>
          </w:p>
          <w:p w14:paraId="1D92FD35" w14:textId="77777777" w:rsidR="0057534C" w:rsidRPr="005275EB" w:rsidRDefault="0057534C" w:rsidP="00D501B9">
            <w:pPr>
              <w:pStyle w:val="BodyTextIndent"/>
              <w:rPr>
                <w:rFonts w:cs="Arial"/>
                <w:lang w:val="lt-LT"/>
              </w:rPr>
            </w:pPr>
            <w:r w:rsidRPr="005275EB">
              <w:rPr>
                <w:rFonts w:cs="Arial"/>
                <w:lang w:val="lt-LT"/>
              </w:rPr>
              <w:t xml:space="preserve">Pavadinimas </w:t>
            </w:r>
          </w:p>
        </w:tc>
        <w:tc>
          <w:tcPr>
            <w:tcW w:w="5126" w:type="dxa"/>
          </w:tcPr>
          <w:p w14:paraId="2B08AB8D" w14:textId="77777777" w:rsidR="0057534C" w:rsidRPr="00893C75" w:rsidRDefault="0057534C" w:rsidP="00D501B9">
            <w:pPr>
              <w:rPr>
                <w:rFonts w:cs="Arial"/>
                <w:b/>
                <w:bCs/>
                <w:szCs w:val="20"/>
              </w:rPr>
            </w:pPr>
            <w:r w:rsidRPr="00893C75">
              <w:rPr>
                <w:rFonts w:cs="Arial"/>
                <w:b/>
                <w:bCs/>
                <w:szCs w:val="20"/>
              </w:rPr>
              <w:t>Buyer</w:t>
            </w:r>
          </w:p>
          <w:p w14:paraId="06AA1D23" w14:textId="77777777" w:rsidR="0057534C" w:rsidRPr="00893C75" w:rsidRDefault="0057534C" w:rsidP="00D501B9">
            <w:pPr>
              <w:rPr>
                <w:rFonts w:cs="Arial"/>
                <w:szCs w:val="20"/>
              </w:rPr>
            </w:pPr>
          </w:p>
          <w:p w14:paraId="472C842F" w14:textId="77777777" w:rsidR="0057534C" w:rsidRPr="00893C75" w:rsidRDefault="0057534C" w:rsidP="00D501B9">
            <w:pPr>
              <w:rPr>
                <w:rFonts w:cs="Arial"/>
                <w:szCs w:val="20"/>
              </w:rPr>
            </w:pPr>
            <w:r w:rsidRPr="00893C75">
              <w:rPr>
                <w:rFonts w:cs="Arial"/>
                <w:szCs w:val="20"/>
              </w:rPr>
              <w:t>Name</w:t>
            </w:r>
          </w:p>
        </w:tc>
      </w:tr>
      <w:tr w:rsidR="0057534C" w:rsidRPr="00893C75" w14:paraId="533A8CFB" w14:textId="77777777" w:rsidTr="00D50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1E45163A" w14:textId="77777777" w:rsidR="0057534C" w:rsidRPr="005275EB" w:rsidRDefault="0057534C" w:rsidP="00D501B9">
            <w:pPr>
              <w:pStyle w:val="BodyTextIndent"/>
              <w:rPr>
                <w:rFonts w:cs="Arial"/>
                <w:b/>
                <w:lang w:val="lt-LT"/>
              </w:rPr>
            </w:pPr>
          </w:p>
        </w:tc>
        <w:tc>
          <w:tcPr>
            <w:tcW w:w="5126" w:type="dxa"/>
          </w:tcPr>
          <w:p w14:paraId="5B7283E3" w14:textId="77777777" w:rsidR="0057534C" w:rsidRPr="00893C75" w:rsidRDefault="0057534C" w:rsidP="00D501B9">
            <w:pPr>
              <w:rPr>
                <w:rFonts w:cs="Arial"/>
                <w:szCs w:val="20"/>
              </w:rPr>
            </w:pPr>
          </w:p>
        </w:tc>
      </w:tr>
      <w:tr w:rsidR="0057534C" w:rsidRPr="00893C75" w14:paraId="237F60CA" w14:textId="77777777" w:rsidTr="00D50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083F5A25" w14:textId="77777777" w:rsidR="0057534C" w:rsidRPr="005275EB" w:rsidRDefault="0057534C" w:rsidP="00D501B9">
            <w:pPr>
              <w:pStyle w:val="BodyTextIndent"/>
              <w:jc w:val="center"/>
              <w:rPr>
                <w:rFonts w:cs="Arial"/>
                <w:lang w:val="lt-LT"/>
              </w:rPr>
            </w:pPr>
          </w:p>
          <w:p w14:paraId="0171F292" w14:textId="77777777" w:rsidR="0057534C" w:rsidRPr="005275EB" w:rsidRDefault="0057534C" w:rsidP="00D501B9">
            <w:pPr>
              <w:pStyle w:val="BodyTextIndent"/>
              <w:jc w:val="center"/>
              <w:rPr>
                <w:rFonts w:cs="Arial"/>
                <w:lang w:val="lt-LT"/>
              </w:rPr>
            </w:pPr>
            <w:r w:rsidRPr="005275EB">
              <w:rPr>
                <w:rFonts w:cs="Arial"/>
                <w:lang w:val="lt-LT"/>
              </w:rPr>
              <w:t>____________________________________</w:t>
            </w:r>
          </w:p>
          <w:p w14:paraId="0B737634" w14:textId="77777777" w:rsidR="0057534C" w:rsidRPr="005275EB" w:rsidRDefault="0057534C" w:rsidP="00D501B9">
            <w:pPr>
              <w:pStyle w:val="BodyTextIndent"/>
              <w:jc w:val="center"/>
              <w:rPr>
                <w:rFonts w:cs="Arial"/>
                <w:lang w:val="lt-LT"/>
              </w:rPr>
            </w:pPr>
            <w:r w:rsidRPr="005275EB">
              <w:rPr>
                <w:rFonts w:cs="Arial"/>
                <w:lang w:val="lt-LT"/>
              </w:rPr>
              <w:t>(pareigos, vardas, pavardė, parašas)</w:t>
            </w:r>
          </w:p>
        </w:tc>
        <w:tc>
          <w:tcPr>
            <w:tcW w:w="5126" w:type="dxa"/>
          </w:tcPr>
          <w:p w14:paraId="678A4DFB" w14:textId="77777777" w:rsidR="0057534C" w:rsidRPr="00893C75" w:rsidRDefault="0057534C" w:rsidP="00D501B9">
            <w:pPr>
              <w:pStyle w:val="BodyTextIndent"/>
              <w:jc w:val="center"/>
              <w:rPr>
                <w:rFonts w:cs="Arial"/>
              </w:rPr>
            </w:pPr>
          </w:p>
          <w:p w14:paraId="3FDE7827" w14:textId="77777777" w:rsidR="0057534C" w:rsidRPr="00893C75" w:rsidRDefault="0057534C" w:rsidP="00D501B9">
            <w:pPr>
              <w:pStyle w:val="BodyTextIndent"/>
              <w:rPr>
                <w:rFonts w:cs="Arial"/>
              </w:rPr>
            </w:pPr>
            <w:r w:rsidRPr="00893C75">
              <w:rPr>
                <w:rFonts w:cs="Arial"/>
              </w:rPr>
              <w:t>____________________________________</w:t>
            </w:r>
          </w:p>
          <w:p w14:paraId="54B449C8" w14:textId="77777777" w:rsidR="0057534C" w:rsidRPr="00893C75" w:rsidRDefault="0057534C" w:rsidP="00D501B9">
            <w:pPr>
              <w:rPr>
                <w:rFonts w:cs="Arial"/>
                <w:szCs w:val="20"/>
              </w:rPr>
            </w:pPr>
            <w:r w:rsidRPr="00893C75">
              <w:rPr>
                <w:rFonts w:cs="Arial"/>
                <w:szCs w:val="20"/>
              </w:rPr>
              <w:t>(position, full name, signature)</w:t>
            </w:r>
          </w:p>
        </w:tc>
      </w:tr>
    </w:tbl>
    <w:p w14:paraId="0A0B2F70" w14:textId="71C0238D" w:rsidR="0057534C" w:rsidRDefault="0057534C" w:rsidP="00840FC1"/>
    <w:p w14:paraId="7320C6AA" w14:textId="77777777" w:rsidR="0057534C" w:rsidRDefault="0057534C">
      <w:r>
        <w:br w:type="page"/>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12"/>
        <w:gridCol w:w="4949"/>
        <w:gridCol w:w="7"/>
      </w:tblGrid>
      <w:tr w:rsidR="003C5FE0" w:rsidRPr="0087585B" w14:paraId="7F21E685" w14:textId="77777777" w:rsidTr="00BB4167">
        <w:trPr>
          <w:gridAfter w:val="1"/>
          <w:wAfter w:w="7" w:type="dxa"/>
          <w:jc w:val="right"/>
        </w:trPr>
        <w:tc>
          <w:tcPr>
            <w:tcW w:w="4955" w:type="dxa"/>
          </w:tcPr>
          <w:p w14:paraId="01D8CADD" w14:textId="25976D6C" w:rsidR="003C5FE0" w:rsidRPr="0087585B" w:rsidRDefault="003C5FE0" w:rsidP="00D501B9">
            <w:pPr>
              <w:jc w:val="right"/>
              <w:rPr>
                <w:rFonts w:cs="Arial"/>
                <w:szCs w:val="20"/>
              </w:rPr>
            </w:pPr>
            <w:r w:rsidRPr="0087585B">
              <w:rPr>
                <w:rFonts w:cs="Arial"/>
                <w:szCs w:val="20"/>
              </w:rPr>
              <w:lastRenderedPageBreak/>
              <w:t xml:space="preserve">Sutarties SD Priedas Nr. </w:t>
            </w:r>
            <w:r w:rsidR="002011D2">
              <w:rPr>
                <w:rFonts w:cs="Arial"/>
                <w:szCs w:val="20"/>
              </w:rPr>
              <w:t>6</w:t>
            </w:r>
          </w:p>
        </w:tc>
        <w:tc>
          <w:tcPr>
            <w:tcW w:w="4961" w:type="dxa"/>
            <w:gridSpan w:val="2"/>
          </w:tcPr>
          <w:p w14:paraId="74EB3A20" w14:textId="6189DB89" w:rsidR="003C5FE0" w:rsidRPr="0087585B" w:rsidRDefault="003C5FE0" w:rsidP="00D501B9">
            <w:pPr>
              <w:jc w:val="right"/>
              <w:rPr>
                <w:rFonts w:cs="Arial"/>
                <w:szCs w:val="20"/>
              </w:rPr>
            </w:pPr>
            <w:r w:rsidRPr="0087585B">
              <w:rPr>
                <w:rFonts w:cs="Arial"/>
                <w:szCs w:val="20"/>
              </w:rPr>
              <w:t xml:space="preserve">Annex </w:t>
            </w:r>
            <w:r w:rsidR="002011D2">
              <w:rPr>
                <w:rFonts w:cs="Arial"/>
                <w:szCs w:val="20"/>
              </w:rPr>
              <w:t>6</w:t>
            </w:r>
            <w:r w:rsidRPr="0087585B">
              <w:rPr>
                <w:rFonts w:cs="Arial"/>
                <w:szCs w:val="20"/>
              </w:rPr>
              <w:t xml:space="preserve"> to the SP of the Contract</w:t>
            </w:r>
          </w:p>
        </w:tc>
      </w:tr>
      <w:tr w:rsidR="003C5FE0" w:rsidRPr="0087585B" w14:paraId="49E86491" w14:textId="77777777" w:rsidTr="00BB4167">
        <w:trPr>
          <w:gridAfter w:val="1"/>
          <w:wAfter w:w="7" w:type="dxa"/>
          <w:jc w:val="right"/>
        </w:trPr>
        <w:tc>
          <w:tcPr>
            <w:tcW w:w="4955" w:type="dxa"/>
          </w:tcPr>
          <w:p w14:paraId="529567B0" w14:textId="77777777" w:rsidR="003C5FE0" w:rsidRPr="0087585B" w:rsidRDefault="003C5FE0" w:rsidP="00D501B9">
            <w:pPr>
              <w:jc w:val="right"/>
              <w:rPr>
                <w:rFonts w:cs="Arial"/>
                <w:szCs w:val="20"/>
              </w:rPr>
            </w:pPr>
          </w:p>
        </w:tc>
        <w:tc>
          <w:tcPr>
            <w:tcW w:w="4961" w:type="dxa"/>
            <w:gridSpan w:val="2"/>
          </w:tcPr>
          <w:p w14:paraId="48B7B004" w14:textId="77777777" w:rsidR="003C5FE0" w:rsidRPr="0087585B" w:rsidRDefault="003C5FE0" w:rsidP="00D501B9">
            <w:pPr>
              <w:jc w:val="right"/>
              <w:rPr>
                <w:rFonts w:cs="Arial"/>
                <w:szCs w:val="20"/>
              </w:rPr>
            </w:pPr>
          </w:p>
        </w:tc>
      </w:tr>
      <w:tr w:rsidR="003C5FE0" w:rsidRPr="0087585B" w14:paraId="682C17A9" w14:textId="77777777" w:rsidTr="00BB4167">
        <w:trPr>
          <w:gridAfter w:val="1"/>
          <w:wAfter w:w="7" w:type="dxa"/>
          <w:jc w:val="right"/>
        </w:trPr>
        <w:tc>
          <w:tcPr>
            <w:tcW w:w="4955" w:type="dxa"/>
          </w:tcPr>
          <w:p w14:paraId="7366E3B7" w14:textId="77777777" w:rsidR="003C5FE0" w:rsidRPr="00E30FAD" w:rsidRDefault="003C5FE0" w:rsidP="00D501B9">
            <w:pPr>
              <w:jc w:val="center"/>
              <w:textAlignment w:val="baseline"/>
              <w:rPr>
                <w:rFonts w:ascii="Segoe UI" w:eastAsia="Times New Roman" w:hAnsi="Segoe UI" w:cs="Segoe UI"/>
                <w:sz w:val="18"/>
                <w:szCs w:val="18"/>
                <w:lang w:eastAsia="lt-LT"/>
              </w:rPr>
            </w:pPr>
            <w:r>
              <w:rPr>
                <w:rFonts w:eastAsia="Times New Roman" w:cs="Arial"/>
                <w:b/>
                <w:bCs/>
                <w:szCs w:val="20"/>
                <w:lang w:eastAsia="lt-LT"/>
              </w:rPr>
              <w:t>SAUGA IR SVEIKATA</w:t>
            </w:r>
          </w:p>
        </w:tc>
        <w:tc>
          <w:tcPr>
            <w:tcW w:w="4961" w:type="dxa"/>
            <w:gridSpan w:val="2"/>
          </w:tcPr>
          <w:p w14:paraId="4D3AE9E7" w14:textId="77777777" w:rsidR="003C5FE0" w:rsidRPr="0087585B" w:rsidRDefault="003C5FE0" w:rsidP="00D501B9">
            <w:pPr>
              <w:jc w:val="center"/>
              <w:textAlignment w:val="baseline"/>
              <w:rPr>
                <w:rFonts w:eastAsia="Times New Roman" w:cs="Arial"/>
                <w:szCs w:val="20"/>
                <w:lang w:eastAsia="lt-LT"/>
              </w:rPr>
            </w:pPr>
            <w:r w:rsidRPr="0087585B">
              <w:rPr>
                <w:rFonts w:eastAsia="Times New Roman" w:cs="Arial"/>
                <w:b/>
                <w:bCs/>
                <w:szCs w:val="20"/>
                <w:lang w:eastAsia="lt-LT"/>
              </w:rPr>
              <w:t>HEALTH AND SAFETY</w:t>
            </w:r>
          </w:p>
        </w:tc>
      </w:tr>
      <w:tr w:rsidR="003C5FE0" w:rsidRPr="0087585B" w14:paraId="41220DAD" w14:textId="77777777" w:rsidTr="00BB4167">
        <w:trPr>
          <w:gridAfter w:val="1"/>
          <w:wAfter w:w="7" w:type="dxa"/>
          <w:jc w:val="right"/>
        </w:trPr>
        <w:tc>
          <w:tcPr>
            <w:tcW w:w="4955" w:type="dxa"/>
          </w:tcPr>
          <w:p w14:paraId="7E9498F0" w14:textId="77777777" w:rsidR="003C5FE0" w:rsidRPr="0087585B" w:rsidRDefault="003C5FE0" w:rsidP="00D501B9">
            <w:pPr>
              <w:jc w:val="right"/>
              <w:rPr>
                <w:rFonts w:cs="Arial"/>
                <w:szCs w:val="20"/>
              </w:rPr>
            </w:pPr>
          </w:p>
        </w:tc>
        <w:tc>
          <w:tcPr>
            <w:tcW w:w="4961" w:type="dxa"/>
            <w:gridSpan w:val="2"/>
          </w:tcPr>
          <w:p w14:paraId="25BC3AA2" w14:textId="77777777" w:rsidR="003C5FE0" w:rsidRPr="0087585B" w:rsidRDefault="003C5FE0" w:rsidP="00D501B9">
            <w:pPr>
              <w:jc w:val="both"/>
              <w:textAlignment w:val="baseline"/>
              <w:rPr>
                <w:rFonts w:eastAsia="Times New Roman" w:cs="Arial"/>
                <w:b/>
                <w:bCs/>
                <w:szCs w:val="20"/>
                <w:lang w:eastAsia="lt-LT"/>
              </w:rPr>
            </w:pPr>
          </w:p>
        </w:tc>
      </w:tr>
      <w:tr w:rsidR="003C5FE0" w:rsidRPr="0087585B" w14:paraId="0A12BCE5" w14:textId="77777777" w:rsidTr="00BB4167">
        <w:trPr>
          <w:gridAfter w:val="1"/>
          <w:wAfter w:w="7" w:type="dxa"/>
          <w:jc w:val="right"/>
        </w:trPr>
        <w:tc>
          <w:tcPr>
            <w:tcW w:w="4955" w:type="dxa"/>
          </w:tcPr>
          <w:p w14:paraId="527381DC" w14:textId="77777777" w:rsidR="003C5FE0" w:rsidRPr="00B82FA1" w:rsidRDefault="003C5FE0" w:rsidP="000113AA">
            <w:pPr>
              <w:numPr>
                <w:ilvl w:val="0"/>
                <w:numId w:val="3"/>
              </w:numPr>
              <w:tabs>
                <w:tab w:val="left" w:pos="284"/>
              </w:tabs>
              <w:ind w:left="-567" w:firstLine="567"/>
              <w:textAlignment w:val="baseline"/>
              <w:rPr>
                <w:rFonts w:eastAsia="Times New Roman" w:cs="Arial"/>
                <w:szCs w:val="20"/>
                <w:lang w:eastAsia="lt-LT"/>
              </w:rPr>
            </w:pPr>
            <w:r>
              <w:rPr>
                <w:rFonts w:eastAsia="Times New Roman" w:cs="Arial"/>
                <w:b/>
                <w:bCs/>
                <w:szCs w:val="20"/>
                <w:lang w:eastAsia="lt-LT"/>
              </w:rPr>
              <w:t>PASLAUG</w:t>
            </w:r>
            <w:r>
              <w:rPr>
                <w:rFonts w:eastAsia="Times New Roman" w:cs="Arial"/>
                <w:b/>
                <w:bCs/>
                <w:szCs w:val="20"/>
                <w:lang w:val="lt-LT" w:eastAsia="lt-LT"/>
              </w:rPr>
              <w:t xml:space="preserve">Ų </w:t>
            </w:r>
            <w:r>
              <w:rPr>
                <w:rFonts w:eastAsia="Times New Roman" w:cs="Arial"/>
                <w:b/>
                <w:bCs/>
                <w:szCs w:val="20"/>
                <w:lang w:eastAsia="lt-LT"/>
              </w:rPr>
              <w:t>TEIKĖJO PAREIGOS</w:t>
            </w:r>
          </w:p>
        </w:tc>
        <w:tc>
          <w:tcPr>
            <w:tcW w:w="4961" w:type="dxa"/>
            <w:gridSpan w:val="2"/>
          </w:tcPr>
          <w:p w14:paraId="3449B0DC" w14:textId="77777777" w:rsidR="003C5FE0" w:rsidRPr="0087585B" w:rsidRDefault="003C5FE0" w:rsidP="000113AA">
            <w:pPr>
              <w:numPr>
                <w:ilvl w:val="0"/>
                <w:numId w:val="6"/>
              </w:numPr>
              <w:tabs>
                <w:tab w:val="left" w:pos="284"/>
              </w:tabs>
              <w:textAlignment w:val="baseline"/>
              <w:rPr>
                <w:rFonts w:eastAsia="Times New Roman" w:cs="Arial"/>
                <w:szCs w:val="20"/>
                <w:lang w:eastAsia="lt-LT"/>
              </w:rPr>
            </w:pPr>
            <w:r>
              <w:rPr>
                <w:rFonts w:eastAsia="Times New Roman" w:cs="Arial"/>
                <w:b/>
                <w:bCs/>
                <w:szCs w:val="20"/>
                <w:lang w:eastAsia="lt-LT"/>
              </w:rPr>
              <w:t xml:space="preserve">SERVICE </w:t>
            </w:r>
            <w:r w:rsidRPr="0087585B">
              <w:rPr>
                <w:rFonts w:eastAsia="Times New Roman" w:cs="Arial"/>
                <w:b/>
                <w:bCs/>
                <w:szCs w:val="20"/>
                <w:lang w:eastAsia="lt-LT"/>
              </w:rPr>
              <w:t>PROVIDER‘S OBLIGATIONS</w:t>
            </w:r>
          </w:p>
        </w:tc>
      </w:tr>
      <w:tr w:rsidR="003C5FE0" w:rsidRPr="0087585B" w14:paraId="3143FF3B" w14:textId="77777777" w:rsidTr="00BB4167">
        <w:trPr>
          <w:gridAfter w:val="1"/>
          <w:wAfter w:w="7" w:type="dxa"/>
          <w:jc w:val="right"/>
        </w:trPr>
        <w:tc>
          <w:tcPr>
            <w:tcW w:w="4955" w:type="dxa"/>
          </w:tcPr>
          <w:p w14:paraId="0BE54FEC" w14:textId="77777777" w:rsidR="003C5FE0" w:rsidRPr="0087585B" w:rsidRDefault="003C5FE0" w:rsidP="00D501B9">
            <w:pPr>
              <w:jc w:val="right"/>
              <w:rPr>
                <w:rFonts w:cs="Arial"/>
                <w:szCs w:val="20"/>
              </w:rPr>
            </w:pPr>
          </w:p>
        </w:tc>
        <w:tc>
          <w:tcPr>
            <w:tcW w:w="4961" w:type="dxa"/>
            <w:gridSpan w:val="2"/>
          </w:tcPr>
          <w:p w14:paraId="7737C315" w14:textId="77777777" w:rsidR="003C5FE0" w:rsidRPr="0087585B" w:rsidRDefault="003C5FE0" w:rsidP="00D501B9">
            <w:pPr>
              <w:jc w:val="both"/>
              <w:textAlignment w:val="baseline"/>
              <w:rPr>
                <w:rFonts w:eastAsia="Times New Roman" w:cs="Arial"/>
                <w:b/>
                <w:bCs/>
                <w:szCs w:val="20"/>
                <w:lang w:eastAsia="lt-LT"/>
              </w:rPr>
            </w:pPr>
          </w:p>
        </w:tc>
      </w:tr>
      <w:tr w:rsidR="003C5FE0" w:rsidRPr="0087585B" w14:paraId="21670424" w14:textId="77777777" w:rsidTr="00BB4167">
        <w:trPr>
          <w:gridAfter w:val="1"/>
          <w:wAfter w:w="7" w:type="dxa"/>
          <w:jc w:val="right"/>
        </w:trPr>
        <w:tc>
          <w:tcPr>
            <w:tcW w:w="4955" w:type="dxa"/>
          </w:tcPr>
          <w:p w14:paraId="18A344FD" w14:textId="77777777" w:rsidR="003C5FE0" w:rsidRPr="0087585B" w:rsidRDefault="003C5FE0" w:rsidP="000113AA">
            <w:pPr>
              <w:numPr>
                <w:ilvl w:val="1"/>
                <w:numId w:val="6"/>
              </w:numPr>
              <w:tabs>
                <w:tab w:val="left" w:pos="457"/>
              </w:tabs>
              <w:ind w:left="0" w:firstLine="0"/>
              <w:jc w:val="both"/>
              <w:textAlignment w:val="baseline"/>
              <w:rPr>
                <w:rFonts w:cs="Arial"/>
                <w:szCs w:val="20"/>
              </w:rPr>
            </w:pPr>
            <w:r w:rsidRPr="009E472D">
              <w:rPr>
                <w:rFonts w:eastAsia="Times New Roman" w:cs="Arial"/>
                <w:szCs w:val="20"/>
                <w:lang w:eastAsia="lt-LT"/>
              </w:rPr>
              <w:t xml:space="preserve">prieš pradedant </w:t>
            </w:r>
            <w:r>
              <w:rPr>
                <w:rFonts w:eastAsia="Times New Roman" w:cs="Arial"/>
                <w:szCs w:val="20"/>
                <w:lang w:eastAsia="lt-LT"/>
              </w:rPr>
              <w:t>teikti Paslaugas</w:t>
            </w:r>
            <w:r w:rsidRPr="009E472D">
              <w:rPr>
                <w:rFonts w:eastAsia="Times New Roman" w:cs="Arial"/>
                <w:szCs w:val="20"/>
                <w:lang w:eastAsia="lt-LT"/>
              </w:rPr>
              <w:t xml:space="preserve"> pasirašyti Tarpusavio saugos darbe atsakomybės ribų aktą (jeigu taikoma) ir </w:t>
            </w:r>
            <w:r>
              <w:rPr>
                <w:rFonts w:eastAsia="Times New Roman" w:cs="Arial"/>
                <w:szCs w:val="20"/>
                <w:lang w:eastAsia="lt-LT"/>
              </w:rPr>
              <w:t>teikiant Paslaugas</w:t>
            </w:r>
            <w:r w:rsidRPr="009E472D">
              <w:rPr>
                <w:rFonts w:eastAsia="Times New Roman" w:cs="Arial"/>
                <w:szCs w:val="20"/>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eastAsia="Times New Roman" w:cs="Arial"/>
                <w:szCs w:val="20"/>
                <w:lang w:eastAsia="lt-LT"/>
              </w:rPr>
              <w:t>Paslaugų teikėjo</w:t>
            </w:r>
            <w:r w:rsidRPr="009E472D">
              <w:rPr>
                <w:rFonts w:eastAsia="Times New Roman" w:cs="Arial"/>
                <w:szCs w:val="20"/>
                <w:lang w:eastAsia="lt-LT"/>
              </w:rPr>
              <w:t xml:space="preserve"> darbuotojais) šiais klausimais; užtikrinti visų asmenų, kurie turi teisę būti </w:t>
            </w:r>
            <w:r>
              <w:rPr>
                <w:rFonts w:eastAsia="Times New Roman" w:cs="Arial"/>
                <w:szCs w:val="20"/>
                <w:lang w:eastAsia="lt-LT"/>
              </w:rPr>
              <w:t>Paslaugų teikėjo</w:t>
            </w:r>
            <w:r w:rsidRPr="009E472D">
              <w:rPr>
                <w:rFonts w:eastAsia="Times New Roman" w:cs="Arial"/>
                <w:szCs w:val="20"/>
                <w:lang w:eastAsia="lt-LT"/>
              </w:rPr>
              <w:t xml:space="preserve"> veiklos teritorijoje, saugą darbe; reikalui esant tinkamai aptverti, apšviesti, saugoti ir stebėti </w:t>
            </w:r>
            <w:r>
              <w:rPr>
                <w:rFonts w:eastAsia="Times New Roman" w:cs="Arial"/>
                <w:szCs w:val="20"/>
                <w:lang w:eastAsia="lt-LT"/>
              </w:rPr>
              <w:t>teikiamas Paslaugas</w:t>
            </w:r>
            <w:r w:rsidRPr="009E472D">
              <w:rPr>
                <w:rFonts w:eastAsia="Times New Roman" w:cs="Arial"/>
                <w:szCs w:val="20"/>
                <w:lang w:eastAsia="lt-LT"/>
              </w:rPr>
              <w:t xml:space="preserve"> taip, kad </w:t>
            </w:r>
            <w:r>
              <w:rPr>
                <w:rFonts w:eastAsia="Times New Roman" w:cs="Arial"/>
                <w:szCs w:val="20"/>
                <w:lang w:eastAsia="lt-LT"/>
              </w:rPr>
              <w:t>Paslaugų teikėjo</w:t>
            </w:r>
            <w:r w:rsidRPr="009E472D">
              <w:rPr>
                <w:rFonts w:eastAsia="Times New Roman" w:cs="Arial"/>
                <w:szCs w:val="20"/>
                <w:lang w:eastAsia="lt-LT"/>
              </w:rPr>
              <w:t xml:space="preserve"> veiklos teritorijoje nekiltų grėsmė </w:t>
            </w:r>
            <w:r>
              <w:rPr>
                <w:rFonts w:eastAsia="Times New Roman" w:cs="Arial"/>
                <w:szCs w:val="20"/>
                <w:lang w:eastAsia="lt-LT"/>
              </w:rPr>
              <w:t>Paslaugų teikėjo</w:t>
            </w:r>
            <w:r w:rsidRPr="009E472D">
              <w:rPr>
                <w:rFonts w:eastAsia="Times New Roman" w:cs="Arial"/>
                <w:szCs w:val="20"/>
                <w:lang w:eastAsia="lt-LT"/>
              </w:rPr>
              <w:t xml:space="preserve">, </w:t>
            </w:r>
            <w:r>
              <w:rPr>
                <w:rFonts w:eastAsia="Times New Roman" w:cs="Arial"/>
                <w:szCs w:val="20"/>
                <w:lang w:eastAsia="lt-LT"/>
              </w:rPr>
              <w:t>Kliento</w:t>
            </w:r>
            <w:r w:rsidRPr="009E472D">
              <w:rPr>
                <w:rFonts w:eastAsia="Times New Roman" w:cs="Arial"/>
                <w:szCs w:val="20"/>
                <w:lang w:eastAsia="lt-LT"/>
              </w:rPr>
              <w:t xml:space="preserve"> darbuotojams ir kitiems fiziniams asmenims bei jų turtui; nustačius bet kokį pažeidimą, nedelsiant informuoti apie tai </w:t>
            </w:r>
            <w:r>
              <w:rPr>
                <w:rFonts w:eastAsia="Times New Roman" w:cs="Arial"/>
                <w:szCs w:val="20"/>
                <w:lang w:eastAsia="lt-LT"/>
              </w:rPr>
              <w:t>Klientą</w:t>
            </w:r>
            <w:r w:rsidRPr="009E472D">
              <w:rPr>
                <w:rFonts w:eastAsia="Times New Roman" w:cs="Arial"/>
                <w:szCs w:val="20"/>
                <w:lang w:eastAsia="lt-LT"/>
              </w:rPr>
              <w:t>;</w:t>
            </w:r>
          </w:p>
        </w:tc>
        <w:tc>
          <w:tcPr>
            <w:tcW w:w="4961" w:type="dxa"/>
            <w:gridSpan w:val="2"/>
          </w:tcPr>
          <w:p w14:paraId="4A9A6D7C" w14:textId="77777777" w:rsidR="003C5FE0" w:rsidRPr="007101F9" w:rsidRDefault="003C5FE0" w:rsidP="000113AA">
            <w:pPr>
              <w:pStyle w:val="ListParagraph"/>
              <w:numPr>
                <w:ilvl w:val="1"/>
                <w:numId w:val="4"/>
              </w:numPr>
              <w:tabs>
                <w:tab w:val="left" w:pos="600"/>
              </w:tabs>
              <w:ind w:left="0" w:firstLine="0"/>
              <w:jc w:val="both"/>
              <w:textAlignment w:val="baseline"/>
              <w:rPr>
                <w:rFonts w:cs="Arial"/>
                <w:b/>
                <w:bCs/>
                <w:lang w:eastAsia="lt-LT"/>
              </w:rPr>
            </w:pPr>
            <w:r w:rsidRPr="007101F9">
              <w:rPr>
                <w:rFonts w:cs="Arial"/>
                <w:lang w:eastAsia="lt-LT"/>
              </w:rPr>
              <w:t xml:space="preserve">Before providing Services, the </w:t>
            </w:r>
            <w:r>
              <w:rPr>
                <w:rFonts w:cs="Arial"/>
                <w:lang w:eastAsia="lt-LT"/>
              </w:rPr>
              <w:t xml:space="preserve">Service </w:t>
            </w:r>
            <w:r w:rsidRPr="007101F9">
              <w:rPr>
                <w:rFonts w:cs="Arial"/>
                <w:lang w:eastAsia="lt-LT"/>
              </w:rPr>
              <w:t xml:space="preserve">Provider shall sign a Worksite Safety and Responsibility Act (if applicable) and ensure compliance with all relevant requirements set out in environmental, hygiene, sanitation, fire safety, and occupational health and safety laws and regulations in force in the Republic of Lithuania. The </w:t>
            </w:r>
            <w:r>
              <w:rPr>
                <w:rFonts w:cs="Arial"/>
                <w:lang w:eastAsia="lt-LT"/>
              </w:rPr>
              <w:t xml:space="preserve">Service </w:t>
            </w:r>
            <w:r w:rsidRPr="007101F9">
              <w:rPr>
                <w:rFonts w:cs="Arial"/>
                <w:lang w:eastAsia="lt-LT"/>
              </w:rPr>
              <w:t xml:space="preserve">Provider shall properly instruct its employees, third-party personnel and any other individuals actively involved in the execution of the Contract (hereinafter referred to as </w:t>
            </w:r>
            <w:r>
              <w:rPr>
                <w:rFonts w:cs="Arial"/>
                <w:lang w:eastAsia="lt-LT"/>
              </w:rPr>
              <w:t xml:space="preserve">Service </w:t>
            </w:r>
            <w:r w:rsidRPr="007101F9">
              <w:rPr>
                <w:rFonts w:cs="Arial"/>
                <w:lang w:eastAsia="lt-LT"/>
              </w:rPr>
              <w:t xml:space="preserve">Provider’s personnel”) on these matters. The </w:t>
            </w:r>
            <w:r>
              <w:rPr>
                <w:rFonts w:cs="Arial"/>
                <w:lang w:eastAsia="lt-LT"/>
              </w:rPr>
              <w:t xml:space="preserve">Service </w:t>
            </w:r>
            <w:r w:rsidRPr="007101F9">
              <w:rPr>
                <w:rFonts w:cs="Arial"/>
                <w:lang w:eastAsia="lt-LT"/>
              </w:rPr>
              <w:t xml:space="preserve">Provider is also responsible for ensuring the safety of all individuals entitled to be present at the </w:t>
            </w:r>
            <w:r>
              <w:rPr>
                <w:rFonts w:cs="Arial"/>
                <w:lang w:eastAsia="lt-LT"/>
              </w:rPr>
              <w:t xml:space="preserve">Service </w:t>
            </w:r>
            <w:r w:rsidRPr="007101F9">
              <w:rPr>
                <w:rFonts w:cs="Arial"/>
                <w:lang w:eastAsia="lt-LT"/>
              </w:rPr>
              <w:t xml:space="preserve">Provider’s work site, ensuring that the site is properly fenced, illuminated, secured, and monitored in a way that avoids any risk to the </w:t>
            </w:r>
            <w:r>
              <w:rPr>
                <w:rFonts w:cs="Arial"/>
                <w:lang w:eastAsia="lt-LT"/>
              </w:rPr>
              <w:t xml:space="preserve">Service </w:t>
            </w:r>
            <w:r w:rsidRPr="007101F9">
              <w:rPr>
                <w:rFonts w:cs="Arial"/>
                <w:lang w:eastAsia="lt-LT"/>
              </w:rPr>
              <w:t xml:space="preserve">Provider’s Personnel, the Buyer’s employees, or any other individuals or their property. In the event of any violation, the </w:t>
            </w:r>
            <w:r>
              <w:rPr>
                <w:rFonts w:cs="Arial"/>
                <w:lang w:eastAsia="lt-LT"/>
              </w:rPr>
              <w:t xml:space="preserve">Service </w:t>
            </w:r>
            <w:r w:rsidRPr="007101F9">
              <w:rPr>
                <w:rFonts w:cs="Arial"/>
                <w:lang w:eastAsia="lt-LT"/>
              </w:rPr>
              <w:t>Provider shall immediately notify the Buyer;</w:t>
            </w:r>
          </w:p>
        </w:tc>
      </w:tr>
      <w:tr w:rsidR="003C5FE0" w:rsidRPr="0087585B" w14:paraId="7A8B10E4" w14:textId="77777777" w:rsidTr="00BB4167">
        <w:trPr>
          <w:gridAfter w:val="1"/>
          <w:wAfter w:w="7" w:type="dxa"/>
          <w:jc w:val="right"/>
        </w:trPr>
        <w:tc>
          <w:tcPr>
            <w:tcW w:w="4955" w:type="dxa"/>
          </w:tcPr>
          <w:p w14:paraId="0816A79B" w14:textId="77777777" w:rsidR="003C5FE0" w:rsidRPr="0087585B" w:rsidRDefault="003C5FE0" w:rsidP="000113AA">
            <w:pPr>
              <w:numPr>
                <w:ilvl w:val="1"/>
                <w:numId w:val="6"/>
              </w:numPr>
              <w:tabs>
                <w:tab w:val="left" w:pos="457"/>
              </w:tabs>
              <w:ind w:left="0" w:firstLine="0"/>
              <w:jc w:val="both"/>
              <w:textAlignment w:val="baseline"/>
              <w:rPr>
                <w:rFonts w:cs="Arial"/>
                <w:szCs w:val="20"/>
              </w:rPr>
            </w:pPr>
            <w:r w:rsidRPr="009E472D">
              <w:rPr>
                <w:rFonts w:eastAsia="Times New Roman" w:cs="Arial"/>
                <w:szCs w:val="20"/>
                <w:lang w:eastAsia="lt-LT"/>
              </w:rPr>
              <w:t xml:space="preserve"> užtikrinti, kad </w:t>
            </w:r>
            <w:r>
              <w:rPr>
                <w:rFonts w:eastAsia="Times New Roman" w:cs="Arial"/>
                <w:szCs w:val="20"/>
                <w:lang w:eastAsia="lt-LT"/>
              </w:rPr>
              <w:t>Paslaugas teiksiantys</w:t>
            </w:r>
            <w:r w:rsidRPr="009E472D">
              <w:rPr>
                <w:rFonts w:eastAsia="Times New Roman" w:cs="Arial"/>
                <w:szCs w:val="20"/>
                <w:lang w:eastAsia="lt-LT"/>
              </w:rPr>
              <w:t xml:space="preserve"> darbuotojai būtų aprūpinti standartų reikalavimus atitinkančiais bei </w:t>
            </w:r>
            <w:r>
              <w:rPr>
                <w:rFonts w:eastAsia="Times New Roman" w:cs="Arial"/>
                <w:szCs w:val="20"/>
                <w:lang w:eastAsia="lt-LT"/>
              </w:rPr>
              <w:t>Paslaugų teikėjo</w:t>
            </w:r>
            <w:r w:rsidRPr="009E472D">
              <w:rPr>
                <w:rFonts w:eastAsia="Times New Roman" w:cs="Arial"/>
                <w:szCs w:val="20"/>
                <w:lang w:eastAsia="lt-LT"/>
              </w:rPr>
              <w:t xml:space="preserve"> įmonės ženklais pažymėtais darbo rūbais ir kitomis asmeninėmis darbuotojų saugos ir sveikatos priemonėmis, ir užtikrinti, kad šios priemonės būtų naudojamos </w:t>
            </w:r>
            <w:r>
              <w:rPr>
                <w:rFonts w:eastAsia="Times New Roman" w:cs="Arial"/>
                <w:szCs w:val="20"/>
                <w:lang w:eastAsia="lt-LT"/>
              </w:rPr>
              <w:t>teikiant Paslaugas;</w:t>
            </w:r>
          </w:p>
        </w:tc>
        <w:tc>
          <w:tcPr>
            <w:tcW w:w="4961" w:type="dxa"/>
            <w:gridSpan w:val="2"/>
          </w:tcPr>
          <w:p w14:paraId="6828A692" w14:textId="77777777" w:rsidR="003C5FE0" w:rsidRPr="0087585B" w:rsidRDefault="003C5FE0" w:rsidP="000113AA">
            <w:pPr>
              <w:pStyle w:val="ListParagraph"/>
              <w:numPr>
                <w:ilvl w:val="1"/>
                <w:numId w:val="4"/>
              </w:numPr>
              <w:tabs>
                <w:tab w:val="left" w:pos="600"/>
              </w:tabs>
              <w:ind w:left="0" w:firstLine="0"/>
              <w:jc w:val="both"/>
              <w:textAlignment w:val="baseline"/>
              <w:rPr>
                <w:rFonts w:cs="Arial"/>
                <w:lang w:eastAsia="lt-LT"/>
              </w:rPr>
            </w:pPr>
            <w:r w:rsidRPr="00CF3B2D">
              <w:rPr>
                <w:rFonts w:cs="Arial"/>
                <w:lang w:eastAsia="lt-LT"/>
              </w:rPr>
              <w:t xml:space="preserve">The </w:t>
            </w:r>
            <w:r>
              <w:rPr>
                <w:rFonts w:cs="Arial"/>
                <w:lang w:eastAsia="lt-LT"/>
              </w:rPr>
              <w:t xml:space="preserve">Service </w:t>
            </w:r>
            <w:r w:rsidRPr="00CF3B2D">
              <w:rPr>
                <w:rFonts w:cs="Arial"/>
                <w:lang w:eastAsia="lt-LT"/>
              </w:rPr>
              <w:t xml:space="preserve">Provider shall ensure that all its personnel providing the Services are provided with work clothing and other personal protective equipment that meet the relevant standards and are marked with the </w:t>
            </w:r>
            <w:r>
              <w:rPr>
                <w:rFonts w:cs="Arial"/>
                <w:lang w:eastAsia="lt-LT"/>
              </w:rPr>
              <w:t xml:space="preserve">Service </w:t>
            </w:r>
            <w:r w:rsidRPr="00CF3B2D">
              <w:rPr>
                <w:rFonts w:cs="Arial"/>
                <w:lang w:eastAsia="lt-LT"/>
              </w:rPr>
              <w:t>Provider’s company logo, ensuring that these items are used during the provision of the Services;</w:t>
            </w:r>
          </w:p>
        </w:tc>
      </w:tr>
      <w:tr w:rsidR="003C5FE0" w:rsidRPr="0087585B" w14:paraId="182F9590" w14:textId="77777777" w:rsidTr="00BB4167">
        <w:trPr>
          <w:gridAfter w:val="1"/>
          <w:wAfter w:w="7" w:type="dxa"/>
          <w:jc w:val="right"/>
        </w:trPr>
        <w:tc>
          <w:tcPr>
            <w:tcW w:w="4955" w:type="dxa"/>
          </w:tcPr>
          <w:p w14:paraId="44140393" w14:textId="77777777" w:rsidR="003C5FE0" w:rsidRPr="0087585B" w:rsidRDefault="003C5FE0" w:rsidP="000113AA">
            <w:pPr>
              <w:numPr>
                <w:ilvl w:val="1"/>
                <w:numId w:val="6"/>
              </w:numPr>
              <w:tabs>
                <w:tab w:val="left" w:pos="457"/>
              </w:tabs>
              <w:ind w:left="0" w:firstLine="0"/>
              <w:jc w:val="both"/>
              <w:textAlignment w:val="baseline"/>
              <w:rPr>
                <w:rFonts w:cs="Arial"/>
                <w:szCs w:val="20"/>
              </w:rPr>
            </w:pPr>
            <w:r w:rsidRPr="009E472D">
              <w:rPr>
                <w:rFonts w:eastAsia="Times New Roman" w:cs="Arial"/>
                <w:szCs w:val="20"/>
                <w:lang w:eastAsia="lt-LT"/>
              </w:rPr>
              <w:t xml:space="preserve">užtikrinti, kad </w:t>
            </w:r>
            <w:r>
              <w:rPr>
                <w:rFonts w:eastAsia="Times New Roman" w:cs="Arial"/>
                <w:szCs w:val="20"/>
                <w:lang w:eastAsia="lt-LT"/>
              </w:rPr>
              <w:t>Paslaugų teikėjo</w:t>
            </w:r>
            <w:r w:rsidRPr="009E472D">
              <w:rPr>
                <w:rFonts w:eastAsia="Times New Roman" w:cs="Arial"/>
                <w:szCs w:val="20"/>
                <w:lang w:eastAsia="lt-LT"/>
              </w:rPr>
              <w:t xml:space="preserve"> darbuotojai nebūtų apsvaigę nuo alkoholio, narkotinių, toksinių ir (arba) psichotropinių medžiagų. Kilus įtarimų dėl asmenų apsvaigimo nuo nurodytų medžiagų, </w:t>
            </w:r>
            <w:r>
              <w:rPr>
                <w:rFonts w:eastAsia="Times New Roman" w:cs="Arial"/>
                <w:szCs w:val="20"/>
                <w:lang w:eastAsia="lt-LT"/>
              </w:rPr>
              <w:t>Klientas</w:t>
            </w:r>
            <w:r w:rsidRPr="009E472D">
              <w:rPr>
                <w:rFonts w:eastAsia="Times New Roman" w:cs="Arial"/>
                <w:szCs w:val="20"/>
                <w:lang w:eastAsia="lt-LT"/>
              </w:rPr>
              <w:t xml:space="preserve"> turi teisę juos patikrinti alkotesteriu ir kitais mediciniškai patvirtintais būdais. Jei nustatoma, kad </w:t>
            </w:r>
            <w:r>
              <w:rPr>
                <w:rFonts w:eastAsia="Times New Roman" w:cs="Arial"/>
                <w:szCs w:val="20"/>
                <w:lang w:eastAsia="lt-LT"/>
              </w:rPr>
              <w:t>Paslaugų teikėjo</w:t>
            </w:r>
            <w:r w:rsidRPr="009E472D">
              <w:rPr>
                <w:rFonts w:eastAsia="Times New Roman" w:cs="Arial"/>
                <w:szCs w:val="20"/>
                <w:lang w:eastAsia="lt-LT"/>
              </w:rPr>
              <w:t xml:space="preserve"> darbuotojas yra neblaivus, įtariama, kad jis gali būti apsvaigęs nuo narkotinių, toksinių ir (arba) psichotropinių medžiagų  arba </w:t>
            </w:r>
            <w:r>
              <w:rPr>
                <w:rFonts w:eastAsia="Times New Roman" w:cs="Arial"/>
                <w:szCs w:val="20"/>
                <w:lang w:eastAsia="lt-LT"/>
              </w:rPr>
              <w:t>Paslaugų teikėjo</w:t>
            </w:r>
            <w:r w:rsidRPr="009E472D">
              <w:rPr>
                <w:rFonts w:eastAsia="Times New Roman" w:cs="Arial"/>
                <w:szCs w:val="20"/>
                <w:lang w:eastAsia="lt-LT"/>
              </w:rPr>
              <w:t xml:space="preserve"> darbuotojas atsisako būti patikrintas, </w:t>
            </w:r>
            <w:r>
              <w:rPr>
                <w:rFonts w:eastAsia="Times New Roman" w:cs="Arial"/>
                <w:szCs w:val="20"/>
                <w:lang w:eastAsia="lt-LT"/>
              </w:rPr>
              <w:t>Paslaugų teikėjas</w:t>
            </w:r>
            <w:r w:rsidRPr="009E472D">
              <w:rPr>
                <w:rFonts w:eastAsia="Times New Roman" w:cs="Arial"/>
                <w:szCs w:val="20"/>
                <w:lang w:eastAsia="lt-LT"/>
              </w:rPr>
              <w:t xml:space="preserve"> privalo užtikrinti, kad šis asmuo nedelsiant būtų pašalintas iš darbo vietos ir be atskiro </w:t>
            </w:r>
            <w:r>
              <w:rPr>
                <w:rFonts w:eastAsia="Times New Roman" w:cs="Arial"/>
                <w:szCs w:val="20"/>
                <w:lang w:eastAsia="lt-LT"/>
              </w:rPr>
              <w:t>Kliento</w:t>
            </w:r>
            <w:r w:rsidRPr="009E472D">
              <w:rPr>
                <w:rFonts w:eastAsia="Times New Roman" w:cs="Arial"/>
                <w:szCs w:val="20"/>
                <w:lang w:eastAsia="lt-LT"/>
              </w:rPr>
              <w:t xml:space="preserve"> sutikimo į ją nebūtų įleistas</w:t>
            </w:r>
            <w:r>
              <w:rPr>
                <w:rFonts w:eastAsia="Times New Roman" w:cs="Arial"/>
                <w:szCs w:val="20"/>
                <w:lang w:eastAsia="lt-LT"/>
              </w:rPr>
              <w:t>;</w:t>
            </w:r>
          </w:p>
        </w:tc>
        <w:tc>
          <w:tcPr>
            <w:tcW w:w="4961" w:type="dxa"/>
            <w:gridSpan w:val="2"/>
          </w:tcPr>
          <w:p w14:paraId="4ED9E4E9" w14:textId="77777777" w:rsidR="003C5FE0" w:rsidRPr="0087585B" w:rsidRDefault="003C5FE0" w:rsidP="000113AA">
            <w:pPr>
              <w:pStyle w:val="ListParagraph"/>
              <w:numPr>
                <w:ilvl w:val="1"/>
                <w:numId w:val="4"/>
              </w:numPr>
              <w:tabs>
                <w:tab w:val="left" w:pos="600"/>
              </w:tabs>
              <w:ind w:left="0" w:firstLine="0"/>
              <w:jc w:val="both"/>
              <w:textAlignment w:val="baseline"/>
              <w:rPr>
                <w:rFonts w:cs="Arial"/>
                <w:lang w:eastAsia="lt-LT"/>
              </w:rPr>
            </w:pPr>
            <w:r w:rsidRPr="008528B9">
              <w:rPr>
                <w:rFonts w:cs="Arial"/>
                <w:lang w:eastAsia="lt-LT"/>
              </w:rPr>
              <w:t xml:space="preserve">The </w:t>
            </w:r>
            <w:r>
              <w:rPr>
                <w:rFonts w:cs="Arial"/>
                <w:lang w:eastAsia="lt-LT"/>
              </w:rPr>
              <w:t xml:space="preserve">Service </w:t>
            </w:r>
            <w:r w:rsidRPr="008528B9">
              <w:rPr>
                <w:rFonts w:cs="Arial"/>
                <w:lang w:eastAsia="lt-LT"/>
              </w:rPr>
              <w:t xml:space="preserve">Provider shall ensure that its personnel are not under the influence of alcohol, drugs, toxic substances and/or psychotropic substances. If there is a suspicion that any individual is intoxicated with any of these substances, the Buyer has the right to test them using a breathalyzer or other medically approved methods. If it is determined that a member of </w:t>
            </w:r>
            <w:r>
              <w:rPr>
                <w:rFonts w:cs="Arial"/>
                <w:lang w:eastAsia="lt-LT"/>
              </w:rPr>
              <w:t xml:space="preserve">Service </w:t>
            </w:r>
            <w:r w:rsidRPr="008528B9">
              <w:rPr>
                <w:rFonts w:cs="Arial"/>
                <w:lang w:eastAsia="lt-LT"/>
              </w:rPr>
              <w:t xml:space="preserve">Provider’s personnel is intoxicated, suspected of being under the influence of drugs, toxic substances and/or psychotropic substances, or refuses to undergo testing, the </w:t>
            </w:r>
            <w:r>
              <w:rPr>
                <w:rFonts w:cs="Arial"/>
                <w:lang w:eastAsia="lt-LT"/>
              </w:rPr>
              <w:t xml:space="preserve">Service </w:t>
            </w:r>
            <w:r w:rsidRPr="008528B9">
              <w:rPr>
                <w:rFonts w:cs="Arial"/>
                <w:lang w:eastAsia="lt-LT"/>
              </w:rPr>
              <w:t>Provider must ensure that this person is immediately removed from the workplace and not allowed to return without the Buyer’s separate consent;</w:t>
            </w:r>
          </w:p>
        </w:tc>
      </w:tr>
      <w:tr w:rsidR="003C5FE0" w:rsidRPr="0087585B" w14:paraId="7BCFDE43" w14:textId="77777777" w:rsidTr="00BB4167">
        <w:trPr>
          <w:gridAfter w:val="1"/>
          <w:wAfter w:w="7" w:type="dxa"/>
          <w:jc w:val="right"/>
        </w:trPr>
        <w:tc>
          <w:tcPr>
            <w:tcW w:w="4955" w:type="dxa"/>
          </w:tcPr>
          <w:p w14:paraId="748983C2" w14:textId="77777777" w:rsidR="003C5FE0" w:rsidRPr="0087585B" w:rsidRDefault="003C5FE0" w:rsidP="000113AA">
            <w:pPr>
              <w:numPr>
                <w:ilvl w:val="1"/>
                <w:numId w:val="6"/>
              </w:numPr>
              <w:tabs>
                <w:tab w:val="left" w:pos="457"/>
              </w:tabs>
              <w:ind w:left="0" w:firstLine="0"/>
              <w:jc w:val="both"/>
              <w:textAlignment w:val="baseline"/>
              <w:rPr>
                <w:rFonts w:cs="Arial"/>
                <w:szCs w:val="20"/>
              </w:rPr>
            </w:pPr>
            <w:r w:rsidRPr="009E472D">
              <w:rPr>
                <w:rFonts w:eastAsia="Times New Roman" w:cs="Arial"/>
                <w:szCs w:val="20"/>
                <w:lang w:eastAsia="lt-LT"/>
              </w:rPr>
              <w:t xml:space="preserve">visam </w:t>
            </w:r>
            <w:r>
              <w:rPr>
                <w:rFonts w:eastAsia="Times New Roman" w:cs="Arial"/>
                <w:szCs w:val="20"/>
                <w:lang w:eastAsia="lt-LT"/>
              </w:rPr>
              <w:t>Paslaugų teikimo</w:t>
            </w:r>
            <w:r w:rsidRPr="009E472D">
              <w:rPr>
                <w:rFonts w:eastAsia="Times New Roman" w:cs="Arial"/>
                <w:szCs w:val="20"/>
                <w:lang w:eastAsia="lt-LT"/>
              </w:rPr>
              <w:t xml:space="preserve"> laikotarpiui paskirti už darbuotojų saug</w:t>
            </w:r>
            <w:r>
              <w:rPr>
                <w:rFonts w:eastAsia="Times New Roman" w:cs="Arial"/>
                <w:szCs w:val="20"/>
                <w:lang w:eastAsia="lt-LT"/>
              </w:rPr>
              <w:t>ą</w:t>
            </w:r>
            <w:r w:rsidRPr="009E472D">
              <w:rPr>
                <w:rFonts w:eastAsia="Times New Roman" w:cs="Arial"/>
                <w:szCs w:val="20"/>
                <w:lang w:eastAsia="lt-LT"/>
              </w:rPr>
              <w:t xml:space="preserve"> ir sveikatą atsakingą asmenį</w:t>
            </w:r>
          </w:p>
        </w:tc>
        <w:tc>
          <w:tcPr>
            <w:tcW w:w="4961" w:type="dxa"/>
            <w:gridSpan w:val="2"/>
          </w:tcPr>
          <w:p w14:paraId="5A90B07F" w14:textId="77777777" w:rsidR="003C5FE0" w:rsidRPr="0087585B" w:rsidRDefault="003C5FE0" w:rsidP="000113AA">
            <w:pPr>
              <w:pStyle w:val="ListParagraph"/>
              <w:numPr>
                <w:ilvl w:val="1"/>
                <w:numId w:val="4"/>
              </w:numPr>
              <w:tabs>
                <w:tab w:val="left" w:pos="600"/>
              </w:tabs>
              <w:ind w:left="0" w:firstLine="0"/>
              <w:jc w:val="both"/>
              <w:textAlignment w:val="baseline"/>
              <w:rPr>
                <w:rFonts w:cs="Arial"/>
                <w:lang w:eastAsia="lt-LT"/>
              </w:rPr>
            </w:pPr>
            <w:r w:rsidRPr="00C675F6">
              <w:rPr>
                <w:rFonts w:cs="Arial"/>
                <w:lang w:eastAsia="lt-LT"/>
              </w:rPr>
              <w:t>Throughout the duration of the provision of the Services, the Provider shall appoint a person responsible for the safety and health of its personnel.</w:t>
            </w:r>
          </w:p>
        </w:tc>
      </w:tr>
      <w:tr w:rsidR="003C5FE0" w:rsidRPr="0087585B" w14:paraId="033EC68F" w14:textId="77777777" w:rsidTr="00BB4167">
        <w:trPr>
          <w:gridAfter w:val="1"/>
          <w:wAfter w:w="7" w:type="dxa"/>
          <w:jc w:val="right"/>
        </w:trPr>
        <w:tc>
          <w:tcPr>
            <w:tcW w:w="4955" w:type="dxa"/>
          </w:tcPr>
          <w:p w14:paraId="708EA048" w14:textId="77777777" w:rsidR="003C5FE0" w:rsidRPr="0087585B" w:rsidRDefault="003C5FE0" w:rsidP="00D501B9">
            <w:pPr>
              <w:rPr>
                <w:rFonts w:cs="Arial"/>
                <w:szCs w:val="20"/>
              </w:rPr>
            </w:pPr>
          </w:p>
        </w:tc>
        <w:tc>
          <w:tcPr>
            <w:tcW w:w="4961" w:type="dxa"/>
            <w:gridSpan w:val="2"/>
          </w:tcPr>
          <w:p w14:paraId="2AA7D262" w14:textId="77777777" w:rsidR="003C5FE0" w:rsidRPr="0087585B" w:rsidRDefault="003C5FE0" w:rsidP="00D501B9">
            <w:pPr>
              <w:pStyle w:val="ListParagraph"/>
              <w:tabs>
                <w:tab w:val="left" w:pos="600"/>
              </w:tabs>
              <w:ind w:left="0"/>
              <w:jc w:val="both"/>
              <w:textAlignment w:val="baseline"/>
              <w:rPr>
                <w:rFonts w:cs="Arial"/>
                <w:lang w:eastAsia="lt-LT"/>
              </w:rPr>
            </w:pPr>
          </w:p>
        </w:tc>
      </w:tr>
      <w:tr w:rsidR="003C5FE0" w:rsidRPr="0087585B" w14:paraId="5674D8EF" w14:textId="77777777" w:rsidTr="00BB4167">
        <w:trPr>
          <w:gridAfter w:val="1"/>
          <w:wAfter w:w="7" w:type="dxa"/>
          <w:jc w:val="right"/>
        </w:trPr>
        <w:tc>
          <w:tcPr>
            <w:tcW w:w="4955" w:type="dxa"/>
          </w:tcPr>
          <w:p w14:paraId="1A53FDF8" w14:textId="77777777" w:rsidR="003C5FE0" w:rsidRPr="00586A91" w:rsidRDefault="003C5FE0" w:rsidP="000113AA">
            <w:pPr>
              <w:numPr>
                <w:ilvl w:val="0"/>
                <w:numId w:val="3"/>
              </w:numPr>
              <w:tabs>
                <w:tab w:val="left" w:pos="284"/>
              </w:tabs>
              <w:ind w:left="-567" w:firstLine="567"/>
              <w:textAlignment w:val="baseline"/>
              <w:rPr>
                <w:rFonts w:cs="Arial"/>
                <w:szCs w:val="20"/>
                <w:lang w:eastAsia="lt-LT"/>
              </w:rPr>
            </w:pPr>
            <w:r>
              <w:rPr>
                <w:rFonts w:eastAsia="Times New Roman" w:cs="Arial"/>
                <w:b/>
                <w:bCs/>
                <w:szCs w:val="20"/>
                <w:lang w:eastAsia="lt-LT"/>
              </w:rPr>
              <w:t>KLIENTO TEISĖS</w:t>
            </w:r>
          </w:p>
        </w:tc>
        <w:tc>
          <w:tcPr>
            <w:tcW w:w="4961" w:type="dxa"/>
            <w:gridSpan w:val="2"/>
          </w:tcPr>
          <w:p w14:paraId="2342D868" w14:textId="77777777" w:rsidR="003C5FE0" w:rsidRPr="0087585B" w:rsidRDefault="003C5FE0" w:rsidP="000113AA">
            <w:pPr>
              <w:numPr>
                <w:ilvl w:val="0"/>
                <w:numId w:val="6"/>
              </w:numPr>
              <w:tabs>
                <w:tab w:val="left" w:pos="284"/>
              </w:tabs>
              <w:ind w:left="-567" w:firstLine="567"/>
              <w:textAlignment w:val="baseline"/>
              <w:rPr>
                <w:rFonts w:cs="Arial"/>
                <w:szCs w:val="20"/>
                <w:lang w:eastAsia="lt-LT"/>
              </w:rPr>
            </w:pPr>
            <w:r w:rsidRPr="0087585B">
              <w:rPr>
                <w:rFonts w:eastAsia="Times New Roman" w:cs="Arial"/>
                <w:b/>
                <w:bCs/>
                <w:szCs w:val="20"/>
                <w:lang w:eastAsia="lt-LT"/>
              </w:rPr>
              <w:t>BUYER‘S RIGHTS</w:t>
            </w:r>
          </w:p>
        </w:tc>
      </w:tr>
      <w:tr w:rsidR="003C5FE0" w:rsidRPr="0087585B" w14:paraId="310991F7" w14:textId="77777777" w:rsidTr="00BB4167">
        <w:trPr>
          <w:gridAfter w:val="1"/>
          <w:wAfter w:w="7" w:type="dxa"/>
          <w:jc w:val="right"/>
        </w:trPr>
        <w:tc>
          <w:tcPr>
            <w:tcW w:w="4955" w:type="dxa"/>
          </w:tcPr>
          <w:p w14:paraId="5BB329C8" w14:textId="77777777" w:rsidR="003C5FE0" w:rsidRPr="0087585B" w:rsidRDefault="003C5FE0" w:rsidP="00D501B9">
            <w:pPr>
              <w:jc w:val="right"/>
              <w:rPr>
                <w:rFonts w:cs="Arial"/>
                <w:szCs w:val="20"/>
              </w:rPr>
            </w:pPr>
          </w:p>
        </w:tc>
        <w:tc>
          <w:tcPr>
            <w:tcW w:w="4961" w:type="dxa"/>
            <w:gridSpan w:val="2"/>
          </w:tcPr>
          <w:p w14:paraId="0356B926" w14:textId="77777777" w:rsidR="003C5FE0" w:rsidRPr="0087585B" w:rsidRDefault="003C5FE0" w:rsidP="00D501B9">
            <w:pPr>
              <w:pStyle w:val="ListParagraph"/>
              <w:tabs>
                <w:tab w:val="left" w:pos="600"/>
              </w:tabs>
              <w:ind w:left="0"/>
              <w:jc w:val="both"/>
              <w:textAlignment w:val="baseline"/>
              <w:rPr>
                <w:rFonts w:cs="Arial"/>
                <w:lang w:eastAsia="lt-LT"/>
              </w:rPr>
            </w:pPr>
          </w:p>
        </w:tc>
      </w:tr>
      <w:tr w:rsidR="003C5FE0" w:rsidRPr="0087585B" w14:paraId="6726B87F" w14:textId="77777777" w:rsidTr="00BB4167">
        <w:trPr>
          <w:gridAfter w:val="1"/>
          <w:wAfter w:w="7" w:type="dxa"/>
          <w:jc w:val="right"/>
        </w:trPr>
        <w:tc>
          <w:tcPr>
            <w:tcW w:w="4955" w:type="dxa"/>
          </w:tcPr>
          <w:p w14:paraId="57317C2F"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Pr>
                <w:rFonts w:eastAsia="Times New Roman" w:cs="Arial"/>
                <w:szCs w:val="20"/>
                <w:lang w:eastAsia="lt-LT"/>
              </w:rPr>
              <w:t xml:space="preserve">Klientas turi teisę </w:t>
            </w:r>
            <w:r w:rsidRPr="009E472D">
              <w:rPr>
                <w:rFonts w:eastAsia="Times New Roman" w:cs="Arial"/>
                <w:szCs w:val="20"/>
                <w:lang w:eastAsia="lt-LT"/>
              </w:rPr>
              <w:t xml:space="preserve">bet kada tikrinti kaip </w:t>
            </w:r>
            <w:r>
              <w:rPr>
                <w:rFonts w:eastAsia="Times New Roman" w:cs="Arial"/>
                <w:szCs w:val="20"/>
                <w:lang w:eastAsia="lt-LT"/>
              </w:rPr>
              <w:t>Paslaugų teikėjo</w:t>
            </w:r>
            <w:r w:rsidRPr="009E472D">
              <w:rPr>
                <w:rFonts w:eastAsia="Times New Roman" w:cs="Arial"/>
                <w:szCs w:val="20"/>
                <w:lang w:eastAsia="lt-LT"/>
              </w:rPr>
              <w:t xml:space="preserve"> darbuotojai laikosi Tarpusavio saugos darbe atsakomybės ribų akte  (jei taikoma) bei Sutartyje nustatytų įsipareigojimų ir kitų teisės aktuose įtvirtintų darbuotojų saugos ir sveikatos reikalavimų</w:t>
            </w:r>
          </w:p>
        </w:tc>
        <w:tc>
          <w:tcPr>
            <w:tcW w:w="4961" w:type="dxa"/>
            <w:gridSpan w:val="2"/>
          </w:tcPr>
          <w:p w14:paraId="2075ED8B" w14:textId="77777777" w:rsidR="003C5FE0" w:rsidRPr="0087585B" w:rsidRDefault="003C5FE0" w:rsidP="000113AA">
            <w:pPr>
              <w:numPr>
                <w:ilvl w:val="1"/>
                <w:numId w:val="6"/>
              </w:numPr>
              <w:tabs>
                <w:tab w:val="left" w:pos="600"/>
              </w:tabs>
              <w:ind w:left="0" w:firstLine="0"/>
              <w:jc w:val="both"/>
              <w:textAlignment w:val="baseline"/>
              <w:rPr>
                <w:rFonts w:cs="Arial"/>
                <w:szCs w:val="20"/>
                <w:lang w:eastAsia="lt-LT"/>
              </w:rPr>
            </w:pPr>
            <w:r w:rsidRPr="006B203C">
              <w:rPr>
                <w:rFonts w:eastAsia="Times New Roman" w:cs="Arial"/>
                <w:szCs w:val="20"/>
                <w:lang w:eastAsia="lt-LT"/>
              </w:rPr>
              <w:t xml:space="preserve">Buyer has the right to inspect at any time the compliance of the Service Provider’s personnel with the Worksite Safety and Responsibility Act (if applicable), the obligations set forth in the Contract </w:t>
            </w:r>
            <w:r w:rsidRPr="006B203C">
              <w:rPr>
                <w:rFonts w:eastAsia="Times New Roman" w:cs="Arial"/>
                <w:szCs w:val="20"/>
                <w:lang w:eastAsia="lt-LT"/>
              </w:rPr>
              <w:lastRenderedPageBreak/>
              <w:t>and the occupational health and safety requirements set out in other legal acts</w:t>
            </w:r>
            <w:r w:rsidRPr="006B203C">
              <w:rPr>
                <w:rFonts w:cs="Arial"/>
                <w:szCs w:val="20"/>
                <w:lang w:eastAsia="lt-LT"/>
              </w:rPr>
              <w:t>;</w:t>
            </w:r>
          </w:p>
        </w:tc>
      </w:tr>
      <w:tr w:rsidR="003C5FE0" w:rsidRPr="0087585B" w14:paraId="6C864821" w14:textId="77777777" w:rsidTr="00BB4167">
        <w:trPr>
          <w:gridAfter w:val="1"/>
          <w:wAfter w:w="7" w:type="dxa"/>
          <w:jc w:val="right"/>
        </w:trPr>
        <w:tc>
          <w:tcPr>
            <w:tcW w:w="4955" w:type="dxa"/>
          </w:tcPr>
          <w:p w14:paraId="5380D985"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Pr>
                <w:rFonts w:eastAsia="Times New Roman" w:cs="Arial"/>
                <w:szCs w:val="20"/>
                <w:lang w:eastAsia="lt-LT"/>
              </w:rPr>
              <w:lastRenderedPageBreak/>
              <w:t xml:space="preserve">Klientas turi teisę </w:t>
            </w:r>
            <w:r w:rsidRPr="009E472D">
              <w:rPr>
                <w:rFonts w:eastAsia="Times New Roman" w:cs="Arial"/>
                <w:szCs w:val="20"/>
                <w:lang w:eastAsia="lt-LT"/>
              </w:rPr>
              <w:t xml:space="preserve">konsultuoti </w:t>
            </w:r>
            <w:r>
              <w:rPr>
                <w:rFonts w:eastAsia="Times New Roman" w:cs="Arial"/>
                <w:szCs w:val="20"/>
                <w:lang w:eastAsia="lt-LT"/>
              </w:rPr>
              <w:t>Paslaugų teikėjo</w:t>
            </w:r>
            <w:r w:rsidRPr="009E472D">
              <w:rPr>
                <w:rFonts w:eastAsia="Times New Roman" w:cs="Arial"/>
                <w:szCs w:val="20"/>
                <w:lang w:eastAsia="lt-LT"/>
              </w:rPr>
              <w:t xml:space="preserve"> darbuotojus, dirbančius </w:t>
            </w:r>
            <w:r>
              <w:rPr>
                <w:rFonts w:eastAsia="Times New Roman" w:cs="Arial"/>
                <w:szCs w:val="20"/>
                <w:lang w:eastAsia="lt-LT"/>
              </w:rPr>
              <w:t>Klientui</w:t>
            </w:r>
            <w:r w:rsidRPr="009E472D">
              <w:rPr>
                <w:rFonts w:eastAsia="Times New Roman" w:cs="Arial"/>
                <w:szCs w:val="20"/>
                <w:lang w:eastAsia="lt-LT"/>
              </w:rPr>
              <w:t xml:space="preserve"> priklausančiuose objektuose, įpareigoti </w:t>
            </w:r>
            <w:r>
              <w:rPr>
                <w:rFonts w:eastAsia="Times New Roman" w:cs="Arial"/>
                <w:szCs w:val="20"/>
                <w:lang w:eastAsia="lt-LT"/>
              </w:rPr>
              <w:t>Paslaugų teikėjo</w:t>
            </w:r>
            <w:r w:rsidRPr="009E472D">
              <w:rPr>
                <w:rFonts w:eastAsia="Times New Roman" w:cs="Arial"/>
                <w:szCs w:val="20"/>
                <w:lang w:eastAsia="lt-LT"/>
              </w:rPr>
              <w:t xml:space="preserve"> darbuotojus pašalinti saugos ir sveikatos darbe, aplinkosaugos, gaisrinės saugos teisės aktų reikalavimų pažeidimus, įteikiant įpareigojimą / </w:t>
            </w:r>
            <w:r>
              <w:rPr>
                <w:rFonts w:eastAsia="Times New Roman" w:cs="Arial"/>
                <w:szCs w:val="20"/>
                <w:lang w:eastAsia="lt-LT"/>
              </w:rPr>
              <w:t>Paslaugų teikimo</w:t>
            </w:r>
            <w:r w:rsidRPr="009E472D">
              <w:rPr>
                <w:rFonts w:eastAsia="Times New Roman" w:cs="Arial"/>
                <w:szCs w:val="20"/>
                <w:lang w:eastAsia="lt-LT"/>
              </w:rPr>
              <w:t xml:space="preserve"> stabdymo aktą </w:t>
            </w:r>
            <w:r>
              <w:rPr>
                <w:rFonts w:eastAsia="Times New Roman" w:cs="Arial"/>
                <w:szCs w:val="20"/>
                <w:lang w:eastAsia="lt-LT"/>
              </w:rPr>
              <w:t>Paslaugų teikėjo</w:t>
            </w:r>
            <w:r w:rsidRPr="009E472D">
              <w:rPr>
                <w:rFonts w:eastAsia="Times New Roman" w:cs="Arial"/>
                <w:szCs w:val="20"/>
                <w:lang w:eastAsia="lt-LT"/>
              </w:rPr>
              <w:t xml:space="preserve"> darbų vadovui</w:t>
            </w:r>
            <w:r>
              <w:rPr>
                <w:rFonts w:eastAsia="Times New Roman" w:cs="Arial"/>
                <w:szCs w:val="20"/>
                <w:lang w:eastAsia="lt-LT"/>
              </w:rPr>
              <w:t>.</w:t>
            </w:r>
          </w:p>
        </w:tc>
        <w:tc>
          <w:tcPr>
            <w:tcW w:w="4961" w:type="dxa"/>
            <w:gridSpan w:val="2"/>
          </w:tcPr>
          <w:p w14:paraId="1125A70D" w14:textId="77777777" w:rsidR="003C5FE0" w:rsidRPr="0087585B" w:rsidRDefault="003C5FE0" w:rsidP="000113AA">
            <w:pPr>
              <w:numPr>
                <w:ilvl w:val="1"/>
                <w:numId w:val="6"/>
              </w:numPr>
              <w:tabs>
                <w:tab w:val="left" w:pos="600"/>
              </w:tabs>
              <w:ind w:left="0" w:firstLine="0"/>
              <w:jc w:val="both"/>
              <w:textAlignment w:val="baseline"/>
              <w:rPr>
                <w:rFonts w:cs="Arial"/>
                <w:szCs w:val="20"/>
                <w:lang w:eastAsia="lt-LT"/>
              </w:rPr>
            </w:pPr>
            <w:r w:rsidRPr="006B203C">
              <w:rPr>
                <w:rFonts w:eastAsia="Times New Roman" w:cs="Arial"/>
                <w:szCs w:val="20"/>
                <w:lang w:eastAsia="lt-LT"/>
              </w:rPr>
              <w:t>Buyer has the right to advise the Service Provider’s personnel working on the Buyer’s premises and instruct them to rectify any violations of occupational health and safety, environmental or fire safety regulations by issuing a mandate or Suspension of Services Act to the Provider’s site manager.</w:t>
            </w:r>
          </w:p>
        </w:tc>
      </w:tr>
      <w:tr w:rsidR="003C5FE0" w:rsidRPr="0087585B" w14:paraId="2636A102" w14:textId="77777777" w:rsidTr="00BB4167">
        <w:trPr>
          <w:gridAfter w:val="1"/>
          <w:wAfter w:w="7" w:type="dxa"/>
          <w:jc w:val="right"/>
        </w:trPr>
        <w:tc>
          <w:tcPr>
            <w:tcW w:w="4955" w:type="dxa"/>
          </w:tcPr>
          <w:p w14:paraId="768A12D8" w14:textId="77777777" w:rsidR="003C5FE0" w:rsidRPr="0087585B" w:rsidRDefault="003C5FE0" w:rsidP="00D501B9">
            <w:pPr>
              <w:jc w:val="right"/>
              <w:rPr>
                <w:rFonts w:cs="Arial"/>
                <w:szCs w:val="20"/>
              </w:rPr>
            </w:pPr>
          </w:p>
        </w:tc>
        <w:tc>
          <w:tcPr>
            <w:tcW w:w="4961" w:type="dxa"/>
            <w:gridSpan w:val="2"/>
          </w:tcPr>
          <w:p w14:paraId="2A01E839" w14:textId="77777777" w:rsidR="003C5FE0" w:rsidRPr="0087585B" w:rsidRDefault="003C5FE0" w:rsidP="00D501B9">
            <w:pPr>
              <w:pStyle w:val="ListParagraph"/>
              <w:tabs>
                <w:tab w:val="left" w:pos="600"/>
              </w:tabs>
              <w:ind w:left="0"/>
              <w:jc w:val="both"/>
              <w:textAlignment w:val="baseline"/>
              <w:rPr>
                <w:rFonts w:cs="Arial"/>
                <w:lang w:eastAsia="lt-LT"/>
              </w:rPr>
            </w:pPr>
          </w:p>
        </w:tc>
      </w:tr>
      <w:tr w:rsidR="003C5FE0" w:rsidRPr="00703077" w14:paraId="1787BB1C" w14:textId="77777777" w:rsidTr="00BB4167">
        <w:trPr>
          <w:gridAfter w:val="1"/>
          <w:wAfter w:w="7" w:type="dxa"/>
          <w:jc w:val="right"/>
        </w:trPr>
        <w:tc>
          <w:tcPr>
            <w:tcW w:w="4955" w:type="dxa"/>
          </w:tcPr>
          <w:p w14:paraId="18CB9C73" w14:textId="77777777" w:rsidR="003C5FE0" w:rsidRPr="00471057" w:rsidRDefault="003C5FE0" w:rsidP="000113AA">
            <w:pPr>
              <w:numPr>
                <w:ilvl w:val="0"/>
                <w:numId w:val="3"/>
              </w:numPr>
              <w:tabs>
                <w:tab w:val="left" w:pos="284"/>
              </w:tabs>
              <w:ind w:left="-567" w:firstLine="567"/>
              <w:textAlignment w:val="baseline"/>
              <w:rPr>
                <w:rFonts w:cs="Arial"/>
                <w:szCs w:val="20"/>
                <w:lang w:eastAsia="lt-LT"/>
              </w:rPr>
            </w:pPr>
            <w:r>
              <w:rPr>
                <w:rFonts w:eastAsia="Times New Roman" w:cs="Arial"/>
                <w:b/>
                <w:bCs/>
                <w:szCs w:val="20"/>
                <w:lang w:eastAsia="lt-LT"/>
              </w:rPr>
              <w:t>ATSAKOMYBĖ</w:t>
            </w:r>
          </w:p>
        </w:tc>
        <w:tc>
          <w:tcPr>
            <w:tcW w:w="4961" w:type="dxa"/>
            <w:gridSpan w:val="2"/>
          </w:tcPr>
          <w:p w14:paraId="563DAFA2" w14:textId="77777777" w:rsidR="003C5FE0" w:rsidRPr="00703077" w:rsidRDefault="003C5FE0" w:rsidP="000113AA">
            <w:pPr>
              <w:numPr>
                <w:ilvl w:val="0"/>
                <w:numId w:val="6"/>
              </w:numPr>
              <w:tabs>
                <w:tab w:val="left" w:pos="284"/>
              </w:tabs>
              <w:ind w:left="-567" w:firstLine="567"/>
              <w:textAlignment w:val="baseline"/>
              <w:rPr>
                <w:rFonts w:eastAsia="Times New Roman" w:cs="Arial"/>
                <w:szCs w:val="20"/>
                <w:lang w:eastAsia="lt-LT"/>
              </w:rPr>
            </w:pPr>
            <w:r>
              <w:rPr>
                <w:rFonts w:eastAsia="Times New Roman" w:cs="Arial"/>
                <w:b/>
                <w:bCs/>
                <w:szCs w:val="20"/>
                <w:lang w:eastAsia="lt-LT"/>
              </w:rPr>
              <w:t>LIABILITY</w:t>
            </w:r>
          </w:p>
        </w:tc>
      </w:tr>
      <w:tr w:rsidR="003C5FE0" w:rsidRPr="0087585B" w14:paraId="7D9C0A21" w14:textId="77777777" w:rsidTr="00BB4167">
        <w:trPr>
          <w:gridAfter w:val="1"/>
          <w:wAfter w:w="7" w:type="dxa"/>
          <w:jc w:val="right"/>
        </w:trPr>
        <w:tc>
          <w:tcPr>
            <w:tcW w:w="4955" w:type="dxa"/>
          </w:tcPr>
          <w:p w14:paraId="4D21F22B"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Pr>
                <w:rFonts w:eastAsia="Times New Roman" w:cs="Arial"/>
                <w:szCs w:val="20"/>
                <w:lang w:eastAsia="lt-LT"/>
              </w:rPr>
              <w:t>Kliento</w:t>
            </w:r>
            <w:r w:rsidRPr="006A665B">
              <w:rPr>
                <w:rFonts w:eastAsia="Times New Roman" w:cs="Arial"/>
                <w:szCs w:val="20"/>
                <w:lang w:eastAsia="lt-LT"/>
              </w:rPr>
              <w:t xml:space="preserve"> darbuotojai, turi teisę sustabdyti </w:t>
            </w:r>
            <w:r>
              <w:rPr>
                <w:rFonts w:eastAsia="Times New Roman" w:cs="Arial"/>
                <w:szCs w:val="20"/>
                <w:lang w:eastAsia="lt-LT"/>
              </w:rPr>
              <w:t xml:space="preserve">Paslaugų </w:t>
            </w:r>
            <w:r w:rsidRPr="00FF7837">
              <w:rPr>
                <w:rFonts w:eastAsia="Times New Roman" w:cs="Arial"/>
                <w:szCs w:val="20"/>
                <w:lang w:eastAsia="lt-LT"/>
              </w:rPr>
              <w:t xml:space="preserve">(ar jų dalies) </w:t>
            </w:r>
            <w:r>
              <w:rPr>
                <w:rFonts w:eastAsia="Times New Roman" w:cs="Arial"/>
                <w:szCs w:val="20"/>
                <w:lang w:eastAsia="lt-LT"/>
              </w:rPr>
              <w:t>teikimą</w:t>
            </w:r>
            <w:r w:rsidRPr="006A665B">
              <w:rPr>
                <w:rFonts w:eastAsia="Times New Roman" w:cs="Arial"/>
                <w:szCs w:val="20"/>
                <w:lang w:eastAsia="lt-LT"/>
              </w:rPr>
              <w:t>, jeigu nustato grubius darbuotojų saugos ir gaisrinės saugos reikalavimų pažeidimus, iki jų pašalinimo</w:t>
            </w:r>
          </w:p>
        </w:tc>
        <w:tc>
          <w:tcPr>
            <w:tcW w:w="4961" w:type="dxa"/>
            <w:gridSpan w:val="2"/>
          </w:tcPr>
          <w:p w14:paraId="2A544306" w14:textId="77777777" w:rsidR="003C5FE0" w:rsidRPr="0087585B" w:rsidRDefault="003C5FE0" w:rsidP="000113AA">
            <w:pPr>
              <w:numPr>
                <w:ilvl w:val="1"/>
                <w:numId w:val="6"/>
              </w:numPr>
              <w:tabs>
                <w:tab w:val="left" w:pos="600"/>
              </w:tabs>
              <w:ind w:left="0" w:firstLine="0"/>
              <w:jc w:val="both"/>
              <w:textAlignment w:val="baseline"/>
              <w:rPr>
                <w:rFonts w:cs="Arial"/>
                <w:lang w:eastAsia="lt-LT"/>
              </w:rPr>
            </w:pPr>
            <w:r w:rsidRPr="00B81719">
              <w:rPr>
                <w:rFonts w:eastAsia="Times New Roman" w:cs="Arial"/>
                <w:szCs w:val="20"/>
                <w:lang w:eastAsia="lt-LT"/>
              </w:rPr>
              <w:t xml:space="preserve">The </w:t>
            </w:r>
            <w:r>
              <w:rPr>
                <w:rFonts w:eastAsia="Times New Roman" w:cs="Arial"/>
                <w:szCs w:val="20"/>
                <w:lang w:eastAsia="lt-LT"/>
              </w:rPr>
              <w:t>Buyer</w:t>
            </w:r>
            <w:r w:rsidRPr="00B81719">
              <w:rPr>
                <w:rFonts w:eastAsia="Times New Roman" w:cs="Arial"/>
                <w:szCs w:val="20"/>
                <w:lang w:eastAsia="lt-LT"/>
              </w:rPr>
              <w:t xml:space="preserve">’s Employees have the right to suspend the </w:t>
            </w:r>
            <w:r>
              <w:rPr>
                <w:rFonts w:eastAsia="Times New Roman" w:cs="Arial"/>
                <w:szCs w:val="20"/>
                <w:lang w:eastAsia="lt-LT"/>
              </w:rPr>
              <w:t>provision of Services (or part thereof)</w:t>
            </w:r>
            <w:r w:rsidRPr="00B81719">
              <w:rPr>
                <w:rFonts w:eastAsia="Times New Roman" w:cs="Arial"/>
                <w:szCs w:val="20"/>
                <w:lang w:eastAsia="lt-LT"/>
              </w:rPr>
              <w:t xml:space="preserve"> if gross violations of occupational safety or fire safety regulations are found until such violations are rectified</w:t>
            </w:r>
          </w:p>
        </w:tc>
      </w:tr>
      <w:tr w:rsidR="003C5FE0" w:rsidRPr="00437288" w14:paraId="3A147390" w14:textId="77777777" w:rsidTr="00BB4167">
        <w:trPr>
          <w:gridAfter w:val="1"/>
          <w:wAfter w:w="7" w:type="dxa"/>
          <w:jc w:val="right"/>
        </w:trPr>
        <w:tc>
          <w:tcPr>
            <w:tcW w:w="4955" w:type="dxa"/>
          </w:tcPr>
          <w:p w14:paraId="663D82BB" w14:textId="77777777" w:rsidR="003C5FE0" w:rsidRPr="002A6DA2" w:rsidRDefault="003C5FE0" w:rsidP="000113AA">
            <w:pPr>
              <w:numPr>
                <w:ilvl w:val="1"/>
                <w:numId w:val="3"/>
              </w:numPr>
              <w:tabs>
                <w:tab w:val="left" w:pos="599"/>
              </w:tabs>
              <w:ind w:left="0" w:firstLine="0"/>
              <w:jc w:val="both"/>
              <w:textAlignment w:val="baseline"/>
              <w:rPr>
                <w:rFonts w:cs="Arial"/>
                <w:szCs w:val="20"/>
                <w:lang w:eastAsia="lt-LT"/>
              </w:rPr>
            </w:pPr>
            <w:r>
              <w:rPr>
                <w:rFonts w:eastAsia="Times New Roman" w:cs="Arial"/>
                <w:szCs w:val="20"/>
                <w:lang w:eastAsia="lt-LT"/>
              </w:rPr>
              <w:t xml:space="preserve">Paslaugų </w:t>
            </w:r>
            <w:r w:rsidRPr="00FF7837">
              <w:rPr>
                <w:rFonts w:eastAsia="Times New Roman" w:cs="Arial"/>
                <w:szCs w:val="20"/>
                <w:lang w:eastAsia="lt-LT"/>
              </w:rPr>
              <w:t xml:space="preserve">(ar jų dalies) </w:t>
            </w:r>
            <w:r>
              <w:rPr>
                <w:rFonts w:eastAsia="Times New Roman" w:cs="Arial"/>
                <w:szCs w:val="20"/>
                <w:lang w:eastAsia="lt-LT"/>
              </w:rPr>
              <w:t>teikimas</w:t>
            </w:r>
            <w:r w:rsidRPr="006A665B">
              <w:rPr>
                <w:rFonts w:eastAsia="Times New Roman" w:cs="Arial"/>
                <w:szCs w:val="20"/>
                <w:lang w:eastAsia="lt-LT"/>
              </w:rPr>
              <w:t xml:space="preserve"> stabdom</w:t>
            </w:r>
            <w:r>
              <w:rPr>
                <w:rFonts w:eastAsia="Times New Roman" w:cs="Arial"/>
                <w:szCs w:val="20"/>
                <w:lang w:eastAsia="lt-LT"/>
              </w:rPr>
              <w:t>as</w:t>
            </w:r>
            <w:r w:rsidRPr="006A665B">
              <w:rPr>
                <w:rFonts w:eastAsia="Times New Roman" w:cs="Arial"/>
                <w:szCs w:val="20"/>
                <w:lang w:eastAsia="lt-LT"/>
              </w:rPr>
              <w:t xml:space="preserve"> šių grubių pažeidimų atvejais:   </w:t>
            </w:r>
          </w:p>
        </w:tc>
        <w:tc>
          <w:tcPr>
            <w:tcW w:w="4961" w:type="dxa"/>
            <w:gridSpan w:val="2"/>
          </w:tcPr>
          <w:p w14:paraId="60CD2BC1" w14:textId="77777777" w:rsidR="003C5FE0" w:rsidRPr="00437288" w:rsidRDefault="003C5FE0" w:rsidP="000113AA">
            <w:pPr>
              <w:numPr>
                <w:ilvl w:val="1"/>
                <w:numId w:val="6"/>
              </w:numPr>
              <w:tabs>
                <w:tab w:val="left" w:pos="600"/>
              </w:tabs>
              <w:ind w:left="0" w:firstLine="0"/>
              <w:jc w:val="both"/>
              <w:textAlignment w:val="baseline"/>
              <w:rPr>
                <w:rFonts w:eastAsia="Times New Roman" w:cs="Arial"/>
                <w:szCs w:val="20"/>
                <w:lang w:eastAsia="lt-LT"/>
              </w:rPr>
            </w:pPr>
            <w:r w:rsidRPr="00B81719">
              <w:rPr>
                <w:rFonts w:eastAsia="Times New Roman" w:cs="Arial"/>
                <w:szCs w:val="20"/>
                <w:lang w:eastAsia="lt-LT"/>
              </w:rPr>
              <w:t xml:space="preserve">The </w:t>
            </w:r>
            <w:r>
              <w:rPr>
                <w:rFonts w:eastAsia="Times New Roman" w:cs="Arial"/>
                <w:szCs w:val="20"/>
                <w:lang w:eastAsia="lt-LT"/>
              </w:rPr>
              <w:t>provision of Services (or part thereof)</w:t>
            </w:r>
            <w:r w:rsidRPr="00B81719">
              <w:rPr>
                <w:rFonts w:eastAsia="Times New Roman" w:cs="Arial"/>
                <w:szCs w:val="20"/>
                <w:lang w:eastAsia="lt-LT"/>
              </w:rPr>
              <w:t xml:space="preserve"> shall be suspended in the event of the following gross violations</w:t>
            </w:r>
            <w:r>
              <w:rPr>
                <w:rFonts w:eastAsia="Times New Roman" w:cs="Arial"/>
                <w:szCs w:val="20"/>
                <w:lang w:eastAsia="lt-LT"/>
              </w:rPr>
              <w:t>: </w:t>
            </w:r>
          </w:p>
        </w:tc>
      </w:tr>
      <w:tr w:rsidR="003C5FE0" w:rsidRPr="0087585B" w14:paraId="0FAEEBE9" w14:textId="77777777" w:rsidTr="00BB4167">
        <w:trPr>
          <w:gridAfter w:val="1"/>
          <w:wAfter w:w="7" w:type="dxa"/>
          <w:jc w:val="right"/>
        </w:trPr>
        <w:tc>
          <w:tcPr>
            <w:tcW w:w="4955" w:type="dxa"/>
          </w:tcPr>
          <w:p w14:paraId="3DA23D18"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Paslaugas teikia Paslaugų teikėjo</w:t>
            </w:r>
            <w:r w:rsidRPr="006A665B">
              <w:rPr>
                <w:rFonts w:eastAsia="Times New Roman" w:cs="Arial"/>
                <w:szCs w:val="20"/>
                <w:lang w:eastAsia="lt-LT"/>
              </w:rPr>
              <w:t xml:space="preserve"> darbuotojai, neturintys leidimo dirbti </w:t>
            </w:r>
            <w:r>
              <w:rPr>
                <w:rFonts w:eastAsia="Times New Roman" w:cs="Arial"/>
                <w:szCs w:val="20"/>
                <w:lang w:eastAsia="lt-LT"/>
              </w:rPr>
              <w:t>Kliento</w:t>
            </w:r>
            <w:r w:rsidRPr="006A665B">
              <w:rPr>
                <w:rFonts w:eastAsia="Times New Roman" w:cs="Arial"/>
                <w:szCs w:val="20"/>
                <w:lang w:eastAsia="lt-LT"/>
              </w:rPr>
              <w:t xml:space="preserve"> objektuose;  </w:t>
            </w:r>
          </w:p>
        </w:tc>
        <w:tc>
          <w:tcPr>
            <w:tcW w:w="4961" w:type="dxa"/>
            <w:gridSpan w:val="2"/>
          </w:tcPr>
          <w:p w14:paraId="140E9D22" w14:textId="77777777" w:rsidR="003C5FE0" w:rsidRPr="006B203C" w:rsidRDefault="003C5FE0" w:rsidP="00D501B9">
            <w:pPr>
              <w:pStyle w:val="ListParagraph"/>
              <w:tabs>
                <w:tab w:val="left" w:pos="426"/>
              </w:tabs>
              <w:ind w:left="0"/>
              <w:jc w:val="both"/>
              <w:textAlignment w:val="baseline"/>
              <w:rPr>
                <w:rFonts w:cs="Arial"/>
                <w:lang w:eastAsia="lt-LT"/>
              </w:rPr>
            </w:pPr>
            <w:r w:rsidRPr="006B203C">
              <w:rPr>
                <w:rFonts w:cs="Arial"/>
                <w:lang w:eastAsia="lt-LT"/>
              </w:rPr>
              <w:t xml:space="preserve">3.2.1. The </w:t>
            </w:r>
            <w:r>
              <w:rPr>
                <w:rFonts w:cs="Arial"/>
                <w:lang w:eastAsia="lt-LT"/>
              </w:rPr>
              <w:t xml:space="preserve">Service </w:t>
            </w:r>
            <w:r w:rsidRPr="006B203C">
              <w:rPr>
                <w:rFonts w:cs="Arial"/>
                <w:lang w:eastAsia="lt-LT"/>
              </w:rPr>
              <w:t>Provider’s personnel are providing the Services without proper authorization to work on the Buyer’s premises;</w:t>
            </w:r>
          </w:p>
        </w:tc>
      </w:tr>
      <w:tr w:rsidR="003C5FE0" w:rsidRPr="0087585B" w14:paraId="0D698232" w14:textId="77777777" w:rsidTr="00BB4167">
        <w:trPr>
          <w:gridAfter w:val="1"/>
          <w:wAfter w:w="7" w:type="dxa"/>
          <w:jc w:val="right"/>
        </w:trPr>
        <w:tc>
          <w:tcPr>
            <w:tcW w:w="4955" w:type="dxa"/>
          </w:tcPr>
          <w:p w14:paraId="449CF2DB"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Paslaugų teikėjo</w:t>
            </w:r>
            <w:r w:rsidRPr="006A665B">
              <w:rPr>
                <w:rFonts w:eastAsia="Times New Roman" w:cs="Arial"/>
                <w:szCs w:val="20"/>
                <w:lang w:eastAsia="lt-LT"/>
              </w:rPr>
              <w:t xml:space="preserve"> </w:t>
            </w:r>
            <w:r>
              <w:rPr>
                <w:rFonts w:eastAsia="Times New Roman" w:cs="Arial"/>
                <w:szCs w:val="20"/>
                <w:lang w:eastAsia="lt-LT"/>
              </w:rPr>
              <w:t xml:space="preserve">darbuotojai </w:t>
            </w:r>
            <w:r w:rsidRPr="006A665B">
              <w:rPr>
                <w:rFonts w:eastAsia="Times New Roman" w:cs="Arial"/>
                <w:szCs w:val="20"/>
                <w:lang w:eastAsia="lt-LT"/>
              </w:rPr>
              <w:t>dirba nepasirašius Tarpusavio saugos darbe atsakomybės ribų akto (jeigu toks reikalavimas buvo taikomas);</w:t>
            </w:r>
          </w:p>
        </w:tc>
        <w:tc>
          <w:tcPr>
            <w:tcW w:w="4961" w:type="dxa"/>
            <w:gridSpan w:val="2"/>
          </w:tcPr>
          <w:p w14:paraId="541D91A6" w14:textId="77777777" w:rsidR="003C5FE0" w:rsidRPr="006B203C" w:rsidRDefault="003C5FE0" w:rsidP="00D501B9">
            <w:pPr>
              <w:pStyle w:val="ListParagraph"/>
              <w:tabs>
                <w:tab w:val="left" w:pos="426"/>
              </w:tabs>
              <w:ind w:left="0"/>
              <w:jc w:val="both"/>
              <w:textAlignment w:val="baseline"/>
              <w:rPr>
                <w:rFonts w:cs="Arial"/>
                <w:lang w:eastAsia="lt-LT"/>
              </w:rPr>
            </w:pPr>
            <w:r w:rsidRPr="006B203C">
              <w:rPr>
                <w:rFonts w:cs="Arial"/>
                <w:lang w:eastAsia="lt-LT"/>
              </w:rPr>
              <w:t xml:space="preserve">3.2.2. The </w:t>
            </w:r>
            <w:r>
              <w:rPr>
                <w:rFonts w:cs="Arial"/>
                <w:lang w:eastAsia="lt-LT"/>
              </w:rPr>
              <w:t xml:space="preserve">Service </w:t>
            </w:r>
            <w:r w:rsidRPr="006B203C">
              <w:rPr>
                <w:rFonts w:cs="Arial"/>
                <w:lang w:eastAsia="lt-LT"/>
              </w:rPr>
              <w:t>Provider’s personnel are working without signing the Worksite Safety and Responsibility Act (if required);</w:t>
            </w:r>
          </w:p>
        </w:tc>
      </w:tr>
      <w:tr w:rsidR="003C5FE0" w:rsidRPr="0087585B" w14:paraId="57ED4085" w14:textId="77777777" w:rsidTr="00BB4167">
        <w:trPr>
          <w:gridAfter w:val="1"/>
          <w:wAfter w:w="7" w:type="dxa"/>
          <w:jc w:val="right"/>
        </w:trPr>
        <w:tc>
          <w:tcPr>
            <w:tcW w:w="4955" w:type="dxa"/>
          </w:tcPr>
          <w:p w14:paraId="23B4796E"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Paslaugų teikėjo</w:t>
            </w:r>
            <w:r w:rsidRPr="006A665B">
              <w:rPr>
                <w:rFonts w:eastAsia="Times New Roman" w:cs="Arial"/>
                <w:szCs w:val="20"/>
                <w:lang w:eastAsia="lt-LT"/>
              </w:rPr>
              <w:t xml:space="preserve"> darbuotojai neturi būtinos kvalifikacijos, reikalingos Sutartyje numatyt</w:t>
            </w:r>
            <w:r>
              <w:rPr>
                <w:rFonts w:eastAsia="Times New Roman" w:cs="Arial"/>
                <w:szCs w:val="20"/>
                <w:lang w:eastAsia="lt-LT"/>
              </w:rPr>
              <w:t>oms</w:t>
            </w:r>
            <w:r w:rsidRPr="006A665B">
              <w:rPr>
                <w:rFonts w:eastAsia="Times New Roman" w:cs="Arial"/>
                <w:szCs w:val="20"/>
                <w:lang w:eastAsia="lt-LT"/>
              </w:rPr>
              <w:t xml:space="preserve"> </w:t>
            </w:r>
            <w:r>
              <w:rPr>
                <w:rFonts w:eastAsia="Times New Roman" w:cs="Arial"/>
                <w:szCs w:val="20"/>
                <w:lang w:eastAsia="lt-LT"/>
              </w:rPr>
              <w:t>Paslaugoms suteikti;</w:t>
            </w:r>
          </w:p>
        </w:tc>
        <w:tc>
          <w:tcPr>
            <w:tcW w:w="4961" w:type="dxa"/>
            <w:gridSpan w:val="2"/>
          </w:tcPr>
          <w:p w14:paraId="5DA32C74" w14:textId="77777777" w:rsidR="003C5FE0" w:rsidRPr="006B6D02" w:rsidRDefault="003C5FE0" w:rsidP="00D501B9">
            <w:pPr>
              <w:pStyle w:val="ListParagraph"/>
              <w:tabs>
                <w:tab w:val="left" w:pos="600"/>
              </w:tabs>
              <w:ind w:left="0"/>
              <w:jc w:val="both"/>
              <w:textAlignment w:val="baseline"/>
              <w:rPr>
                <w:rFonts w:cs="Arial"/>
                <w:lang w:eastAsia="lt-LT"/>
              </w:rPr>
            </w:pPr>
            <w:r w:rsidRPr="006B6D02">
              <w:rPr>
                <w:rFonts w:cs="Arial"/>
                <w:lang w:eastAsia="lt-LT"/>
              </w:rPr>
              <w:t xml:space="preserve">3.2.3. The </w:t>
            </w:r>
            <w:r>
              <w:rPr>
                <w:rFonts w:cs="Arial"/>
                <w:lang w:eastAsia="lt-LT"/>
              </w:rPr>
              <w:t xml:space="preserve">Service </w:t>
            </w:r>
            <w:r w:rsidRPr="006B6D02">
              <w:rPr>
                <w:rFonts w:cs="Arial"/>
                <w:lang w:eastAsia="lt-LT"/>
              </w:rPr>
              <w:t>Provider’s personnel do not have the necessary qualifications to provide the Services as stipulated in the Contract;</w:t>
            </w:r>
          </w:p>
        </w:tc>
      </w:tr>
      <w:tr w:rsidR="003C5FE0" w:rsidRPr="0087585B" w14:paraId="4168229E" w14:textId="77777777" w:rsidTr="00BB4167">
        <w:trPr>
          <w:gridAfter w:val="1"/>
          <w:wAfter w:w="7" w:type="dxa"/>
          <w:jc w:val="right"/>
        </w:trPr>
        <w:tc>
          <w:tcPr>
            <w:tcW w:w="4955" w:type="dxa"/>
          </w:tcPr>
          <w:p w14:paraId="43D11B1D"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darbo vietoje nėra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paskirtų už darbuotojų saugą ir sveikatą atsakingų asmenų</w:t>
            </w:r>
            <w:r>
              <w:rPr>
                <w:rFonts w:eastAsia="Times New Roman" w:cs="Arial"/>
                <w:szCs w:val="20"/>
                <w:lang w:eastAsia="lt-LT"/>
              </w:rPr>
              <w:t>;</w:t>
            </w:r>
          </w:p>
        </w:tc>
        <w:tc>
          <w:tcPr>
            <w:tcW w:w="4961" w:type="dxa"/>
            <w:gridSpan w:val="2"/>
          </w:tcPr>
          <w:p w14:paraId="4809F77C" w14:textId="77777777" w:rsidR="003C5FE0" w:rsidRPr="006B6D02" w:rsidRDefault="003C5FE0" w:rsidP="00D501B9">
            <w:pPr>
              <w:pStyle w:val="ListParagraph"/>
              <w:tabs>
                <w:tab w:val="left" w:pos="426"/>
              </w:tabs>
              <w:ind w:left="0"/>
              <w:jc w:val="both"/>
              <w:textAlignment w:val="baseline"/>
              <w:rPr>
                <w:rFonts w:cs="Arial"/>
                <w:lang w:eastAsia="lt-LT"/>
              </w:rPr>
            </w:pPr>
            <w:r w:rsidRPr="006B6D02">
              <w:rPr>
                <w:rFonts w:cs="Arial"/>
                <w:lang w:eastAsia="lt-LT"/>
              </w:rPr>
              <w:t xml:space="preserve">3.2.4. No person has been appointed by the </w:t>
            </w:r>
            <w:r>
              <w:rPr>
                <w:rFonts w:cs="Arial"/>
                <w:lang w:eastAsia="lt-LT"/>
              </w:rPr>
              <w:t xml:space="preserve">Service </w:t>
            </w:r>
            <w:r w:rsidRPr="006B6D02">
              <w:rPr>
                <w:rFonts w:cs="Arial"/>
                <w:lang w:eastAsia="lt-LT"/>
              </w:rPr>
              <w:t xml:space="preserve">Provider to be responsible for occupational health and safety at the workplace; </w:t>
            </w:r>
          </w:p>
        </w:tc>
      </w:tr>
      <w:tr w:rsidR="003C5FE0" w:rsidRPr="0087585B" w14:paraId="681E015D" w14:textId="77777777" w:rsidTr="00BB4167">
        <w:trPr>
          <w:gridAfter w:val="1"/>
          <w:wAfter w:w="7" w:type="dxa"/>
          <w:jc w:val="right"/>
        </w:trPr>
        <w:tc>
          <w:tcPr>
            <w:tcW w:w="4955" w:type="dxa"/>
          </w:tcPr>
          <w:p w14:paraId="5304E7AE"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teikiant Paslaugas</w:t>
            </w:r>
            <w:r w:rsidRPr="006A665B">
              <w:rPr>
                <w:rFonts w:eastAsia="Times New Roman" w:cs="Arial"/>
                <w:szCs w:val="20"/>
                <w:lang w:eastAsia="lt-LT"/>
              </w:rPr>
              <w:t xml:space="preserve"> </w:t>
            </w:r>
            <w:r>
              <w:rPr>
                <w:rFonts w:eastAsia="Times New Roman" w:cs="Arial"/>
                <w:szCs w:val="20"/>
                <w:lang w:eastAsia="lt-LT"/>
              </w:rPr>
              <w:t>Kliento</w:t>
            </w:r>
            <w:r w:rsidRPr="006A665B">
              <w:rPr>
                <w:rFonts w:eastAsia="Times New Roman" w:cs="Arial"/>
                <w:szCs w:val="20"/>
                <w:lang w:eastAsia="lt-LT"/>
              </w:rPr>
              <w:t xml:space="preserve">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w:t>
            </w:r>
            <w:r>
              <w:rPr>
                <w:rFonts w:eastAsia="Times New Roman" w:cs="Arial"/>
                <w:szCs w:val="20"/>
                <w:lang w:eastAsia="lt-LT"/>
              </w:rPr>
              <w:t>;</w:t>
            </w:r>
          </w:p>
        </w:tc>
        <w:tc>
          <w:tcPr>
            <w:tcW w:w="4961" w:type="dxa"/>
            <w:gridSpan w:val="2"/>
          </w:tcPr>
          <w:p w14:paraId="7E38E7B5" w14:textId="77777777" w:rsidR="003C5FE0" w:rsidRPr="006B6D02" w:rsidRDefault="003C5FE0" w:rsidP="00D501B9">
            <w:pPr>
              <w:pStyle w:val="ListParagraph"/>
              <w:tabs>
                <w:tab w:val="left" w:pos="426"/>
              </w:tabs>
              <w:ind w:left="0"/>
              <w:jc w:val="both"/>
              <w:textAlignment w:val="baseline"/>
              <w:rPr>
                <w:rFonts w:cs="Arial"/>
                <w:lang w:eastAsia="lt-LT"/>
              </w:rPr>
            </w:pPr>
            <w:r w:rsidRPr="006B6D02">
              <w:rPr>
                <w:rFonts w:cs="Arial"/>
                <w:lang w:eastAsia="lt-LT"/>
              </w:rPr>
              <w:t>3.2.5. Organizational and/or technical measures have not been implemented or are insufficient on the Buyer’s premises to ensure occupational safety as required in the Safety Rules for Operation of Electrical Equipment and the Safety Rules for Work Performed in Flammable Gas Environments, which are approved by the Minister of Energy of the Republic of Lithuania, and other legal acts;</w:t>
            </w:r>
          </w:p>
        </w:tc>
      </w:tr>
      <w:tr w:rsidR="003C5FE0" w:rsidRPr="0087585B" w14:paraId="23602A53" w14:textId="77777777" w:rsidTr="00BB4167">
        <w:trPr>
          <w:gridAfter w:val="1"/>
          <w:wAfter w:w="7" w:type="dxa"/>
          <w:jc w:val="right"/>
        </w:trPr>
        <w:tc>
          <w:tcPr>
            <w:tcW w:w="4955" w:type="dxa"/>
          </w:tcPr>
          <w:p w14:paraId="62273B4D" w14:textId="77777777" w:rsidR="003C5FE0" w:rsidRPr="00615048" w:rsidRDefault="003C5FE0" w:rsidP="000113AA">
            <w:pPr>
              <w:numPr>
                <w:ilvl w:val="2"/>
                <w:numId w:val="3"/>
              </w:numPr>
              <w:tabs>
                <w:tab w:val="left" w:pos="599"/>
              </w:tabs>
              <w:ind w:left="0" w:firstLine="0"/>
              <w:jc w:val="both"/>
              <w:textAlignment w:val="baseline"/>
              <w:rPr>
                <w:rFonts w:eastAsia="Times New Roman" w:cs="Arial"/>
                <w:szCs w:val="20"/>
                <w:lang w:eastAsia="lt-LT"/>
              </w:rPr>
            </w:pP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darbuotojai neturi ar turi nepakankamai asmeninių apsaugos priemonių, apsaugos nuo elektros priemonių ar apsaugos priemonių dirbant dujų aplinkoje bei, vykdant statybos darbus, neįrengtos kolektyvinės apsaugos priemonės, reikalingos Sutartyje </w:t>
            </w:r>
            <w:r>
              <w:rPr>
                <w:rFonts w:eastAsia="Times New Roman" w:cs="Arial"/>
                <w:szCs w:val="20"/>
                <w:lang w:eastAsia="lt-LT"/>
              </w:rPr>
              <w:t>numatytoms Paslaugoms</w:t>
            </w:r>
            <w:r w:rsidRPr="006A665B">
              <w:rPr>
                <w:rFonts w:eastAsia="Times New Roman" w:cs="Arial"/>
                <w:szCs w:val="20"/>
                <w:lang w:eastAsia="lt-LT"/>
              </w:rPr>
              <w:t xml:space="preserve"> saugiai </w:t>
            </w:r>
            <w:r>
              <w:rPr>
                <w:rFonts w:eastAsia="Times New Roman" w:cs="Arial"/>
                <w:szCs w:val="20"/>
                <w:lang w:eastAsia="lt-LT"/>
              </w:rPr>
              <w:t>suteikti</w:t>
            </w:r>
            <w:r w:rsidRPr="006A665B">
              <w:rPr>
                <w:rFonts w:eastAsia="Times New Roman" w:cs="Arial"/>
                <w:szCs w:val="20"/>
                <w:lang w:eastAsia="lt-LT"/>
              </w:rPr>
              <w:t xml:space="preserve"> taip, kaip numatyta LR energetikos ministro patvirtintose Saugos eksploatuojant elektros įrenginius taisyklėse, Degiųjų dujų aplinkoje atliekamų darbų saugos taisyklėse ir kituose teisės aktuose;   </w:t>
            </w:r>
          </w:p>
        </w:tc>
        <w:tc>
          <w:tcPr>
            <w:tcW w:w="4961" w:type="dxa"/>
            <w:gridSpan w:val="2"/>
          </w:tcPr>
          <w:p w14:paraId="161AF61B" w14:textId="77777777" w:rsidR="003C5FE0" w:rsidRPr="0087585B" w:rsidRDefault="003C5FE0" w:rsidP="00D501B9">
            <w:pPr>
              <w:pStyle w:val="ListParagraph"/>
              <w:tabs>
                <w:tab w:val="left" w:pos="426"/>
              </w:tabs>
              <w:ind w:left="0"/>
              <w:jc w:val="both"/>
              <w:textAlignment w:val="baseline"/>
              <w:rPr>
                <w:rFonts w:cs="Arial"/>
                <w:lang w:eastAsia="lt-LT"/>
              </w:rPr>
            </w:pPr>
            <w:r w:rsidRPr="00B672D3">
              <w:rPr>
                <w:rFonts w:cs="Arial"/>
                <w:lang w:eastAsia="lt-LT"/>
              </w:rPr>
              <w:t>3.2.6.</w:t>
            </w:r>
            <w:r>
              <w:rPr>
                <w:rFonts w:cs="Arial"/>
                <w:lang w:eastAsia="lt-LT"/>
              </w:rPr>
              <w:t xml:space="preserve"> </w:t>
            </w:r>
            <w:r w:rsidRPr="006B6D02">
              <w:rPr>
                <w:rFonts w:cs="Arial"/>
                <w:lang w:eastAsia="lt-LT"/>
              </w:rPr>
              <w:t xml:space="preserve">The </w:t>
            </w:r>
            <w:r>
              <w:rPr>
                <w:rFonts w:cs="Arial"/>
                <w:lang w:eastAsia="lt-LT"/>
              </w:rPr>
              <w:t xml:space="preserve">Service </w:t>
            </w:r>
            <w:r w:rsidRPr="006B6D02">
              <w:rPr>
                <w:rFonts w:cs="Arial"/>
                <w:lang w:eastAsia="lt-LT"/>
              </w:rPr>
              <w:t>Provider’s personnel are not provided with, or are inadequately provided with, personal protective equipment, electrical protection equipment, or other necessary protection measures for working in gas environments, or collective protective measures are not implemented for construction works to safely provide the Services specified in the Contract as set out in the Safety Rules for Operation of Electrical Equipment and the Safety Rules for Work Performed in Flammable Gas Environments, which are approved by the Minister of Energy of the Republic of Lithuania, and other legal acts;</w:t>
            </w:r>
          </w:p>
        </w:tc>
      </w:tr>
      <w:tr w:rsidR="003C5FE0" w14:paraId="6AF8594E" w14:textId="77777777" w:rsidTr="00BB4167">
        <w:trPr>
          <w:gridAfter w:val="1"/>
          <w:wAfter w:w="7" w:type="dxa"/>
          <w:jc w:val="right"/>
        </w:trPr>
        <w:tc>
          <w:tcPr>
            <w:tcW w:w="4955" w:type="dxa"/>
          </w:tcPr>
          <w:p w14:paraId="3B4474B0"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darbuotojai neaprūpinti standartų reikalavimus atitinkančiais bei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įmonės ženklais pažymėtais darbo rūbais</w:t>
            </w:r>
            <w:r>
              <w:rPr>
                <w:rFonts w:eastAsia="Times New Roman" w:cs="Arial"/>
                <w:szCs w:val="20"/>
                <w:lang w:eastAsia="lt-LT"/>
              </w:rPr>
              <w:t>;</w:t>
            </w:r>
          </w:p>
        </w:tc>
        <w:tc>
          <w:tcPr>
            <w:tcW w:w="4961" w:type="dxa"/>
            <w:gridSpan w:val="2"/>
          </w:tcPr>
          <w:p w14:paraId="4C3D692A" w14:textId="77777777" w:rsidR="003C5FE0" w:rsidRDefault="003C5FE0" w:rsidP="00D501B9">
            <w:pPr>
              <w:pStyle w:val="ListParagraph"/>
              <w:tabs>
                <w:tab w:val="left" w:pos="426"/>
              </w:tabs>
              <w:ind w:left="0"/>
              <w:jc w:val="both"/>
              <w:textAlignment w:val="baseline"/>
              <w:rPr>
                <w:rFonts w:cs="Arial"/>
                <w:lang w:eastAsia="lt-LT"/>
              </w:rPr>
            </w:pPr>
            <w:r w:rsidRPr="00B672D3">
              <w:rPr>
                <w:rFonts w:cs="Arial"/>
                <w:lang w:eastAsia="lt-LT"/>
              </w:rPr>
              <w:t>3.2.7.</w:t>
            </w:r>
            <w:r>
              <w:rPr>
                <w:rFonts w:cs="Arial"/>
                <w:lang w:eastAsia="lt-LT"/>
              </w:rPr>
              <w:t xml:space="preserve"> </w:t>
            </w:r>
            <w:r w:rsidRPr="006B6D02">
              <w:rPr>
                <w:rFonts w:cs="Arial"/>
                <w:lang w:eastAsia="lt-LT"/>
              </w:rPr>
              <w:t xml:space="preserve">The </w:t>
            </w:r>
            <w:r>
              <w:rPr>
                <w:rFonts w:cs="Arial"/>
                <w:lang w:eastAsia="lt-LT"/>
              </w:rPr>
              <w:t xml:space="preserve">Service </w:t>
            </w:r>
            <w:r w:rsidRPr="006B6D02">
              <w:rPr>
                <w:rFonts w:cs="Arial"/>
                <w:lang w:eastAsia="lt-LT"/>
              </w:rPr>
              <w:t xml:space="preserve">Provider's personnel are not wearing appropriate work clothing that meets the required standards and is marked with the </w:t>
            </w:r>
            <w:r>
              <w:rPr>
                <w:rFonts w:cs="Arial"/>
                <w:lang w:eastAsia="lt-LT"/>
              </w:rPr>
              <w:t xml:space="preserve">Service </w:t>
            </w:r>
            <w:r w:rsidRPr="006B6D02">
              <w:rPr>
                <w:rFonts w:cs="Arial"/>
                <w:lang w:eastAsia="lt-LT"/>
              </w:rPr>
              <w:t>Provider’s company logo;</w:t>
            </w:r>
          </w:p>
        </w:tc>
      </w:tr>
      <w:tr w:rsidR="003C5FE0" w14:paraId="430BAF1F" w14:textId="77777777" w:rsidTr="00BB4167">
        <w:trPr>
          <w:gridAfter w:val="1"/>
          <w:wAfter w:w="7" w:type="dxa"/>
          <w:jc w:val="right"/>
        </w:trPr>
        <w:tc>
          <w:tcPr>
            <w:tcW w:w="4955" w:type="dxa"/>
          </w:tcPr>
          <w:p w14:paraId="5486F880"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darbo vietoje nustatomas neblaivus ar apsvaigęs nuo narkotinių, psichotropinių ar toksinių medžiagų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darbuotojas (asmuo </w:t>
            </w:r>
            <w:r w:rsidRPr="006A665B">
              <w:rPr>
                <w:rFonts w:eastAsia="Times New Roman" w:cs="Arial"/>
                <w:szCs w:val="20"/>
                <w:lang w:eastAsia="lt-LT"/>
              </w:rPr>
              <w:lastRenderedPageBreak/>
              <w:t xml:space="preserve">pripažįstamas neblaiviu, kai alkoholio koncentracija biologinėse organizmo terpėse – iškvėptame ore, kraujyje, šlapime, seilėse ar kituose organizmo skysčiuose - viršija 0,00 ‰ promiles) arba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darbuotojas atsisako tikrinti blaivumą darbo vietoje. Už pirmą fiksuotą atvejį </w:t>
            </w:r>
            <w:r>
              <w:rPr>
                <w:rFonts w:eastAsia="Times New Roman" w:cs="Arial"/>
                <w:szCs w:val="20"/>
                <w:lang w:eastAsia="lt-LT"/>
              </w:rPr>
              <w:t>Paslaugų t</w:t>
            </w:r>
            <w:r w:rsidRPr="003058CD">
              <w:rPr>
                <w:rFonts w:eastAsia="Times New Roman" w:cs="Arial"/>
                <w:szCs w:val="20"/>
                <w:lang w:eastAsia="lt-LT"/>
              </w:rPr>
              <w:t>eikėj</w:t>
            </w:r>
            <w:r>
              <w:rPr>
                <w:rFonts w:eastAsia="Times New Roman" w:cs="Arial"/>
                <w:szCs w:val="20"/>
                <w:lang w:eastAsia="lt-LT"/>
              </w:rPr>
              <w:t>as</w:t>
            </w:r>
            <w:r w:rsidRPr="006A665B">
              <w:rPr>
                <w:rFonts w:eastAsia="Times New Roman" w:cs="Arial"/>
                <w:szCs w:val="20"/>
                <w:lang w:eastAsia="lt-LT"/>
              </w:rPr>
              <w:t xml:space="preserve">, </w:t>
            </w:r>
            <w:r>
              <w:rPr>
                <w:rFonts w:eastAsia="Times New Roman" w:cs="Arial"/>
                <w:szCs w:val="20"/>
                <w:lang w:eastAsia="lt-LT"/>
              </w:rPr>
              <w:t>Klientu</w:t>
            </w:r>
            <w:r w:rsidRPr="006A665B">
              <w:rPr>
                <w:rFonts w:eastAsia="Times New Roman" w:cs="Arial"/>
                <w:szCs w:val="20"/>
                <w:lang w:eastAsia="lt-LT"/>
              </w:rPr>
              <w:t>i pareikalavus, privalo sumokėti 3 000 EUR (trijų tūkstančių eurų 00 ct) dydžio baudą, už kiekvieną sekantį atvejį taikoma 5 000,00 EUR (penkių tūkstančių eurų 00 ct) dydžio bauda</w:t>
            </w:r>
            <w:r>
              <w:rPr>
                <w:rFonts w:eastAsia="Times New Roman" w:cs="Arial"/>
                <w:szCs w:val="20"/>
                <w:lang w:eastAsia="lt-LT"/>
              </w:rPr>
              <w:t>;</w:t>
            </w:r>
          </w:p>
        </w:tc>
        <w:tc>
          <w:tcPr>
            <w:tcW w:w="4961" w:type="dxa"/>
            <w:gridSpan w:val="2"/>
          </w:tcPr>
          <w:p w14:paraId="58F82762" w14:textId="77777777" w:rsidR="003C5FE0" w:rsidRDefault="003C5FE0" w:rsidP="00D501B9">
            <w:pPr>
              <w:pStyle w:val="ListParagraph"/>
              <w:tabs>
                <w:tab w:val="left" w:pos="426"/>
              </w:tabs>
              <w:ind w:left="0"/>
              <w:jc w:val="both"/>
              <w:textAlignment w:val="baseline"/>
              <w:rPr>
                <w:rFonts w:cs="Arial"/>
                <w:lang w:eastAsia="lt-LT"/>
              </w:rPr>
            </w:pPr>
            <w:r w:rsidRPr="006B6D02">
              <w:rPr>
                <w:rFonts w:cs="Arial"/>
                <w:lang w:eastAsia="lt-LT"/>
              </w:rPr>
              <w:lastRenderedPageBreak/>
              <w:t xml:space="preserve">3.2.8. A member of </w:t>
            </w:r>
            <w:r>
              <w:rPr>
                <w:rFonts w:cs="Arial"/>
                <w:lang w:eastAsia="lt-LT"/>
              </w:rPr>
              <w:t xml:space="preserve">Service </w:t>
            </w:r>
            <w:r w:rsidRPr="006B6D02">
              <w:rPr>
                <w:rFonts w:cs="Arial"/>
                <w:lang w:eastAsia="lt-LT"/>
              </w:rPr>
              <w:t xml:space="preserve">Provider’s personnel is found intoxicated or under the influence of drugs, psychotropic or toxic substances at the workplace (a </w:t>
            </w:r>
            <w:r w:rsidRPr="006B6D02">
              <w:rPr>
                <w:rFonts w:cs="Arial"/>
                <w:lang w:eastAsia="lt-LT"/>
              </w:rPr>
              <w:lastRenderedPageBreak/>
              <w:t xml:space="preserve">person is considered intoxicated if the alcohol concentration in their biological fluids – exhaled air, blood, urine, saliva, or other bodily fluids – exceeds 0.00 ‰), or if the member of </w:t>
            </w:r>
            <w:r>
              <w:rPr>
                <w:rFonts w:cs="Arial"/>
                <w:lang w:eastAsia="lt-LT"/>
              </w:rPr>
              <w:t xml:space="preserve">Service </w:t>
            </w:r>
            <w:r w:rsidRPr="006B6D02">
              <w:rPr>
                <w:rFonts w:cs="Arial"/>
                <w:lang w:eastAsia="lt-LT"/>
              </w:rPr>
              <w:t xml:space="preserve">Provider’s personnel refuses to undergo a sobriety test at the workplace. The </w:t>
            </w:r>
            <w:r>
              <w:rPr>
                <w:rFonts w:cs="Arial"/>
                <w:lang w:eastAsia="lt-LT"/>
              </w:rPr>
              <w:t xml:space="preserve">Service </w:t>
            </w:r>
            <w:r w:rsidRPr="006B6D02">
              <w:rPr>
                <w:rFonts w:cs="Arial"/>
                <w:lang w:eastAsia="lt-LT"/>
              </w:rPr>
              <w:t>Provider shall be liable to pay a fine of EUR 3,000 (three thousand euros 00 ct) for the first incident upon the Buyer’s request, with a fine of EUR 5,000 (five thousand euros 00 ct) for each subsequent violation;</w:t>
            </w:r>
          </w:p>
        </w:tc>
      </w:tr>
      <w:tr w:rsidR="003C5FE0" w:rsidRPr="00103624" w14:paraId="6558CB69" w14:textId="77777777" w:rsidTr="00BB4167">
        <w:trPr>
          <w:gridAfter w:val="1"/>
          <w:wAfter w:w="7" w:type="dxa"/>
          <w:jc w:val="right"/>
        </w:trPr>
        <w:tc>
          <w:tcPr>
            <w:tcW w:w="4955" w:type="dxa"/>
          </w:tcPr>
          <w:p w14:paraId="324A0DE8"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lastRenderedPageBreak/>
              <w:t xml:space="preserve">dėl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darbuotojų veiksmų ar neveikimo, kai </w:t>
            </w:r>
            <w:r>
              <w:rPr>
                <w:rFonts w:eastAsia="Times New Roman" w:cs="Arial"/>
                <w:szCs w:val="20"/>
                <w:lang w:eastAsia="lt-LT"/>
              </w:rPr>
              <w:t>Kliento</w:t>
            </w:r>
            <w:r w:rsidRPr="006A665B">
              <w:rPr>
                <w:rFonts w:eastAsia="Times New Roman" w:cs="Arial"/>
                <w:szCs w:val="20"/>
                <w:lang w:eastAsia="lt-LT"/>
              </w:rPr>
              <w:t xml:space="preserve"> darbuotojų vertinimu gresia įvykti nelaimingas atsitikimas arba nustatyti </w:t>
            </w:r>
            <w:r>
              <w:rPr>
                <w:rFonts w:eastAsia="Times New Roman" w:cs="Arial"/>
                <w:szCs w:val="20"/>
                <w:lang w:eastAsia="lt-LT"/>
              </w:rPr>
              <w:t>Paslaugų teikimo</w:t>
            </w:r>
            <w:r w:rsidRPr="006A665B">
              <w:rPr>
                <w:rFonts w:eastAsia="Times New Roman" w:cs="Arial"/>
                <w:szCs w:val="20"/>
                <w:lang w:eastAsia="lt-LT"/>
              </w:rPr>
              <w:t xml:space="preserve"> technologijos reikalavimų pažeidimai kelia grėsmę žmonių sveikatai ir gyvybei</w:t>
            </w:r>
            <w:r>
              <w:rPr>
                <w:rFonts w:eastAsia="Times New Roman" w:cs="Arial"/>
                <w:szCs w:val="20"/>
                <w:lang w:eastAsia="lt-LT"/>
              </w:rPr>
              <w:t>.</w:t>
            </w:r>
          </w:p>
        </w:tc>
        <w:tc>
          <w:tcPr>
            <w:tcW w:w="4961" w:type="dxa"/>
            <w:gridSpan w:val="2"/>
          </w:tcPr>
          <w:p w14:paraId="5E04485C" w14:textId="77777777" w:rsidR="003C5FE0" w:rsidRPr="00103624" w:rsidRDefault="003C5FE0" w:rsidP="000113AA">
            <w:pPr>
              <w:pStyle w:val="ListParagraph"/>
              <w:numPr>
                <w:ilvl w:val="2"/>
                <w:numId w:val="7"/>
              </w:numPr>
              <w:tabs>
                <w:tab w:val="left" w:pos="600"/>
              </w:tabs>
              <w:ind w:left="0" w:firstLine="0"/>
              <w:jc w:val="both"/>
              <w:textAlignment w:val="baseline"/>
              <w:rPr>
                <w:rFonts w:cs="Arial"/>
                <w:lang w:eastAsia="lt-LT"/>
              </w:rPr>
            </w:pPr>
            <w:r w:rsidRPr="00DF233E">
              <w:rPr>
                <w:rFonts w:cs="Arial"/>
                <w:lang w:eastAsia="lt-LT"/>
              </w:rPr>
              <w:t xml:space="preserve">The actions or omissions of the </w:t>
            </w:r>
            <w:r>
              <w:rPr>
                <w:rFonts w:cs="Arial"/>
                <w:lang w:eastAsia="lt-LT"/>
              </w:rPr>
              <w:t xml:space="preserve">Service </w:t>
            </w:r>
            <w:r w:rsidRPr="00DF233E">
              <w:rPr>
                <w:rFonts w:cs="Arial"/>
                <w:lang w:eastAsia="lt-LT"/>
              </w:rPr>
              <w:t>Provider’s personnel pose a risk of an accident or a violation of the technology of Service provision that threatens the health and safety of people;</w:t>
            </w:r>
          </w:p>
        </w:tc>
      </w:tr>
      <w:tr w:rsidR="003C5FE0" w:rsidRPr="00F532CC" w14:paraId="62872C50" w14:textId="77777777" w:rsidTr="00BB4167">
        <w:trPr>
          <w:gridAfter w:val="1"/>
          <w:wAfter w:w="7" w:type="dxa"/>
          <w:jc w:val="right"/>
        </w:trPr>
        <w:tc>
          <w:tcPr>
            <w:tcW w:w="4955" w:type="dxa"/>
          </w:tcPr>
          <w:p w14:paraId="1A805AC1"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Sustabdžius </w:t>
            </w:r>
            <w:r>
              <w:rPr>
                <w:rFonts w:eastAsia="Times New Roman" w:cs="Arial"/>
                <w:szCs w:val="20"/>
                <w:lang w:eastAsia="lt-LT"/>
              </w:rPr>
              <w:t xml:space="preserve">Paslaugų teikimą </w:t>
            </w:r>
            <w:r w:rsidRPr="00D26281">
              <w:rPr>
                <w:rFonts w:eastAsia="Times New Roman" w:cs="Arial"/>
                <w:szCs w:val="20"/>
                <w:lang w:eastAsia="lt-LT"/>
              </w:rPr>
              <w:t xml:space="preserve">(ar jų dalies) </w:t>
            </w:r>
            <w:r w:rsidRPr="006A665B">
              <w:rPr>
                <w:rFonts w:eastAsia="Times New Roman" w:cs="Arial"/>
                <w:szCs w:val="20"/>
                <w:lang w:eastAsia="lt-LT"/>
              </w:rPr>
              <w:t>dėl grubių saugos darbe ar gaisrinės saugos reikalavimų pažeidimų 3.2 punkte numatytais atvejais</w:t>
            </w:r>
            <w:r>
              <w:rPr>
                <w:rFonts w:eastAsia="Times New Roman" w:cs="Arial"/>
                <w:szCs w:val="20"/>
                <w:lang w:eastAsia="lt-LT"/>
              </w:rPr>
              <w:t xml:space="preserve"> (išskyrus 3.2.8. punkte numatytą atvejį)</w:t>
            </w:r>
            <w:r w:rsidRPr="006A665B">
              <w:rPr>
                <w:rFonts w:eastAsia="Times New Roman" w:cs="Arial"/>
                <w:szCs w:val="20"/>
                <w:lang w:eastAsia="lt-LT"/>
              </w:rPr>
              <w:t xml:space="preserve">, taip pat dėl </w:t>
            </w:r>
            <w:r>
              <w:rPr>
                <w:rFonts w:eastAsia="Times New Roman" w:cs="Arial"/>
                <w:szCs w:val="20"/>
                <w:lang w:eastAsia="lt-LT"/>
              </w:rPr>
              <w:t>Paslaugų teikimo</w:t>
            </w:r>
            <w:r w:rsidRPr="006A665B">
              <w:rPr>
                <w:rFonts w:eastAsia="Times New Roman" w:cs="Arial"/>
                <w:szCs w:val="20"/>
                <w:lang w:eastAsia="lt-LT"/>
              </w:rPr>
              <w:t xml:space="preserve"> technologijos pažeidimų arba gresiant įvykti nelaimingam atsitikimui, </w:t>
            </w:r>
            <w:r>
              <w:rPr>
                <w:rFonts w:eastAsia="Times New Roman" w:cs="Arial"/>
                <w:szCs w:val="20"/>
                <w:lang w:eastAsia="lt-LT"/>
              </w:rPr>
              <w:t>Paslaugų t</w:t>
            </w:r>
            <w:r w:rsidRPr="003058CD">
              <w:rPr>
                <w:rFonts w:eastAsia="Times New Roman" w:cs="Arial"/>
                <w:szCs w:val="20"/>
                <w:lang w:eastAsia="lt-LT"/>
              </w:rPr>
              <w:t>eikėj</w:t>
            </w:r>
            <w:r>
              <w:rPr>
                <w:rFonts w:eastAsia="Times New Roman" w:cs="Arial"/>
                <w:szCs w:val="20"/>
                <w:lang w:eastAsia="lt-LT"/>
              </w:rPr>
              <w:t>as</w:t>
            </w:r>
            <w:r w:rsidRPr="006A665B">
              <w:rPr>
                <w:rFonts w:eastAsia="Times New Roman" w:cs="Arial"/>
                <w:szCs w:val="20"/>
                <w:lang w:eastAsia="lt-LT"/>
              </w:rPr>
              <w:t xml:space="preserve">, </w:t>
            </w:r>
            <w:r>
              <w:rPr>
                <w:rFonts w:eastAsia="Times New Roman" w:cs="Arial"/>
                <w:szCs w:val="20"/>
                <w:lang w:eastAsia="lt-LT"/>
              </w:rPr>
              <w:t>Klient</w:t>
            </w:r>
            <w:r w:rsidRPr="006A665B">
              <w:rPr>
                <w:rFonts w:eastAsia="Times New Roman" w:cs="Arial"/>
                <w:szCs w:val="20"/>
                <w:lang w:eastAsia="lt-LT"/>
              </w:rPr>
              <w:t>ui pareikalavus, privalo sumokėti 1 500,00 EUR (vieno tūkstančio penkių šimtų eurų 00 ct) dydžio baudą už pirmą atvejį, kai buvo sustabdyt</w:t>
            </w:r>
            <w:r>
              <w:rPr>
                <w:rFonts w:eastAsia="Times New Roman" w:cs="Arial"/>
                <w:szCs w:val="20"/>
                <w:lang w:eastAsia="lt-LT"/>
              </w:rPr>
              <w:t>as</w:t>
            </w:r>
            <w:r w:rsidRPr="006A665B">
              <w:rPr>
                <w:rFonts w:eastAsia="Times New Roman" w:cs="Arial"/>
                <w:szCs w:val="20"/>
                <w:lang w:eastAsia="lt-LT"/>
              </w:rPr>
              <w:t xml:space="preserve"> </w:t>
            </w:r>
            <w:r>
              <w:rPr>
                <w:rFonts w:eastAsia="Times New Roman" w:cs="Arial"/>
                <w:szCs w:val="20"/>
                <w:lang w:eastAsia="lt-LT"/>
              </w:rPr>
              <w:t>Paslaugų (</w:t>
            </w:r>
            <w:r w:rsidRPr="006A65F1">
              <w:rPr>
                <w:rFonts w:eastAsia="Times New Roman" w:cs="Arial"/>
                <w:szCs w:val="20"/>
                <w:lang w:eastAsia="lt-LT"/>
              </w:rPr>
              <w:t>ar jų dalies)</w:t>
            </w:r>
            <w:r>
              <w:rPr>
                <w:rFonts w:eastAsia="Times New Roman" w:cs="Arial"/>
                <w:szCs w:val="20"/>
                <w:lang w:eastAsia="lt-LT"/>
              </w:rPr>
              <w:t xml:space="preserve"> teikimas</w:t>
            </w:r>
            <w:r w:rsidRPr="006A665B">
              <w:rPr>
                <w:rFonts w:eastAsia="Times New Roman" w:cs="Arial"/>
                <w:szCs w:val="20"/>
                <w:lang w:eastAsia="lt-LT"/>
              </w:rPr>
              <w:t xml:space="preserve">. Baudos dydis didėja 500,00 EUR (penkiais šimtais eurų 00 ct) už kiekvieną sekantį </w:t>
            </w:r>
            <w:r>
              <w:rPr>
                <w:rFonts w:eastAsia="Times New Roman" w:cs="Arial"/>
                <w:szCs w:val="20"/>
                <w:lang w:eastAsia="lt-LT"/>
              </w:rPr>
              <w:t xml:space="preserve">Paslaugų </w:t>
            </w:r>
            <w:r w:rsidRPr="006A65F1">
              <w:rPr>
                <w:rFonts w:eastAsia="Times New Roman" w:cs="Arial"/>
                <w:szCs w:val="20"/>
                <w:lang w:eastAsia="lt-LT"/>
              </w:rPr>
              <w:t xml:space="preserve">(ar jų dalies) </w:t>
            </w:r>
            <w:r>
              <w:rPr>
                <w:rFonts w:eastAsia="Times New Roman" w:cs="Arial"/>
                <w:szCs w:val="20"/>
                <w:lang w:eastAsia="lt-LT"/>
              </w:rPr>
              <w:t>teikimo</w:t>
            </w:r>
            <w:r w:rsidRPr="006A665B">
              <w:rPr>
                <w:rFonts w:eastAsia="Times New Roman" w:cs="Arial"/>
                <w:szCs w:val="20"/>
                <w:lang w:eastAsia="lt-LT"/>
              </w:rPr>
              <w:t xml:space="preserve"> sustabdymą pagal šią Sutartį. Baudos sumos už sekančius </w:t>
            </w:r>
            <w:r>
              <w:rPr>
                <w:rFonts w:eastAsia="Times New Roman" w:cs="Arial"/>
                <w:szCs w:val="20"/>
                <w:lang w:eastAsia="lt-LT"/>
              </w:rPr>
              <w:t xml:space="preserve">Paslaugų </w:t>
            </w:r>
            <w:r w:rsidRPr="006A65F1">
              <w:rPr>
                <w:rFonts w:eastAsia="Times New Roman" w:cs="Arial"/>
                <w:szCs w:val="20"/>
                <w:lang w:eastAsia="lt-LT"/>
              </w:rPr>
              <w:t xml:space="preserve">(ar jų dalies) </w:t>
            </w:r>
            <w:r>
              <w:rPr>
                <w:rFonts w:eastAsia="Times New Roman" w:cs="Arial"/>
                <w:szCs w:val="20"/>
                <w:lang w:eastAsia="lt-LT"/>
              </w:rPr>
              <w:t>teikimo</w:t>
            </w:r>
            <w:r w:rsidRPr="006A665B">
              <w:rPr>
                <w:rFonts w:eastAsia="Times New Roman" w:cs="Arial"/>
                <w:szCs w:val="20"/>
                <w:lang w:eastAsia="lt-LT"/>
              </w:rPr>
              <w:t xml:space="preserve"> sustabdymus didėja palaipsniui iki maksimalios galimos 3 000,00 EUR (trijų tūkstančių eurų 00 ct) baudos sumos už atvejį</w:t>
            </w:r>
          </w:p>
        </w:tc>
        <w:tc>
          <w:tcPr>
            <w:tcW w:w="4961" w:type="dxa"/>
            <w:gridSpan w:val="2"/>
          </w:tcPr>
          <w:p w14:paraId="49266F43" w14:textId="77777777" w:rsidR="003C5FE0" w:rsidRPr="00F532CC" w:rsidRDefault="003C5FE0" w:rsidP="000113AA">
            <w:pPr>
              <w:numPr>
                <w:ilvl w:val="1"/>
                <w:numId w:val="7"/>
              </w:numPr>
              <w:tabs>
                <w:tab w:val="left" w:pos="600"/>
              </w:tabs>
              <w:ind w:left="0" w:firstLine="0"/>
              <w:jc w:val="both"/>
              <w:textAlignment w:val="baseline"/>
              <w:rPr>
                <w:rFonts w:eastAsia="Times New Roman" w:cs="Arial"/>
                <w:szCs w:val="20"/>
                <w:lang w:eastAsia="lt-LT"/>
              </w:rPr>
            </w:pPr>
            <w:r w:rsidRPr="00B81719">
              <w:rPr>
                <w:rFonts w:eastAsia="Times New Roman" w:cs="Arial"/>
                <w:szCs w:val="20"/>
                <w:lang w:eastAsia="lt-LT"/>
              </w:rPr>
              <w:t xml:space="preserve">If the </w:t>
            </w:r>
            <w:r>
              <w:rPr>
                <w:rFonts w:eastAsia="Times New Roman" w:cs="Arial"/>
                <w:szCs w:val="20"/>
                <w:lang w:eastAsia="lt-LT"/>
              </w:rPr>
              <w:t xml:space="preserve">Service </w:t>
            </w:r>
            <w:r w:rsidRPr="00D94DAD">
              <w:rPr>
                <w:rFonts w:eastAsia="Times New Roman" w:cs="Arial"/>
                <w:szCs w:val="20"/>
                <w:lang w:eastAsia="lt-LT"/>
              </w:rPr>
              <w:t>(or part thereof)</w:t>
            </w:r>
            <w:r>
              <w:rPr>
                <w:rFonts w:eastAsia="Times New Roman" w:cs="Arial"/>
                <w:szCs w:val="20"/>
                <w:lang w:eastAsia="lt-LT"/>
              </w:rPr>
              <w:t xml:space="preserve"> provision</w:t>
            </w:r>
            <w:r w:rsidRPr="00B81719">
              <w:rPr>
                <w:rFonts w:eastAsia="Times New Roman" w:cs="Arial"/>
                <w:szCs w:val="20"/>
                <w:lang w:eastAsia="lt-LT"/>
              </w:rPr>
              <w:t xml:space="preserve"> </w:t>
            </w:r>
            <w:r>
              <w:rPr>
                <w:rFonts w:eastAsia="Times New Roman" w:cs="Arial"/>
                <w:szCs w:val="20"/>
                <w:lang w:eastAsia="lt-LT"/>
              </w:rPr>
              <w:t>is</w:t>
            </w:r>
            <w:r w:rsidRPr="00B81719">
              <w:rPr>
                <w:rFonts w:eastAsia="Times New Roman" w:cs="Arial"/>
                <w:szCs w:val="20"/>
                <w:lang w:eastAsia="lt-LT"/>
              </w:rPr>
              <w:t xml:space="preserve"> suspended due to gross violations of occupational safety or fire safety regulations outlined in clause 3.2</w:t>
            </w:r>
            <w:r>
              <w:rPr>
                <w:rFonts w:eastAsia="Times New Roman" w:cs="Arial"/>
                <w:szCs w:val="20"/>
                <w:lang w:eastAsia="lt-LT"/>
              </w:rPr>
              <w:t xml:space="preserve"> (expect as provided in clause 3.2.8)</w:t>
            </w:r>
            <w:r w:rsidRPr="00B81719">
              <w:rPr>
                <w:rFonts w:eastAsia="Times New Roman" w:cs="Arial"/>
                <w:szCs w:val="20"/>
                <w:lang w:eastAsia="lt-LT"/>
              </w:rPr>
              <w:t xml:space="preserve">, as well as due to the violations of work execution technology or the risk of an accident,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 must, upon the </w:t>
            </w:r>
            <w:r>
              <w:rPr>
                <w:rFonts w:eastAsia="Times New Roman" w:cs="Arial"/>
                <w:szCs w:val="20"/>
                <w:lang w:eastAsia="lt-LT"/>
              </w:rPr>
              <w:t>Buyer</w:t>
            </w:r>
            <w:r w:rsidRPr="00B81719">
              <w:rPr>
                <w:rFonts w:eastAsia="Times New Roman" w:cs="Arial"/>
                <w:szCs w:val="20"/>
                <w:lang w:eastAsia="lt-LT"/>
              </w:rPr>
              <w:t>’s request, pay a fine of EUR 1,500 (one thousand five hundred euros 00 ct) for the first suspension of the</w:t>
            </w:r>
            <w:r>
              <w:rPr>
                <w:rFonts w:eastAsia="Times New Roman" w:cs="Arial"/>
                <w:szCs w:val="20"/>
                <w:lang w:eastAsia="lt-LT"/>
              </w:rPr>
              <w:t xml:space="preserve"> provision of</w:t>
            </w:r>
            <w:r w:rsidRPr="00B81719">
              <w:rPr>
                <w:rFonts w:eastAsia="Times New Roman" w:cs="Arial"/>
                <w:szCs w:val="20"/>
                <w:lang w:eastAsia="lt-LT"/>
              </w:rPr>
              <w:t xml:space="preserve"> </w:t>
            </w:r>
            <w:r>
              <w:rPr>
                <w:rFonts w:eastAsia="Times New Roman" w:cs="Arial"/>
                <w:szCs w:val="20"/>
                <w:lang w:eastAsia="lt-LT"/>
              </w:rPr>
              <w:t xml:space="preserve">Services </w:t>
            </w:r>
            <w:r w:rsidRPr="004C36A6">
              <w:rPr>
                <w:rFonts w:eastAsia="Times New Roman" w:cs="Arial"/>
                <w:szCs w:val="20"/>
                <w:lang w:eastAsia="lt-LT"/>
              </w:rPr>
              <w:t>(or part thereof)</w:t>
            </w:r>
            <w:r w:rsidRPr="00B81719">
              <w:rPr>
                <w:rFonts w:eastAsia="Times New Roman" w:cs="Arial"/>
                <w:szCs w:val="20"/>
                <w:lang w:eastAsia="lt-LT"/>
              </w:rPr>
              <w:t>. The fine shall increase by EUR 500 (five hundred euros 00 ct) for each subsequent suspension under this Contract, with the total fine reaching a maximum of EUR 3,000 (three thousand euros 00 ct) for each case</w:t>
            </w:r>
            <w:r>
              <w:rPr>
                <w:rFonts w:eastAsia="Times New Roman" w:cs="Arial"/>
                <w:szCs w:val="20"/>
                <w:lang w:eastAsia="lt-LT"/>
              </w:rPr>
              <w:t xml:space="preserve">. </w:t>
            </w:r>
          </w:p>
        </w:tc>
      </w:tr>
      <w:tr w:rsidR="003C5FE0" w:rsidRPr="00B81719" w14:paraId="2A9DD219" w14:textId="77777777" w:rsidTr="00BB4167">
        <w:trPr>
          <w:gridAfter w:val="1"/>
          <w:wAfter w:w="7" w:type="dxa"/>
          <w:jc w:val="right"/>
        </w:trPr>
        <w:tc>
          <w:tcPr>
            <w:tcW w:w="4955" w:type="dxa"/>
          </w:tcPr>
          <w:p w14:paraId="76BBE422"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Net ir nesustabdžius </w:t>
            </w:r>
            <w:r>
              <w:rPr>
                <w:rFonts w:eastAsia="Times New Roman" w:cs="Arial"/>
                <w:szCs w:val="20"/>
                <w:lang w:eastAsia="lt-LT"/>
              </w:rPr>
              <w:t xml:space="preserve">Paslaugų </w:t>
            </w:r>
            <w:r w:rsidRPr="006A65F1">
              <w:rPr>
                <w:rFonts w:eastAsia="Times New Roman" w:cs="Arial"/>
                <w:szCs w:val="20"/>
                <w:lang w:eastAsia="lt-LT"/>
              </w:rPr>
              <w:t xml:space="preserve">(ar jų dalies) </w:t>
            </w:r>
            <w:r>
              <w:rPr>
                <w:rFonts w:eastAsia="Times New Roman" w:cs="Arial"/>
                <w:szCs w:val="20"/>
                <w:lang w:eastAsia="lt-LT"/>
              </w:rPr>
              <w:t>teikimo</w:t>
            </w:r>
            <w:r w:rsidRPr="006A665B">
              <w:rPr>
                <w:rFonts w:eastAsia="Times New Roman" w:cs="Arial"/>
                <w:szCs w:val="20"/>
                <w:lang w:eastAsia="lt-LT"/>
              </w:rPr>
              <w:t xml:space="preserve">, </w:t>
            </w:r>
            <w:r>
              <w:rPr>
                <w:rFonts w:eastAsia="Times New Roman" w:cs="Arial"/>
                <w:szCs w:val="20"/>
                <w:lang w:eastAsia="lt-LT"/>
              </w:rPr>
              <w:t>Klientui</w:t>
            </w:r>
            <w:r w:rsidRPr="006A665B">
              <w:rPr>
                <w:rFonts w:eastAsia="Times New Roman" w:cs="Arial"/>
                <w:szCs w:val="20"/>
                <w:lang w:eastAsia="lt-LT"/>
              </w:rPr>
              <w:t xml:space="preserve"> pareikalavus, </w:t>
            </w:r>
            <w:r>
              <w:rPr>
                <w:rFonts w:eastAsia="Times New Roman" w:cs="Arial"/>
                <w:szCs w:val="20"/>
                <w:lang w:eastAsia="lt-LT"/>
              </w:rPr>
              <w:t>Paslaugų teikėjui</w:t>
            </w:r>
            <w:r w:rsidRPr="006A665B">
              <w:rPr>
                <w:rFonts w:eastAsia="Times New Roman" w:cs="Arial"/>
                <w:szCs w:val="20"/>
                <w:lang w:eastAsia="lt-LT"/>
              </w:rPr>
              <w:t xml:space="preserve"> taikomos 3.3 punkto nuostatos dėl baudos skyrimo, jei </w:t>
            </w:r>
            <w:r>
              <w:rPr>
                <w:rFonts w:eastAsia="Times New Roman" w:cs="Arial"/>
                <w:szCs w:val="20"/>
                <w:lang w:eastAsia="lt-LT"/>
              </w:rPr>
              <w:t>Paslaugų t</w:t>
            </w:r>
            <w:r w:rsidRPr="003058CD">
              <w:rPr>
                <w:rFonts w:eastAsia="Times New Roman" w:cs="Arial"/>
                <w:szCs w:val="20"/>
                <w:lang w:eastAsia="lt-LT"/>
              </w:rPr>
              <w:t>eikėj</w:t>
            </w:r>
            <w:r>
              <w:rPr>
                <w:rFonts w:eastAsia="Times New Roman" w:cs="Arial"/>
                <w:szCs w:val="20"/>
                <w:lang w:eastAsia="lt-LT"/>
              </w:rPr>
              <w:t>as</w:t>
            </w:r>
            <w:r w:rsidRPr="006A665B">
              <w:rPr>
                <w:rFonts w:eastAsia="Times New Roman" w:cs="Arial"/>
                <w:szCs w:val="20"/>
                <w:lang w:eastAsia="lt-LT"/>
              </w:rPr>
              <w:t xml:space="preserve"> </w:t>
            </w:r>
            <w:r>
              <w:rPr>
                <w:rFonts w:eastAsia="Times New Roman" w:cs="Arial"/>
                <w:szCs w:val="20"/>
                <w:lang w:eastAsia="lt-LT"/>
              </w:rPr>
              <w:t>suteikė Paslaugas</w:t>
            </w:r>
            <w:r w:rsidRPr="006A665B">
              <w:rPr>
                <w:rFonts w:eastAsia="Times New Roman" w:cs="Arial"/>
                <w:szCs w:val="20"/>
                <w:lang w:eastAsia="lt-LT"/>
              </w:rPr>
              <w:t xml:space="preserve"> veikiančiuose elektros įrenginiuose negavęs leidimo iš </w:t>
            </w:r>
            <w:r>
              <w:rPr>
                <w:rFonts w:eastAsia="Times New Roman" w:cs="Arial"/>
                <w:szCs w:val="20"/>
                <w:lang w:eastAsia="lt-LT"/>
              </w:rPr>
              <w:t>Kliento</w:t>
            </w:r>
            <w:r w:rsidRPr="006A665B">
              <w:rPr>
                <w:rFonts w:eastAsia="Times New Roman" w:cs="Arial"/>
                <w:szCs w:val="20"/>
                <w:lang w:eastAsia="lt-LT"/>
              </w:rPr>
              <w:t xml:space="preserve"> budinčio dispečerio, nepranešęs </w:t>
            </w:r>
            <w:r>
              <w:rPr>
                <w:rFonts w:eastAsia="Times New Roman" w:cs="Arial"/>
                <w:szCs w:val="20"/>
                <w:lang w:eastAsia="lt-LT"/>
              </w:rPr>
              <w:t>Kliento</w:t>
            </w:r>
            <w:r w:rsidRPr="006A665B">
              <w:rPr>
                <w:rFonts w:eastAsia="Times New Roman" w:cs="Arial"/>
                <w:szCs w:val="20"/>
                <w:lang w:eastAsia="lt-LT"/>
              </w:rPr>
              <w:t xml:space="preserve"> techninę priežiūrą vykdančiam darbuotojui arba </w:t>
            </w:r>
            <w:r>
              <w:rPr>
                <w:rFonts w:eastAsia="Times New Roman" w:cs="Arial"/>
                <w:szCs w:val="20"/>
                <w:lang w:eastAsia="lt-LT"/>
              </w:rPr>
              <w:t>Paslaugų teikėjo</w:t>
            </w:r>
            <w:r w:rsidRPr="006A665B">
              <w:rPr>
                <w:rFonts w:eastAsia="Times New Roman" w:cs="Arial"/>
                <w:szCs w:val="20"/>
                <w:lang w:eastAsia="lt-LT"/>
              </w:rPr>
              <w:t xml:space="preserve"> darbuotojai</w:t>
            </w:r>
            <w:r>
              <w:rPr>
                <w:rFonts w:eastAsia="Times New Roman" w:cs="Arial"/>
                <w:szCs w:val="20"/>
                <w:lang w:eastAsia="lt-LT"/>
              </w:rPr>
              <w:t xml:space="preserve">, teikdami Paslaugas kliento </w:t>
            </w:r>
            <w:r w:rsidRPr="006A665B">
              <w:rPr>
                <w:rFonts w:eastAsia="Times New Roman" w:cs="Arial"/>
                <w:szCs w:val="20"/>
                <w:lang w:eastAsia="lt-LT"/>
              </w:rPr>
              <w:t>objektuose</w:t>
            </w:r>
            <w:r>
              <w:rPr>
                <w:rFonts w:eastAsia="Times New Roman" w:cs="Arial"/>
                <w:szCs w:val="20"/>
                <w:lang w:eastAsia="lt-LT"/>
              </w:rPr>
              <w:t>,</w:t>
            </w:r>
            <w:r w:rsidRPr="006A665B">
              <w:rPr>
                <w:rFonts w:eastAsia="Times New Roman" w:cs="Arial"/>
                <w:szCs w:val="20"/>
                <w:lang w:eastAsia="lt-LT"/>
              </w:rPr>
              <w:t xml:space="preserve"> pažeidžia</w:t>
            </w:r>
            <w:r>
              <w:rPr>
                <w:rFonts w:eastAsia="Times New Roman" w:cs="Arial"/>
                <w:szCs w:val="20"/>
                <w:lang w:eastAsia="lt-LT"/>
              </w:rPr>
              <w:t>:</w:t>
            </w:r>
          </w:p>
        </w:tc>
        <w:tc>
          <w:tcPr>
            <w:tcW w:w="4961" w:type="dxa"/>
            <w:gridSpan w:val="2"/>
          </w:tcPr>
          <w:p w14:paraId="212BDBD9" w14:textId="77777777" w:rsidR="003C5FE0" w:rsidRPr="00B81719" w:rsidRDefault="003C5FE0" w:rsidP="000113AA">
            <w:pPr>
              <w:numPr>
                <w:ilvl w:val="1"/>
                <w:numId w:val="7"/>
              </w:numPr>
              <w:tabs>
                <w:tab w:val="left" w:pos="600"/>
              </w:tabs>
              <w:ind w:left="0" w:firstLine="0"/>
              <w:jc w:val="both"/>
              <w:textAlignment w:val="baseline"/>
              <w:rPr>
                <w:rFonts w:eastAsia="Times New Roman" w:cs="Arial"/>
                <w:szCs w:val="20"/>
                <w:lang w:eastAsia="lt-LT"/>
              </w:rPr>
            </w:pPr>
            <w:r w:rsidRPr="00B81719">
              <w:rPr>
                <w:rFonts w:eastAsia="Times New Roman" w:cs="Arial"/>
                <w:szCs w:val="20"/>
                <w:lang w:eastAsia="lt-LT"/>
              </w:rPr>
              <w:t xml:space="preserve">Even if the </w:t>
            </w:r>
            <w:r>
              <w:rPr>
                <w:rFonts w:eastAsia="Times New Roman" w:cs="Arial"/>
                <w:szCs w:val="20"/>
                <w:lang w:eastAsia="lt-LT"/>
              </w:rPr>
              <w:t xml:space="preserve">provision of Services </w:t>
            </w:r>
            <w:r w:rsidRPr="00D94DAD">
              <w:rPr>
                <w:rFonts w:eastAsia="Times New Roman" w:cs="Arial"/>
                <w:szCs w:val="20"/>
                <w:lang w:eastAsia="lt-LT"/>
              </w:rPr>
              <w:t>(or part thereof)</w:t>
            </w:r>
            <w:r w:rsidRPr="00B81719">
              <w:rPr>
                <w:rFonts w:eastAsia="Times New Roman" w:cs="Arial"/>
                <w:szCs w:val="20"/>
                <w:lang w:eastAsia="lt-LT"/>
              </w:rPr>
              <w:t xml:space="preserve"> </w:t>
            </w:r>
            <w:r>
              <w:rPr>
                <w:rFonts w:eastAsia="Times New Roman" w:cs="Arial"/>
                <w:szCs w:val="20"/>
                <w:lang w:eastAsia="lt-LT"/>
              </w:rPr>
              <w:t>is</w:t>
            </w:r>
            <w:r w:rsidRPr="00B81719">
              <w:rPr>
                <w:rFonts w:eastAsia="Times New Roman" w:cs="Arial"/>
                <w:szCs w:val="20"/>
                <w:lang w:eastAsia="lt-LT"/>
              </w:rPr>
              <w:t xml:space="preserve"> not suspended, the provisions in clause 3.3 regarding the imposition of a fine shall apply to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 upon the </w:t>
            </w:r>
            <w:r>
              <w:rPr>
                <w:rFonts w:eastAsia="Times New Roman" w:cs="Arial"/>
                <w:szCs w:val="20"/>
                <w:lang w:eastAsia="lt-LT"/>
              </w:rPr>
              <w:t>Buyer</w:t>
            </w:r>
            <w:r w:rsidRPr="00B81719">
              <w:rPr>
                <w:rFonts w:eastAsia="Times New Roman" w:cs="Arial"/>
                <w:szCs w:val="20"/>
                <w:lang w:eastAsia="lt-LT"/>
              </w:rPr>
              <w:t xml:space="preserve">’s request, if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 has </w:t>
            </w:r>
            <w:r>
              <w:rPr>
                <w:rFonts w:eastAsia="Times New Roman" w:cs="Arial"/>
                <w:szCs w:val="20"/>
                <w:lang w:eastAsia="lt-LT"/>
              </w:rPr>
              <w:t>provided</w:t>
            </w:r>
            <w:r w:rsidRPr="00B81719">
              <w:rPr>
                <w:rFonts w:eastAsia="Times New Roman" w:cs="Arial"/>
                <w:szCs w:val="20"/>
                <w:lang w:eastAsia="lt-LT"/>
              </w:rPr>
              <w:t xml:space="preserve"> the </w:t>
            </w:r>
            <w:r>
              <w:rPr>
                <w:rFonts w:eastAsia="Times New Roman" w:cs="Arial"/>
                <w:szCs w:val="20"/>
                <w:lang w:eastAsia="lt-LT"/>
              </w:rPr>
              <w:t>Services</w:t>
            </w:r>
            <w:r w:rsidRPr="00B81719">
              <w:rPr>
                <w:rFonts w:eastAsia="Times New Roman" w:cs="Arial"/>
                <w:szCs w:val="20"/>
                <w:lang w:eastAsia="lt-LT"/>
              </w:rPr>
              <w:t xml:space="preserve"> involving electrical installations without obtaining prior approval from the </w:t>
            </w:r>
            <w:r>
              <w:rPr>
                <w:rFonts w:eastAsia="Times New Roman" w:cs="Arial"/>
                <w:szCs w:val="20"/>
                <w:lang w:eastAsia="lt-LT"/>
              </w:rPr>
              <w:t>Buyer</w:t>
            </w:r>
            <w:r w:rsidRPr="00B81719">
              <w:rPr>
                <w:rFonts w:eastAsia="Times New Roman" w:cs="Arial"/>
                <w:szCs w:val="20"/>
                <w:lang w:eastAsia="lt-LT"/>
              </w:rPr>
              <w:t xml:space="preserve">’s on-duty dispatcher, without notifying the </w:t>
            </w:r>
            <w:r>
              <w:rPr>
                <w:rFonts w:eastAsia="Times New Roman" w:cs="Arial"/>
                <w:szCs w:val="20"/>
                <w:lang w:eastAsia="lt-LT"/>
              </w:rPr>
              <w:t>Buyer</w:t>
            </w:r>
            <w:r w:rsidRPr="00B81719">
              <w:rPr>
                <w:rFonts w:eastAsia="Times New Roman" w:cs="Arial"/>
                <w:szCs w:val="20"/>
                <w:lang w:eastAsia="lt-LT"/>
              </w:rPr>
              <w:t xml:space="preserve">’s technical supervision employee, or if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’s personnel violate any of the following while </w:t>
            </w:r>
            <w:r>
              <w:rPr>
                <w:rFonts w:eastAsia="Times New Roman" w:cs="Arial"/>
                <w:szCs w:val="20"/>
                <w:lang w:eastAsia="lt-LT"/>
              </w:rPr>
              <w:t>providing</w:t>
            </w:r>
            <w:r w:rsidRPr="00B81719">
              <w:rPr>
                <w:rFonts w:eastAsia="Times New Roman" w:cs="Arial"/>
                <w:szCs w:val="20"/>
                <w:lang w:eastAsia="lt-LT"/>
              </w:rPr>
              <w:t xml:space="preserve"> the </w:t>
            </w:r>
            <w:r>
              <w:rPr>
                <w:rFonts w:eastAsia="Times New Roman" w:cs="Arial"/>
                <w:szCs w:val="20"/>
                <w:lang w:eastAsia="lt-LT"/>
              </w:rPr>
              <w:t>Services</w:t>
            </w:r>
            <w:r w:rsidRPr="00B81719">
              <w:rPr>
                <w:rFonts w:eastAsia="Times New Roman" w:cs="Arial"/>
                <w:szCs w:val="20"/>
                <w:lang w:eastAsia="lt-LT"/>
              </w:rPr>
              <w:t xml:space="preserve"> on the </w:t>
            </w:r>
            <w:r>
              <w:rPr>
                <w:rFonts w:eastAsia="Times New Roman" w:cs="Arial"/>
                <w:szCs w:val="20"/>
                <w:lang w:eastAsia="lt-LT"/>
              </w:rPr>
              <w:t>Buyer</w:t>
            </w:r>
            <w:r w:rsidRPr="00B81719">
              <w:rPr>
                <w:rFonts w:eastAsia="Times New Roman" w:cs="Arial"/>
                <w:szCs w:val="20"/>
                <w:lang w:eastAsia="lt-LT"/>
              </w:rPr>
              <w:t>’s premises</w:t>
            </w:r>
            <w:r>
              <w:rPr>
                <w:rFonts w:eastAsia="Times New Roman" w:cs="Arial"/>
                <w:szCs w:val="20"/>
                <w:lang w:eastAsia="lt-LT"/>
              </w:rPr>
              <w:t>:</w:t>
            </w:r>
          </w:p>
        </w:tc>
      </w:tr>
      <w:tr w:rsidR="003C5FE0" w:rsidRPr="008725E3" w14:paraId="4401F557" w14:textId="77777777" w:rsidTr="00BB4167">
        <w:trPr>
          <w:gridAfter w:val="1"/>
          <w:wAfter w:w="7" w:type="dxa"/>
          <w:jc w:val="right"/>
        </w:trPr>
        <w:tc>
          <w:tcPr>
            <w:tcW w:w="4955" w:type="dxa"/>
          </w:tcPr>
          <w:p w14:paraId="0391E0C1"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Pr>
                <w:rFonts w:eastAsia="Times New Roman" w:cs="Arial"/>
                <w:szCs w:val="20"/>
                <w:lang w:eastAsia="lt-LT"/>
              </w:rPr>
              <w:t>;</w:t>
            </w:r>
          </w:p>
        </w:tc>
        <w:tc>
          <w:tcPr>
            <w:tcW w:w="4961" w:type="dxa"/>
            <w:gridSpan w:val="2"/>
          </w:tcPr>
          <w:p w14:paraId="0E67ED29" w14:textId="77777777" w:rsidR="003C5FE0" w:rsidRPr="008725E3" w:rsidRDefault="003C5FE0" w:rsidP="000113AA">
            <w:pPr>
              <w:pStyle w:val="ListParagraph"/>
              <w:numPr>
                <w:ilvl w:val="2"/>
                <w:numId w:val="5"/>
              </w:numPr>
              <w:tabs>
                <w:tab w:val="left" w:pos="567"/>
              </w:tabs>
              <w:ind w:left="0" w:firstLine="0"/>
              <w:jc w:val="both"/>
              <w:textAlignment w:val="baseline"/>
              <w:rPr>
                <w:rFonts w:cs="Arial"/>
                <w:lang w:eastAsia="lt-LT"/>
              </w:rPr>
            </w:pPr>
            <w:r w:rsidRPr="00AC594C">
              <w:rPr>
                <w:rFonts w:cs="Arial"/>
                <w:lang w:eastAsia="lt-LT"/>
              </w:rPr>
              <w:t xml:space="preserve">The organizational and/or technological requirements for providing the Services specified in the Safety Rules for Operation of Electrical Equipment and the Safety Rules for Work Performed in Flammable Gas Environments, which are approved by the Minister of Energy of the Republic of Lithuania, and other legal acts governing occupational health and safety, fire safety, and environment protection, which lead or have led to a direct risk of damaging the equipment or injuring people;   </w:t>
            </w:r>
          </w:p>
        </w:tc>
      </w:tr>
      <w:tr w:rsidR="003C5FE0" w:rsidRPr="00080977" w14:paraId="42E2C534" w14:textId="77777777" w:rsidTr="00BB4167">
        <w:trPr>
          <w:gridAfter w:val="1"/>
          <w:wAfter w:w="7" w:type="dxa"/>
          <w:jc w:val="right"/>
        </w:trPr>
        <w:tc>
          <w:tcPr>
            <w:tcW w:w="4955" w:type="dxa"/>
          </w:tcPr>
          <w:p w14:paraId="1A2DF455"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darbuotojų saugos ir sveikatos, gaisrinės saugos, darbų vykdymo organizacinius ir/ar technologinius reikalavimus, kai dėl šių pažeidimų </w:t>
            </w:r>
            <w:r>
              <w:rPr>
                <w:rFonts w:eastAsia="Times New Roman" w:cs="Arial"/>
                <w:szCs w:val="20"/>
                <w:lang w:eastAsia="lt-LT"/>
              </w:rPr>
              <w:t>Paslaugų teikimas</w:t>
            </w:r>
            <w:r w:rsidRPr="006A665B">
              <w:rPr>
                <w:rFonts w:eastAsia="Times New Roman" w:cs="Arial"/>
                <w:szCs w:val="20"/>
                <w:lang w:eastAsia="lt-LT"/>
              </w:rPr>
              <w:t xml:space="preserve"> nebuvo sustabdyt</w:t>
            </w:r>
            <w:r>
              <w:rPr>
                <w:rFonts w:eastAsia="Times New Roman" w:cs="Arial"/>
                <w:szCs w:val="20"/>
                <w:lang w:eastAsia="lt-LT"/>
              </w:rPr>
              <w:t>as</w:t>
            </w:r>
            <w:r w:rsidRPr="006A665B">
              <w:rPr>
                <w:rFonts w:eastAsia="Times New Roman" w:cs="Arial"/>
                <w:szCs w:val="20"/>
                <w:lang w:eastAsia="lt-LT"/>
              </w:rPr>
              <w:t xml:space="preserve">, bet vienoje darbo vietoje fiksuota 5 (penki) ar daugiau pažeidimų arba pažeidimai buvo konstatuoti 5 (penkiuose) </w:t>
            </w:r>
            <w:r>
              <w:rPr>
                <w:rFonts w:eastAsia="Times New Roman" w:cs="Arial"/>
                <w:szCs w:val="20"/>
                <w:lang w:eastAsia="lt-LT"/>
              </w:rPr>
              <w:lastRenderedPageBreak/>
              <w:t>Kliento</w:t>
            </w:r>
            <w:r w:rsidRPr="006A665B">
              <w:rPr>
                <w:rFonts w:eastAsia="Times New Roman" w:cs="Arial"/>
                <w:szCs w:val="20"/>
                <w:lang w:eastAsia="lt-LT"/>
              </w:rPr>
              <w:t xml:space="preserve"> objektuose, kuriuose pagal šią Sutartį </w:t>
            </w:r>
            <w:r>
              <w:rPr>
                <w:rFonts w:eastAsia="Times New Roman" w:cs="Arial"/>
                <w:szCs w:val="20"/>
                <w:lang w:eastAsia="lt-LT"/>
              </w:rPr>
              <w:t>Paslaugų teikėjas</w:t>
            </w:r>
            <w:r w:rsidRPr="006A665B">
              <w:rPr>
                <w:rFonts w:eastAsia="Times New Roman" w:cs="Arial"/>
                <w:szCs w:val="20"/>
                <w:lang w:eastAsia="lt-LT"/>
              </w:rPr>
              <w:t xml:space="preserve"> </w:t>
            </w:r>
            <w:r>
              <w:rPr>
                <w:rFonts w:eastAsia="Times New Roman" w:cs="Arial"/>
                <w:szCs w:val="20"/>
                <w:lang w:eastAsia="lt-LT"/>
              </w:rPr>
              <w:t>teikia Paslaugas.</w:t>
            </w:r>
          </w:p>
        </w:tc>
        <w:tc>
          <w:tcPr>
            <w:tcW w:w="4961" w:type="dxa"/>
            <w:gridSpan w:val="2"/>
          </w:tcPr>
          <w:p w14:paraId="70031FAB" w14:textId="77777777" w:rsidR="003C5FE0" w:rsidRPr="00080977" w:rsidRDefault="003C5FE0" w:rsidP="000113AA">
            <w:pPr>
              <w:pStyle w:val="ListParagraph"/>
              <w:numPr>
                <w:ilvl w:val="2"/>
                <w:numId w:val="5"/>
              </w:numPr>
              <w:tabs>
                <w:tab w:val="left" w:pos="567"/>
              </w:tabs>
              <w:ind w:left="0" w:firstLine="0"/>
              <w:jc w:val="both"/>
              <w:textAlignment w:val="baseline"/>
              <w:rPr>
                <w:rFonts w:cs="Arial"/>
                <w:lang w:eastAsia="lt-LT"/>
              </w:rPr>
            </w:pPr>
            <w:r w:rsidRPr="00AC594C">
              <w:rPr>
                <w:rFonts w:cs="Arial"/>
                <w:lang w:eastAsia="lt-LT"/>
              </w:rPr>
              <w:lastRenderedPageBreak/>
              <w:t xml:space="preserve">Occupational health and safety, fire safety requirements, and organizational and/or technological requirements for providing the Services, when the provision of Services was not suspended due to these violations, but 5 (five) or more violations were recorded at a single site, or violations were identified </w:t>
            </w:r>
            <w:r w:rsidRPr="00AC594C">
              <w:rPr>
                <w:rFonts w:cs="Arial"/>
                <w:lang w:eastAsia="lt-LT"/>
              </w:rPr>
              <w:lastRenderedPageBreak/>
              <w:t xml:space="preserve">at the </w:t>
            </w:r>
            <w:r>
              <w:rPr>
                <w:rFonts w:cs="Arial"/>
                <w:lang w:eastAsia="lt-LT"/>
              </w:rPr>
              <w:t xml:space="preserve">Service </w:t>
            </w:r>
            <w:r w:rsidRPr="00AC594C">
              <w:rPr>
                <w:rFonts w:cs="Arial"/>
                <w:lang w:eastAsia="lt-LT"/>
              </w:rPr>
              <w:t xml:space="preserve">Provider’s 5 (five) different sites where the </w:t>
            </w:r>
            <w:r>
              <w:rPr>
                <w:rFonts w:cs="Arial"/>
                <w:lang w:eastAsia="lt-LT"/>
              </w:rPr>
              <w:t xml:space="preserve">Service </w:t>
            </w:r>
            <w:r w:rsidRPr="00AC594C">
              <w:rPr>
                <w:rFonts w:cs="Arial"/>
                <w:lang w:eastAsia="lt-LT"/>
              </w:rPr>
              <w:t>Provider is providing the Services under this Contract.</w:t>
            </w:r>
            <w:r>
              <w:rPr>
                <w:rFonts w:cs="Arial"/>
                <w:lang w:eastAsia="lt-LT"/>
              </w:rPr>
              <w:t>  </w:t>
            </w:r>
          </w:p>
        </w:tc>
      </w:tr>
      <w:tr w:rsidR="003C5FE0" w:rsidRPr="00F42982" w14:paraId="680DFC99" w14:textId="77777777" w:rsidTr="00BB4167">
        <w:trPr>
          <w:gridAfter w:val="1"/>
          <w:wAfter w:w="7" w:type="dxa"/>
          <w:jc w:val="right"/>
        </w:trPr>
        <w:tc>
          <w:tcPr>
            <w:tcW w:w="4955" w:type="dxa"/>
          </w:tcPr>
          <w:p w14:paraId="10B42CE4"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lastRenderedPageBreak/>
              <w:t xml:space="preserve">Sustabdžius </w:t>
            </w:r>
            <w:r>
              <w:rPr>
                <w:rFonts w:eastAsia="Times New Roman" w:cs="Arial"/>
                <w:szCs w:val="20"/>
                <w:lang w:eastAsia="lt-LT"/>
              </w:rPr>
              <w:t xml:space="preserve">Paslaugų </w:t>
            </w:r>
            <w:r w:rsidRPr="00134757">
              <w:rPr>
                <w:rFonts w:eastAsia="Times New Roman" w:cs="Arial"/>
                <w:szCs w:val="20"/>
                <w:lang w:eastAsia="lt-LT"/>
              </w:rPr>
              <w:t>(ar jų dalies)</w:t>
            </w:r>
            <w:r>
              <w:rPr>
                <w:rFonts w:eastAsia="Times New Roman" w:cs="Arial"/>
                <w:szCs w:val="20"/>
                <w:lang w:eastAsia="lt-LT"/>
              </w:rPr>
              <w:t xml:space="preserve"> teikimą</w:t>
            </w:r>
            <w:r w:rsidRPr="006A665B">
              <w:rPr>
                <w:rFonts w:eastAsia="Times New Roman" w:cs="Arial"/>
                <w:szCs w:val="20"/>
                <w:lang w:eastAsia="lt-LT"/>
              </w:rPr>
              <w:t xml:space="preserve"> dėl grubių darbuotojų saugos ir sveikatos bei gaisrinės saugos reikalavimų pažeidimų bei  3.4 punkte numatytais atvejais, </w:t>
            </w:r>
            <w:r>
              <w:rPr>
                <w:rFonts w:eastAsia="Times New Roman" w:cs="Arial"/>
                <w:szCs w:val="20"/>
                <w:lang w:eastAsia="lt-LT"/>
              </w:rPr>
              <w:t>Paslaugų teikimo</w:t>
            </w:r>
            <w:r w:rsidRPr="006A665B">
              <w:rPr>
                <w:rFonts w:eastAsia="Times New Roman" w:cs="Arial"/>
                <w:szCs w:val="20"/>
                <w:lang w:eastAsia="lt-LT"/>
              </w:rPr>
              <w:t xml:space="preserve"> terminai, nurodyti Sutartyje, negali būti pratęsti</w:t>
            </w:r>
            <w:r>
              <w:rPr>
                <w:rFonts w:eastAsia="Times New Roman" w:cs="Arial"/>
                <w:szCs w:val="20"/>
                <w:lang w:eastAsia="lt-LT"/>
              </w:rPr>
              <w:t>.</w:t>
            </w:r>
          </w:p>
        </w:tc>
        <w:tc>
          <w:tcPr>
            <w:tcW w:w="4961" w:type="dxa"/>
            <w:gridSpan w:val="2"/>
          </w:tcPr>
          <w:p w14:paraId="6B2AE7DD" w14:textId="77777777" w:rsidR="003C5FE0" w:rsidRPr="00F42982" w:rsidRDefault="003C5FE0" w:rsidP="000113AA">
            <w:pPr>
              <w:pStyle w:val="ListParagraph"/>
              <w:numPr>
                <w:ilvl w:val="1"/>
                <w:numId w:val="7"/>
              </w:numPr>
              <w:tabs>
                <w:tab w:val="left" w:pos="600"/>
              </w:tabs>
              <w:ind w:left="0" w:firstLine="0"/>
              <w:jc w:val="both"/>
              <w:textAlignment w:val="baseline"/>
              <w:rPr>
                <w:rFonts w:cs="Arial"/>
                <w:lang w:eastAsia="lt-LT"/>
              </w:rPr>
            </w:pPr>
            <w:r w:rsidRPr="00AC594C">
              <w:rPr>
                <w:rFonts w:cs="Arial"/>
                <w:lang w:eastAsia="lt-LT"/>
              </w:rPr>
              <w:t>The deadlines of the provision of Services under the Contract cannot be extended if the provision of Services</w:t>
            </w:r>
            <w:r>
              <w:rPr>
                <w:rFonts w:cs="Arial"/>
                <w:lang w:eastAsia="lt-LT"/>
              </w:rPr>
              <w:t xml:space="preserve"> </w:t>
            </w:r>
            <w:r w:rsidRPr="0043411F">
              <w:rPr>
                <w:rFonts w:cs="Arial"/>
                <w:lang w:val="en-GB" w:eastAsia="lt-LT"/>
              </w:rPr>
              <w:t>(or part thereof)</w:t>
            </w:r>
            <w:r w:rsidRPr="00AC594C">
              <w:rPr>
                <w:rFonts w:cs="Arial"/>
                <w:lang w:eastAsia="lt-LT"/>
              </w:rPr>
              <w:t xml:space="preserve"> was suspended due to gross violations of occupational health and safety or fire safety regulations, and in the cases described in clause 3.4.  </w:t>
            </w:r>
          </w:p>
        </w:tc>
      </w:tr>
      <w:tr w:rsidR="003C5FE0" w:rsidRPr="00D26EB7" w14:paraId="3AE49A35" w14:textId="77777777" w:rsidTr="00BB4167">
        <w:trPr>
          <w:gridAfter w:val="1"/>
          <w:wAfter w:w="7" w:type="dxa"/>
          <w:jc w:val="right"/>
        </w:trPr>
        <w:tc>
          <w:tcPr>
            <w:tcW w:w="4955" w:type="dxa"/>
          </w:tcPr>
          <w:p w14:paraId="7BA06866"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Sustabdžius </w:t>
            </w:r>
            <w:r>
              <w:rPr>
                <w:rFonts w:eastAsia="Times New Roman" w:cs="Arial"/>
                <w:szCs w:val="20"/>
                <w:lang w:eastAsia="lt-LT"/>
              </w:rPr>
              <w:t xml:space="preserve">Paslaugų </w:t>
            </w:r>
            <w:r w:rsidRPr="0043411F">
              <w:rPr>
                <w:rFonts w:eastAsia="Times New Roman" w:cs="Arial"/>
                <w:szCs w:val="20"/>
                <w:lang w:eastAsia="lt-LT"/>
              </w:rPr>
              <w:t>(ar jų dalies)</w:t>
            </w:r>
            <w:r>
              <w:rPr>
                <w:rFonts w:eastAsia="Times New Roman" w:cs="Arial"/>
                <w:szCs w:val="20"/>
                <w:lang w:eastAsia="lt-LT"/>
              </w:rPr>
              <w:t xml:space="preserve"> teikimą</w:t>
            </w:r>
            <w:r w:rsidRPr="006A665B">
              <w:rPr>
                <w:rFonts w:eastAsia="Times New Roman" w:cs="Arial"/>
                <w:szCs w:val="20"/>
                <w:lang w:eastAsia="lt-LT"/>
              </w:rPr>
              <w:t xml:space="preserve"> dėl grubių saugos ir gaisrinės saugos reikalavimų pažeidimų, apie tai informuojamas </w:t>
            </w:r>
            <w:r>
              <w:rPr>
                <w:rFonts w:eastAsia="Times New Roman" w:cs="Arial"/>
                <w:szCs w:val="20"/>
                <w:lang w:eastAsia="lt-LT"/>
              </w:rPr>
              <w:t>Paslaugų teikėjo</w:t>
            </w:r>
            <w:r w:rsidRPr="006A665B">
              <w:rPr>
                <w:rFonts w:eastAsia="Times New Roman" w:cs="Arial"/>
                <w:szCs w:val="20"/>
                <w:lang w:eastAsia="lt-LT"/>
              </w:rPr>
              <w:t xml:space="preserve"> darbų vadovas ar specialiųjų statybos darbų vadovas, </w:t>
            </w:r>
            <w:r>
              <w:rPr>
                <w:rFonts w:eastAsia="Times New Roman" w:cs="Arial"/>
                <w:szCs w:val="20"/>
                <w:lang w:eastAsia="lt-LT"/>
              </w:rPr>
              <w:t>Paslaugų teikėjui</w:t>
            </w:r>
            <w:r w:rsidRPr="006A665B">
              <w:rPr>
                <w:rFonts w:eastAsia="Times New Roman" w:cs="Arial"/>
                <w:szCs w:val="20"/>
                <w:lang w:eastAsia="lt-LT"/>
              </w:rPr>
              <w:t xml:space="preserve"> surašomas įpareigojimas / </w:t>
            </w:r>
            <w:r>
              <w:rPr>
                <w:rFonts w:eastAsia="Times New Roman" w:cs="Arial"/>
                <w:szCs w:val="20"/>
                <w:lang w:eastAsia="lt-LT"/>
              </w:rPr>
              <w:t xml:space="preserve">Paslaugų </w:t>
            </w:r>
            <w:r w:rsidRPr="0043411F">
              <w:rPr>
                <w:rFonts w:eastAsia="Times New Roman" w:cs="Arial"/>
                <w:szCs w:val="20"/>
                <w:lang w:eastAsia="lt-LT"/>
              </w:rPr>
              <w:t>(ar jų dalies)</w:t>
            </w:r>
            <w:r>
              <w:rPr>
                <w:rFonts w:eastAsia="Times New Roman" w:cs="Arial"/>
                <w:szCs w:val="20"/>
                <w:lang w:eastAsia="lt-LT"/>
              </w:rPr>
              <w:t xml:space="preserve"> teikimo</w:t>
            </w:r>
            <w:r w:rsidRPr="006A665B">
              <w:rPr>
                <w:rFonts w:eastAsia="Times New Roman" w:cs="Arial"/>
                <w:szCs w:val="20"/>
                <w:lang w:eastAsia="lt-LT"/>
              </w:rPr>
              <w:t xml:space="preserve"> sustabdymo aktas pašalinti saugos ir sveikatos teisės aktų, gaisrinės saugos bei </w:t>
            </w:r>
            <w:r>
              <w:rPr>
                <w:rFonts w:eastAsia="Times New Roman" w:cs="Arial"/>
                <w:szCs w:val="20"/>
                <w:lang w:eastAsia="lt-LT"/>
              </w:rPr>
              <w:t>Kliento</w:t>
            </w:r>
            <w:r w:rsidRPr="006A665B">
              <w:rPr>
                <w:rFonts w:eastAsia="Times New Roman" w:cs="Arial"/>
                <w:szCs w:val="20"/>
                <w:lang w:eastAsia="lt-LT"/>
              </w:rPr>
              <w:t xml:space="preserve"> vidaus teisės aktų, reglamentuojančių darbuotojų saugos ir sveikatos reikalavimus, pažeidimus</w:t>
            </w:r>
            <w:r>
              <w:rPr>
                <w:rFonts w:eastAsia="Times New Roman" w:cs="Arial"/>
                <w:szCs w:val="20"/>
                <w:lang w:eastAsia="lt-LT"/>
              </w:rPr>
              <w:t>.</w:t>
            </w:r>
          </w:p>
        </w:tc>
        <w:tc>
          <w:tcPr>
            <w:tcW w:w="4961" w:type="dxa"/>
            <w:gridSpan w:val="2"/>
          </w:tcPr>
          <w:p w14:paraId="53D203B2" w14:textId="77777777" w:rsidR="003C5FE0" w:rsidRPr="00D26EB7" w:rsidRDefault="003C5FE0" w:rsidP="000113AA">
            <w:pPr>
              <w:pStyle w:val="ListParagraph"/>
              <w:numPr>
                <w:ilvl w:val="1"/>
                <w:numId w:val="7"/>
              </w:numPr>
              <w:tabs>
                <w:tab w:val="left" w:pos="600"/>
              </w:tabs>
              <w:ind w:left="0" w:firstLine="0"/>
              <w:jc w:val="both"/>
              <w:textAlignment w:val="baseline"/>
              <w:rPr>
                <w:rFonts w:cs="Arial"/>
                <w:lang w:eastAsia="lt-LT"/>
              </w:rPr>
            </w:pPr>
            <w:r w:rsidRPr="00AC594C">
              <w:rPr>
                <w:rFonts w:cs="Arial"/>
                <w:lang w:eastAsia="lt-LT"/>
              </w:rPr>
              <w:t>In the event of a suspension of the Services</w:t>
            </w:r>
            <w:r>
              <w:rPr>
                <w:rFonts w:cs="Arial"/>
                <w:lang w:eastAsia="lt-LT"/>
              </w:rPr>
              <w:t xml:space="preserve"> </w:t>
            </w:r>
            <w:r w:rsidRPr="0043411F">
              <w:rPr>
                <w:rFonts w:cs="Arial"/>
                <w:lang w:val="en-GB" w:eastAsia="lt-LT"/>
              </w:rPr>
              <w:t>(or part thereof)</w:t>
            </w:r>
            <w:r w:rsidRPr="00AC594C">
              <w:rPr>
                <w:rFonts w:cs="Arial"/>
                <w:lang w:eastAsia="lt-LT"/>
              </w:rPr>
              <w:t xml:space="preserve"> due to gross violations of safety or fire safety regulations, the </w:t>
            </w:r>
            <w:r>
              <w:rPr>
                <w:rFonts w:cs="Arial"/>
                <w:lang w:eastAsia="lt-LT"/>
              </w:rPr>
              <w:t xml:space="preserve">Service </w:t>
            </w:r>
            <w:r w:rsidRPr="00AC594C">
              <w:rPr>
                <w:rFonts w:cs="Arial"/>
                <w:lang w:eastAsia="lt-LT"/>
              </w:rPr>
              <w:t>Provider’s site manager or special construction supervisor shall be informed, and a mandate / Suspension of Services</w:t>
            </w:r>
            <w:r>
              <w:rPr>
                <w:rFonts w:cs="Arial"/>
                <w:lang w:eastAsia="lt-LT"/>
              </w:rPr>
              <w:t xml:space="preserve"> </w:t>
            </w:r>
            <w:r w:rsidRPr="00AF373E">
              <w:rPr>
                <w:rFonts w:cs="Arial"/>
                <w:lang w:val="en-GB" w:eastAsia="lt-LT"/>
              </w:rPr>
              <w:t>(or part thereof)</w:t>
            </w:r>
            <w:r w:rsidRPr="00AC594C">
              <w:rPr>
                <w:rFonts w:cs="Arial"/>
                <w:lang w:eastAsia="lt-LT"/>
              </w:rPr>
              <w:t xml:space="preserve"> Act shall be issued requiring the </w:t>
            </w:r>
            <w:r>
              <w:rPr>
                <w:rFonts w:cs="Arial"/>
                <w:lang w:eastAsia="lt-LT"/>
              </w:rPr>
              <w:t xml:space="preserve">Service </w:t>
            </w:r>
            <w:r w:rsidRPr="00AC594C">
              <w:rPr>
                <w:rFonts w:cs="Arial"/>
                <w:lang w:eastAsia="lt-LT"/>
              </w:rPr>
              <w:t>Provider to eliminate the violations of health and safety or fire safety regulations, or the violations of the Buyer’s internal legal acts governing occupational health and safety requirements. </w:t>
            </w:r>
          </w:p>
        </w:tc>
      </w:tr>
      <w:tr w:rsidR="003C5FE0" w:rsidRPr="00D26EB7" w14:paraId="63E64E45" w14:textId="77777777" w:rsidTr="00BB4167">
        <w:trPr>
          <w:gridAfter w:val="1"/>
          <w:wAfter w:w="7" w:type="dxa"/>
          <w:jc w:val="right"/>
        </w:trPr>
        <w:tc>
          <w:tcPr>
            <w:tcW w:w="4955" w:type="dxa"/>
          </w:tcPr>
          <w:p w14:paraId="6EFCB539"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Pašalinus pažeidimus, </w:t>
            </w:r>
            <w:r>
              <w:rPr>
                <w:rFonts w:eastAsia="Times New Roman" w:cs="Arial"/>
                <w:szCs w:val="20"/>
                <w:lang w:eastAsia="lt-LT"/>
              </w:rPr>
              <w:t>Paslaugų teikėjas</w:t>
            </w:r>
            <w:r w:rsidRPr="006A665B">
              <w:rPr>
                <w:rFonts w:eastAsia="Times New Roman" w:cs="Arial"/>
                <w:szCs w:val="20"/>
                <w:lang w:eastAsia="lt-LT"/>
              </w:rPr>
              <w:t xml:space="preserve"> privalo raštu  informuoti </w:t>
            </w:r>
            <w:r>
              <w:rPr>
                <w:rFonts w:eastAsia="Times New Roman" w:cs="Arial"/>
                <w:szCs w:val="20"/>
                <w:lang w:eastAsia="lt-LT"/>
              </w:rPr>
              <w:t>Kliento</w:t>
            </w:r>
            <w:r w:rsidRPr="006A665B">
              <w:rPr>
                <w:rFonts w:eastAsia="Times New Roman" w:cs="Arial"/>
                <w:szCs w:val="20"/>
                <w:lang w:eastAsia="lt-LT"/>
              </w:rPr>
              <w:t xml:space="preserve"> atsakingą darbuotoją</w:t>
            </w:r>
          </w:p>
        </w:tc>
        <w:tc>
          <w:tcPr>
            <w:tcW w:w="4961" w:type="dxa"/>
            <w:gridSpan w:val="2"/>
          </w:tcPr>
          <w:p w14:paraId="6FC140F8" w14:textId="77777777" w:rsidR="003C5FE0" w:rsidRPr="00D26EB7" w:rsidRDefault="003C5FE0" w:rsidP="000113AA">
            <w:pPr>
              <w:pStyle w:val="ListParagraph"/>
              <w:numPr>
                <w:ilvl w:val="1"/>
                <w:numId w:val="7"/>
              </w:numPr>
              <w:tabs>
                <w:tab w:val="left" w:pos="600"/>
              </w:tabs>
              <w:ind w:left="0" w:firstLine="0"/>
              <w:jc w:val="both"/>
              <w:textAlignment w:val="baseline"/>
              <w:rPr>
                <w:rFonts w:cs="Arial"/>
                <w:lang w:eastAsia="lt-LT"/>
              </w:rPr>
            </w:pPr>
            <w:r w:rsidRPr="00AC594C">
              <w:rPr>
                <w:rFonts w:cs="Arial"/>
                <w:lang w:eastAsia="lt-LT"/>
              </w:rPr>
              <w:t xml:space="preserve">Once the violations have been eliminated, the </w:t>
            </w:r>
            <w:r>
              <w:rPr>
                <w:rFonts w:cs="Arial"/>
                <w:lang w:eastAsia="lt-LT"/>
              </w:rPr>
              <w:t xml:space="preserve">Service </w:t>
            </w:r>
            <w:r w:rsidRPr="00AC594C">
              <w:rPr>
                <w:rFonts w:cs="Arial"/>
                <w:lang w:eastAsia="lt-LT"/>
              </w:rPr>
              <w:t>Provider must inform the Buyer's responsible employee in writing. </w:t>
            </w:r>
          </w:p>
        </w:tc>
      </w:tr>
      <w:tr w:rsidR="003C5FE0" w:rsidRPr="00D26EB7" w14:paraId="1625ED25" w14:textId="77777777" w:rsidTr="00BB4167">
        <w:trPr>
          <w:gridAfter w:val="1"/>
          <w:wAfter w:w="7" w:type="dxa"/>
          <w:jc w:val="right"/>
        </w:trPr>
        <w:tc>
          <w:tcPr>
            <w:tcW w:w="4955" w:type="dxa"/>
          </w:tcPr>
          <w:p w14:paraId="1555A7BA"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Pr>
                <w:rFonts w:eastAsia="Times New Roman" w:cs="Arial"/>
                <w:szCs w:val="20"/>
                <w:lang w:eastAsia="lt-LT"/>
              </w:rPr>
              <w:t>Paslaugų teikėjas</w:t>
            </w:r>
            <w:r w:rsidRPr="006A665B">
              <w:rPr>
                <w:rFonts w:eastAsia="Times New Roman" w:cs="Arial"/>
                <w:szCs w:val="20"/>
                <w:lang w:eastAsia="lt-LT"/>
              </w:rPr>
              <w:t xml:space="preserve"> garantuoja </w:t>
            </w:r>
            <w:r>
              <w:rPr>
                <w:rFonts w:eastAsia="Times New Roman" w:cs="Arial"/>
                <w:szCs w:val="20"/>
                <w:lang w:eastAsia="lt-LT"/>
              </w:rPr>
              <w:t>Klientui</w:t>
            </w:r>
            <w:r w:rsidRPr="006A665B">
              <w:rPr>
                <w:rFonts w:eastAsia="Times New Roman" w:cs="Arial"/>
                <w:szCs w:val="20"/>
                <w:lang w:eastAsia="lt-LT"/>
              </w:rPr>
              <w:t xml:space="preserve"> ir (ar) tretiesiems asmenims nuostolių atlyginimą, jei </w:t>
            </w:r>
            <w:r>
              <w:rPr>
                <w:rFonts w:eastAsia="Times New Roman" w:cs="Arial"/>
                <w:szCs w:val="20"/>
                <w:lang w:eastAsia="lt-LT"/>
              </w:rPr>
              <w:t>Paslaugų teikėjo</w:t>
            </w:r>
            <w:r w:rsidRPr="006A665B">
              <w:rPr>
                <w:rFonts w:eastAsia="Times New Roman" w:cs="Arial"/>
                <w:szCs w:val="20"/>
                <w:lang w:eastAsia="lt-LT"/>
              </w:rPr>
              <w:t xml:space="preserve"> darbuotojai Sutarties vykdymo metu sunaikintų ar kitaip sugadintų </w:t>
            </w:r>
            <w:r>
              <w:rPr>
                <w:rFonts w:eastAsia="Times New Roman" w:cs="Arial"/>
                <w:szCs w:val="20"/>
                <w:lang w:eastAsia="lt-LT"/>
              </w:rPr>
              <w:t>Kliento</w:t>
            </w:r>
            <w:r w:rsidRPr="006A665B">
              <w:rPr>
                <w:rFonts w:eastAsia="Times New Roman" w:cs="Arial"/>
                <w:szCs w:val="20"/>
                <w:lang w:eastAsia="lt-LT"/>
              </w:rPr>
              <w:t xml:space="preserve"> ar trečiųjų asmenų turtą ar sukeltų žalą sveikatai, gyvybei ar (ir) jei </w:t>
            </w:r>
            <w:r>
              <w:rPr>
                <w:rFonts w:eastAsia="Times New Roman" w:cs="Arial"/>
                <w:szCs w:val="20"/>
                <w:lang w:eastAsia="lt-LT"/>
              </w:rPr>
              <w:t>Paslaugų teikėjo</w:t>
            </w:r>
            <w:r w:rsidRPr="006A665B">
              <w:rPr>
                <w:rFonts w:eastAsia="Times New Roman" w:cs="Arial"/>
                <w:szCs w:val="20"/>
                <w:lang w:eastAsia="lt-LT"/>
              </w:rPr>
              <w:t xml:space="preserve"> darbuotojai nesilaikytų Lietuvos Respublikoje galiojančių teisės aktų reikalavimų ir dėl to </w:t>
            </w:r>
            <w:r>
              <w:rPr>
                <w:rFonts w:eastAsia="Times New Roman" w:cs="Arial"/>
                <w:szCs w:val="20"/>
                <w:lang w:eastAsia="lt-LT"/>
              </w:rPr>
              <w:t>Klientui</w:t>
            </w:r>
            <w:r w:rsidRPr="006A665B">
              <w:rPr>
                <w:rFonts w:eastAsia="Times New Roman" w:cs="Arial"/>
                <w:szCs w:val="20"/>
                <w:lang w:eastAsia="lt-LT"/>
              </w:rPr>
              <w:t xml:space="preserve"> ir (ar) tretiesiems asmenims būtų pateikti reikalavimai ar pradėti procesiniai veiksmai</w:t>
            </w:r>
          </w:p>
        </w:tc>
        <w:tc>
          <w:tcPr>
            <w:tcW w:w="4961" w:type="dxa"/>
            <w:gridSpan w:val="2"/>
          </w:tcPr>
          <w:p w14:paraId="12104B50" w14:textId="77777777" w:rsidR="003C5FE0" w:rsidRPr="00D26EB7" w:rsidRDefault="003C5FE0" w:rsidP="000113AA">
            <w:pPr>
              <w:pStyle w:val="ListParagraph"/>
              <w:numPr>
                <w:ilvl w:val="1"/>
                <w:numId w:val="7"/>
              </w:numPr>
              <w:tabs>
                <w:tab w:val="left" w:pos="600"/>
              </w:tabs>
              <w:ind w:left="0" w:firstLine="0"/>
              <w:jc w:val="both"/>
              <w:textAlignment w:val="baseline"/>
              <w:rPr>
                <w:rFonts w:cs="Arial"/>
                <w:lang w:eastAsia="lt-LT"/>
              </w:rPr>
            </w:pPr>
            <w:r w:rsidRPr="00AC594C">
              <w:rPr>
                <w:rFonts w:cs="Arial"/>
                <w:lang w:eastAsia="lt-LT"/>
              </w:rPr>
              <w:t xml:space="preserve">The Provider guarantees compensation for any damages caused to the Buyer and/or third parties if the </w:t>
            </w:r>
            <w:r>
              <w:rPr>
                <w:rFonts w:cs="Arial"/>
                <w:lang w:eastAsia="lt-LT"/>
              </w:rPr>
              <w:t xml:space="preserve">Service </w:t>
            </w:r>
            <w:r w:rsidRPr="00AC594C">
              <w:rPr>
                <w:rFonts w:cs="Arial"/>
                <w:lang w:eastAsia="lt-LT"/>
              </w:rPr>
              <w:t xml:space="preserve">Provider’s personnel damage or destroy the Buyer’s or third-party property, or cause harm to health or life or/and if the </w:t>
            </w:r>
            <w:r>
              <w:rPr>
                <w:rFonts w:cs="Arial"/>
                <w:lang w:eastAsia="lt-LT"/>
              </w:rPr>
              <w:t xml:space="preserve">Service </w:t>
            </w:r>
            <w:r w:rsidRPr="00AC594C">
              <w:rPr>
                <w:rFonts w:cs="Arial"/>
                <w:lang w:eastAsia="lt-LT"/>
              </w:rPr>
              <w:t>Provider’s personnel fail to comply with the requirements of legal acts in force in the Republic of Lithuania and as a result, claims are submitted to the Buyer and/or third parties, or procedural actions are initiated.</w:t>
            </w:r>
          </w:p>
        </w:tc>
      </w:tr>
      <w:tr w:rsidR="003C5FE0" w:rsidRPr="00893C75" w14:paraId="6E17683D" w14:textId="77777777" w:rsidTr="00BB4167">
        <w:tblPrEx>
          <w:jc w:val="left"/>
        </w:tblPrEx>
        <w:tc>
          <w:tcPr>
            <w:tcW w:w="4967" w:type="dxa"/>
            <w:gridSpan w:val="2"/>
          </w:tcPr>
          <w:p w14:paraId="5C9F45B9" w14:textId="77777777" w:rsidR="003C5FE0" w:rsidRDefault="003C5FE0" w:rsidP="00D501B9">
            <w:pPr>
              <w:pStyle w:val="BodyTextIndent"/>
              <w:rPr>
                <w:rFonts w:cs="Arial"/>
                <w:b/>
              </w:rPr>
            </w:pPr>
          </w:p>
          <w:p w14:paraId="6542B2CE" w14:textId="77777777" w:rsidR="003C5FE0" w:rsidRPr="00893C75" w:rsidRDefault="003C5FE0" w:rsidP="00D501B9">
            <w:pPr>
              <w:pStyle w:val="BodyTextIndent"/>
              <w:rPr>
                <w:rFonts w:cs="Arial"/>
                <w:b/>
              </w:rPr>
            </w:pPr>
            <w:r>
              <w:rPr>
                <w:rFonts w:cs="Arial"/>
                <w:b/>
              </w:rPr>
              <w:t>Paslaugų teikėjas</w:t>
            </w:r>
          </w:p>
          <w:p w14:paraId="4AD2788E" w14:textId="77777777" w:rsidR="003C5FE0" w:rsidRPr="00893C75" w:rsidRDefault="003C5FE0" w:rsidP="00D501B9">
            <w:pPr>
              <w:pStyle w:val="BodyTextIndent"/>
              <w:rPr>
                <w:rFonts w:cs="Arial"/>
                <w:b/>
              </w:rPr>
            </w:pPr>
          </w:p>
          <w:p w14:paraId="0767B2C3" w14:textId="77777777" w:rsidR="003C5FE0" w:rsidRPr="00893C75" w:rsidRDefault="003C5FE0" w:rsidP="00D501B9">
            <w:pPr>
              <w:pStyle w:val="BodyTextIndent"/>
              <w:rPr>
                <w:rFonts w:cs="Arial"/>
              </w:rPr>
            </w:pPr>
            <w:r w:rsidRPr="00893C75">
              <w:rPr>
                <w:rFonts w:cs="Arial"/>
              </w:rPr>
              <w:t xml:space="preserve">Pavadinimas </w:t>
            </w:r>
          </w:p>
        </w:tc>
        <w:tc>
          <w:tcPr>
            <w:tcW w:w="4956" w:type="dxa"/>
            <w:gridSpan w:val="2"/>
          </w:tcPr>
          <w:p w14:paraId="304187C8" w14:textId="77777777" w:rsidR="003C5FE0" w:rsidRDefault="003C5FE0" w:rsidP="00D501B9">
            <w:pPr>
              <w:rPr>
                <w:rFonts w:cs="Arial"/>
                <w:b/>
                <w:bCs/>
                <w:szCs w:val="20"/>
              </w:rPr>
            </w:pPr>
          </w:p>
          <w:p w14:paraId="5D02CC2F" w14:textId="77777777" w:rsidR="003C5FE0" w:rsidRPr="00893C75" w:rsidRDefault="003C5FE0" w:rsidP="00D501B9">
            <w:pPr>
              <w:rPr>
                <w:rFonts w:cs="Arial"/>
                <w:b/>
                <w:bCs/>
                <w:szCs w:val="20"/>
              </w:rPr>
            </w:pPr>
            <w:r>
              <w:rPr>
                <w:rFonts w:cs="Arial"/>
                <w:b/>
                <w:bCs/>
                <w:szCs w:val="20"/>
              </w:rPr>
              <w:t>Service Provider</w:t>
            </w:r>
          </w:p>
          <w:p w14:paraId="4F6020AF" w14:textId="77777777" w:rsidR="003C5FE0" w:rsidRPr="00893C75" w:rsidRDefault="003C5FE0" w:rsidP="00D501B9">
            <w:pPr>
              <w:rPr>
                <w:rFonts w:cs="Arial"/>
                <w:szCs w:val="20"/>
              </w:rPr>
            </w:pPr>
          </w:p>
          <w:p w14:paraId="35D2ABD9" w14:textId="77777777" w:rsidR="003C5FE0" w:rsidRPr="00893C75" w:rsidRDefault="003C5FE0" w:rsidP="00D501B9">
            <w:pPr>
              <w:rPr>
                <w:rFonts w:cs="Arial"/>
                <w:szCs w:val="20"/>
              </w:rPr>
            </w:pPr>
            <w:r w:rsidRPr="00893C75">
              <w:rPr>
                <w:rFonts w:cs="Arial"/>
                <w:szCs w:val="20"/>
              </w:rPr>
              <w:t>Name</w:t>
            </w:r>
          </w:p>
        </w:tc>
      </w:tr>
      <w:tr w:rsidR="003C5FE0" w:rsidRPr="00893C75" w14:paraId="49DD336B" w14:textId="77777777" w:rsidTr="00BB4167">
        <w:tblPrEx>
          <w:jc w:val="left"/>
        </w:tblPrEx>
        <w:tc>
          <w:tcPr>
            <w:tcW w:w="4967" w:type="dxa"/>
            <w:gridSpan w:val="2"/>
          </w:tcPr>
          <w:p w14:paraId="1306E625" w14:textId="77777777" w:rsidR="003C5FE0" w:rsidRPr="00893C75" w:rsidRDefault="003C5FE0" w:rsidP="00D501B9">
            <w:pPr>
              <w:pStyle w:val="BodyTextIndent"/>
              <w:rPr>
                <w:rFonts w:cs="Arial"/>
              </w:rPr>
            </w:pPr>
          </w:p>
          <w:p w14:paraId="0AB7E832" w14:textId="77777777" w:rsidR="003C5FE0" w:rsidRPr="00893C75" w:rsidRDefault="003C5FE0" w:rsidP="00D501B9">
            <w:pPr>
              <w:pStyle w:val="BodyTextIndent"/>
              <w:jc w:val="center"/>
              <w:rPr>
                <w:rFonts w:cs="Arial"/>
              </w:rPr>
            </w:pPr>
            <w:r w:rsidRPr="00893C75">
              <w:rPr>
                <w:rFonts w:cs="Arial"/>
              </w:rPr>
              <w:t>_____________________________________</w:t>
            </w:r>
          </w:p>
          <w:p w14:paraId="4C5375F8" w14:textId="77777777" w:rsidR="003C5FE0" w:rsidRPr="00893C75" w:rsidRDefault="003C5FE0" w:rsidP="00D501B9">
            <w:pPr>
              <w:pStyle w:val="BodyTextIndent"/>
              <w:jc w:val="center"/>
              <w:rPr>
                <w:rFonts w:cs="Arial"/>
              </w:rPr>
            </w:pPr>
            <w:r w:rsidRPr="00893C75">
              <w:rPr>
                <w:rFonts w:cs="Arial"/>
              </w:rPr>
              <w:t>(pareigos, vardas, pavardė, parašas)</w:t>
            </w:r>
          </w:p>
        </w:tc>
        <w:tc>
          <w:tcPr>
            <w:tcW w:w="4956" w:type="dxa"/>
            <w:gridSpan w:val="2"/>
          </w:tcPr>
          <w:p w14:paraId="38E18096" w14:textId="77777777" w:rsidR="003C5FE0" w:rsidRPr="00893C75" w:rsidRDefault="003C5FE0" w:rsidP="00D501B9">
            <w:pPr>
              <w:pStyle w:val="BodyTextIndent"/>
              <w:rPr>
                <w:rFonts w:cs="Arial"/>
              </w:rPr>
            </w:pPr>
          </w:p>
          <w:p w14:paraId="3E0EDDFF" w14:textId="77777777" w:rsidR="003C5FE0" w:rsidRPr="00893C75" w:rsidRDefault="003C5FE0" w:rsidP="00D501B9">
            <w:pPr>
              <w:pStyle w:val="BodyTextIndent"/>
              <w:jc w:val="center"/>
              <w:rPr>
                <w:rFonts w:cs="Arial"/>
              </w:rPr>
            </w:pPr>
            <w:r w:rsidRPr="00893C75">
              <w:rPr>
                <w:rFonts w:cs="Arial"/>
              </w:rPr>
              <w:t>_____________________________________</w:t>
            </w:r>
          </w:p>
          <w:p w14:paraId="5B6761DE" w14:textId="77777777" w:rsidR="003C5FE0" w:rsidRPr="00893C75" w:rsidRDefault="003C5FE0" w:rsidP="00D501B9">
            <w:pPr>
              <w:pStyle w:val="BodyTextIndent"/>
              <w:jc w:val="center"/>
              <w:rPr>
                <w:rFonts w:cs="Arial"/>
              </w:rPr>
            </w:pPr>
            <w:r w:rsidRPr="00893C75">
              <w:rPr>
                <w:rFonts w:cs="Arial"/>
              </w:rPr>
              <w:t>(position, full name, signature)</w:t>
            </w:r>
          </w:p>
          <w:p w14:paraId="28226082" w14:textId="77777777" w:rsidR="003C5FE0" w:rsidRPr="00893C75" w:rsidRDefault="003C5FE0" w:rsidP="00D501B9">
            <w:pPr>
              <w:rPr>
                <w:rFonts w:cs="Arial"/>
                <w:szCs w:val="20"/>
              </w:rPr>
            </w:pPr>
          </w:p>
        </w:tc>
      </w:tr>
      <w:tr w:rsidR="003C5FE0" w:rsidRPr="00893C75" w14:paraId="5968A878" w14:textId="77777777" w:rsidTr="00BB4167">
        <w:tblPrEx>
          <w:jc w:val="left"/>
        </w:tblPrEx>
        <w:tc>
          <w:tcPr>
            <w:tcW w:w="4967" w:type="dxa"/>
            <w:gridSpan w:val="2"/>
          </w:tcPr>
          <w:p w14:paraId="460A61B1" w14:textId="77777777" w:rsidR="003C5FE0" w:rsidRPr="00893C75" w:rsidRDefault="003C5FE0" w:rsidP="00D501B9">
            <w:pPr>
              <w:rPr>
                <w:rFonts w:cs="Arial"/>
                <w:szCs w:val="20"/>
              </w:rPr>
            </w:pPr>
          </w:p>
        </w:tc>
        <w:tc>
          <w:tcPr>
            <w:tcW w:w="4956" w:type="dxa"/>
            <w:gridSpan w:val="2"/>
          </w:tcPr>
          <w:p w14:paraId="1752AAA1" w14:textId="77777777" w:rsidR="003C5FE0" w:rsidRPr="00893C75" w:rsidRDefault="003C5FE0" w:rsidP="00D501B9">
            <w:pPr>
              <w:rPr>
                <w:rFonts w:cs="Arial"/>
                <w:szCs w:val="20"/>
              </w:rPr>
            </w:pPr>
          </w:p>
        </w:tc>
      </w:tr>
      <w:tr w:rsidR="003C5FE0" w:rsidRPr="00893C75" w14:paraId="6C6E6B9E" w14:textId="77777777" w:rsidTr="00BB4167">
        <w:tblPrEx>
          <w:jc w:val="left"/>
        </w:tblPrEx>
        <w:tc>
          <w:tcPr>
            <w:tcW w:w="4967" w:type="dxa"/>
            <w:gridSpan w:val="2"/>
          </w:tcPr>
          <w:p w14:paraId="1F13F676" w14:textId="77777777" w:rsidR="003C5FE0" w:rsidRPr="00893C75" w:rsidRDefault="003C5FE0" w:rsidP="00D501B9">
            <w:pPr>
              <w:pStyle w:val="BodyTextIndent"/>
              <w:rPr>
                <w:rFonts w:cs="Arial"/>
                <w:b/>
              </w:rPr>
            </w:pPr>
            <w:r>
              <w:rPr>
                <w:rFonts w:cs="Arial"/>
                <w:b/>
              </w:rPr>
              <w:t>Klientas</w:t>
            </w:r>
          </w:p>
          <w:p w14:paraId="5BE2D1CD" w14:textId="77777777" w:rsidR="003C5FE0" w:rsidRPr="00893C75" w:rsidRDefault="003C5FE0" w:rsidP="00D501B9">
            <w:pPr>
              <w:pStyle w:val="BodyTextIndent"/>
              <w:rPr>
                <w:rFonts w:cs="Arial"/>
                <w:b/>
              </w:rPr>
            </w:pPr>
          </w:p>
          <w:p w14:paraId="27978382" w14:textId="77777777" w:rsidR="003C5FE0" w:rsidRPr="00893C75" w:rsidRDefault="003C5FE0" w:rsidP="00D501B9">
            <w:pPr>
              <w:pStyle w:val="BodyTextIndent"/>
              <w:rPr>
                <w:rFonts w:cs="Arial"/>
              </w:rPr>
            </w:pPr>
            <w:r w:rsidRPr="00893C75">
              <w:rPr>
                <w:rFonts w:cs="Arial"/>
              </w:rPr>
              <w:t xml:space="preserve">Pavadinimas </w:t>
            </w:r>
          </w:p>
        </w:tc>
        <w:tc>
          <w:tcPr>
            <w:tcW w:w="4956" w:type="dxa"/>
            <w:gridSpan w:val="2"/>
          </w:tcPr>
          <w:p w14:paraId="7A9CEA7D" w14:textId="77777777" w:rsidR="003C5FE0" w:rsidRPr="00893C75" w:rsidRDefault="003C5FE0" w:rsidP="00D501B9">
            <w:pPr>
              <w:rPr>
                <w:rFonts w:cs="Arial"/>
                <w:b/>
                <w:bCs/>
                <w:szCs w:val="20"/>
              </w:rPr>
            </w:pPr>
            <w:r w:rsidRPr="00893C75">
              <w:rPr>
                <w:rFonts w:cs="Arial"/>
                <w:b/>
                <w:bCs/>
                <w:szCs w:val="20"/>
              </w:rPr>
              <w:t>Buyer</w:t>
            </w:r>
          </w:p>
          <w:p w14:paraId="70DCBC90" w14:textId="77777777" w:rsidR="003C5FE0" w:rsidRPr="00893C75" w:rsidRDefault="003C5FE0" w:rsidP="00D501B9">
            <w:pPr>
              <w:rPr>
                <w:rFonts w:cs="Arial"/>
                <w:szCs w:val="20"/>
              </w:rPr>
            </w:pPr>
          </w:p>
          <w:p w14:paraId="5F3AC397" w14:textId="77777777" w:rsidR="003C5FE0" w:rsidRPr="00893C75" w:rsidRDefault="003C5FE0" w:rsidP="00D501B9">
            <w:pPr>
              <w:rPr>
                <w:rFonts w:cs="Arial"/>
                <w:szCs w:val="20"/>
              </w:rPr>
            </w:pPr>
            <w:r w:rsidRPr="00893C75">
              <w:rPr>
                <w:rFonts w:cs="Arial"/>
                <w:szCs w:val="20"/>
              </w:rPr>
              <w:t>Name</w:t>
            </w:r>
          </w:p>
        </w:tc>
      </w:tr>
      <w:tr w:rsidR="003C5FE0" w:rsidRPr="00893C75" w14:paraId="47024A3C" w14:textId="77777777" w:rsidTr="00BB4167">
        <w:tblPrEx>
          <w:jc w:val="left"/>
        </w:tblPrEx>
        <w:tc>
          <w:tcPr>
            <w:tcW w:w="4967" w:type="dxa"/>
            <w:gridSpan w:val="2"/>
          </w:tcPr>
          <w:p w14:paraId="63237E96" w14:textId="77777777" w:rsidR="003C5FE0" w:rsidRPr="00893C75" w:rsidRDefault="003C5FE0" w:rsidP="00D501B9">
            <w:pPr>
              <w:pStyle w:val="BodyTextIndent"/>
              <w:rPr>
                <w:rFonts w:cs="Arial"/>
                <w:b/>
              </w:rPr>
            </w:pPr>
          </w:p>
        </w:tc>
        <w:tc>
          <w:tcPr>
            <w:tcW w:w="4956" w:type="dxa"/>
            <w:gridSpan w:val="2"/>
          </w:tcPr>
          <w:p w14:paraId="63BC39CD" w14:textId="77777777" w:rsidR="003C5FE0" w:rsidRPr="00893C75" w:rsidRDefault="003C5FE0" w:rsidP="00D501B9">
            <w:pPr>
              <w:rPr>
                <w:rFonts w:cs="Arial"/>
                <w:szCs w:val="20"/>
              </w:rPr>
            </w:pPr>
          </w:p>
        </w:tc>
      </w:tr>
      <w:tr w:rsidR="003C5FE0" w:rsidRPr="00893C75" w14:paraId="48850EF8" w14:textId="77777777" w:rsidTr="00BB4167">
        <w:tblPrEx>
          <w:jc w:val="left"/>
        </w:tblPrEx>
        <w:tc>
          <w:tcPr>
            <w:tcW w:w="4967" w:type="dxa"/>
            <w:gridSpan w:val="2"/>
          </w:tcPr>
          <w:p w14:paraId="3DE6B4B1" w14:textId="77777777" w:rsidR="003C5FE0" w:rsidRPr="00893C75" w:rsidRDefault="003C5FE0" w:rsidP="00D501B9">
            <w:pPr>
              <w:pStyle w:val="BodyTextIndent"/>
              <w:jc w:val="center"/>
              <w:rPr>
                <w:rFonts w:cs="Arial"/>
              </w:rPr>
            </w:pPr>
          </w:p>
          <w:p w14:paraId="56AEBC6C" w14:textId="77777777" w:rsidR="003C5FE0" w:rsidRPr="00893C75" w:rsidRDefault="003C5FE0" w:rsidP="00D501B9">
            <w:pPr>
              <w:pStyle w:val="BodyTextIndent"/>
              <w:jc w:val="center"/>
              <w:rPr>
                <w:rFonts w:cs="Arial"/>
              </w:rPr>
            </w:pPr>
            <w:r w:rsidRPr="00893C75">
              <w:rPr>
                <w:rFonts w:cs="Arial"/>
              </w:rPr>
              <w:t>____________________________________</w:t>
            </w:r>
          </w:p>
          <w:p w14:paraId="087F5813" w14:textId="77777777" w:rsidR="003C5FE0" w:rsidRPr="00893C75" w:rsidRDefault="003C5FE0" w:rsidP="00D501B9">
            <w:pPr>
              <w:pStyle w:val="BodyTextIndent"/>
              <w:jc w:val="center"/>
              <w:rPr>
                <w:rFonts w:cs="Arial"/>
              </w:rPr>
            </w:pPr>
            <w:r w:rsidRPr="00893C75">
              <w:rPr>
                <w:rFonts w:cs="Arial"/>
              </w:rPr>
              <w:t>(pareigos, vardas, pavardė, parašas)</w:t>
            </w:r>
          </w:p>
        </w:tc>
        <w:tc>
          <w:tcPr>
            <w:tcW w:w="4956" w:type="dxa"/>
            <w:gridSpan w:val="2"/>
          </w:tcPr>
          <w:p w14:paraId="18628667" w14:textId="77777777" w:rsidR="003C5FE0" w:rsidRPr="00893C75" w:rsidRDefault="003C5FE0" w:rsidP="00D501B9">
            <w:pPr>
              <w:pStyle w:val="BodyTextIndent"/>
              <w:jc w:val="center"/>
              <w:rPr>
                <w:rFonts w:cs="Arial"/>
              </w:rPr>
            </w:pPr>
          </w:p>
          <w:p w14:paraId="16CAEB6C" w14:textId="77777777" w:rsidR="003C5FE0" w:rsidRPr="00893C75" w:rsidRDefault="003C5FE0" w:rsidP="00D501B9">
            <w:pPr>
              <w:pStyle w:val="BodyTextIndent"/>
              <w:rPr>
                <w:rFonts w:cs="Arial"/>
              </w:rPr>
            </w:pPr>
            <w:r w:rsidRPr="00893C75">
              <w:rPr>
                <w:rFonts w:cs="Arial"/>
              </w:rPr>
              <w:t>____________________________________</w:t>
            </w:r>
          </w:p>
          <w:p w14:paraId="01B64516" w14:textId="77777777" w:rsidR="003C5FE0" w:rsidRPr="00893C75" w:rsidRDefault="003C5FE0" w:rsidP="00D501B9">
            <w:pPr>
              <w:rPr>
                <w:rFonts w:cs="Arial"/>
                <w:szCs w:val="20"/>
              </w:rPr>
            </w:pPr>
            <w:r w:rsidRPr="00893C75">
              <w:rPr>
                <w:rFonts w:cs="Arial"/>
                <w:szCs w:val="20"/>
              </w:rPr>
              <w:t>(position, full name, signature)</w:t>
            </w:r>
          </w:p>
        </w:tc>
      </w:tr>
    </w:tbl>
    <w:p w14:paraId="4A170FA6" w14:textId="1C2176B5" w:rsidR="003C5FE0" w:rsidRDefault="003C5FE0" w:rsidP="00840FC1"/>
    <w:p w14:paraId="6C13918E" w14:textId="2387DF0E" w:rsidR="0095031F" w:rsidRDefault="0095031F"/>
    <w:p w14:paraId="13E35FEB" w14:textId="74E59AE9" w:rsidR="00AD05A0" w:rsidRDefault="00657AE3" w:rsidP="00657AE3">
      <w:pPr>
        <w:jc w:val="center"/>
        <w:rPr>
          <w:b/>
          <w:bCs/>
        </w:rPr>
      </w:pPr>
      <w:r w:rsidRPr="00657AE3">
        <w:rPr>
          <w:b/>
          <w:bCs/>
        </w:rPr>
        <w:lastRenderedPageBreak/>
        <w:t>Darniųjų pirkimų reikalavimai</w:t>
      </w:r>
      <w:r w:rsidR="00AD05A0">
        <w:rPr>
          <w:b/>
          <w:bCs/>
        </w:rPr>
        <w:t xml:space="preserve"> / </w:t>
      </w:r>
      <w:r w:rsidR="00AD05A0" w:rsidRPr="004D417D">
        <w:rPr>
          <w:b/>
          <w:bCs/>
        </w:rPr>
        <w:t>Sustainable procurement requirements</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61"/>
      </w:tblGrid>
      <w:tr w:rsidR="00657AE3" w:rsidRPr="0087585B" w14:paraId="6D34B016" w14:textId="77777777" w:rsidTr="00805F09">
        <w:trPr>
          <w:jc w:val="right"/>
        </w:trPr>
        <w:tc>
          <w:tcPr>
            <w:tcW w:w="4955" w:type="dxa"/>
          </w:tcPr>
          <w:p w14:paraId="2752356F" w14:textId="6BB92543" w:rsidR="00657AE3" w:rsidRPr="0087585B" w:rsidRDefault="00657AE3" w:rsidP="00805F09">
            <w:pPr>
              <w:jc w:val="right"/>
              <w:rPr>
                <w:rFonts w:cs="Arial"/>
                <w:szCs w:val="20"/>
              </w:rPr>
            </w:pPr>
            <w:r w:rsidRPr="0087585B">
              <w:rPr>
                <w:rFonts w:cs="Arial"/>
                <w:szCs w:val="20"/>
              </w:rPr>
              <w:t xml:space="preserve">Sutarties SD Priedas Nr. </w:t>
            </w:r>
            <w:r w:rsidR="00485DD6">
              <w:rPr>
                <w:rFonts w:cs="Arial"/>
                <w:szCs w:val="20"/>
              </w:rPr>
              <w:t>7</w:t>
            </w:r>
          </w:p>
        </w:tc>
        <w:tc>
          <w:tcPr>
            <w:tcW w:w="4961" w:type="dxa"/>
          </w:tcPr>
          <w:p w14:paraId="17D8A4BD" w14:textId="5D69B729" w:rsidR="00657AE3" w:rsidRPr="0087585B" w:rsidRDefault="00657AE3" w:rsidP="00805F09">
            <w:pPr>
              <w:jc w:val="right"/>
              <w:rPr>
                <w:rFonts w:cs="Arial"/>
                <w:szCs w:val="20"/>
              </w:rPr>
            </w:pPr>
            <w:r w:rsidRPr="0087585B">
              <w:rPr>
                <w:rFonts w:cs="Arial"/>
                <w:szCs w:val="20"/>
              </w:rPr>
              <w:t xml:space="preserve">Annex </w:t>
            </w:r>
            <w:r w:rsidR="00485DD6">
              <w:rPr>
                <w:rFonts w:cs="Arial"/>
                <w:szCs w:val="20"/>
              </w:rPr>
              <w:t>7</w:t>
            </w:r>
            <w:r w:rsidRPr="0087585B">
              <w:rPr>
                <w:rFonts w:cs="Arial"/>
                <w:szCs w:val="20"/>
              </w:rPr>
              <w:t xml:space="preserve"> to the SP of the Contract</w:t>
            </w:r>
          </w:p>
        </w:tc>
      </w:tr>
    </w:tbl>
    <w:p w14:paraId="4F1CF3F2" w14:textId="77777777" w:rsidR="00657AE3" w:rsidRPr="004D417D" w:rsidRDefault="00657AE3" w:rsidP="004D417D">
      <w:pPr>
        <w:jc w:val="center"/>
        <w:rPr>
          <w:b/>
          <w:bCs/>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31"/>
        <w:gridCol w:w="2925"/>
      </w:tblGrid>
      <w:tr w:rsidR="00657AE3" w:rsidRPr="005F1E2F" w14:paraId="289F33C3" w14:textId="77777777" w:rsidTr="00805F09">
        <w:trPr>
          <w:trHeight w:val="226"/>
        </w:trPr>
        <w:tc>
          <w:tcPr>
            <w:tcW w:w="3531" w:type="pct"/>
            <w:tcBorders>
              <w:top w:val="single" w:sz="6" w:space="0" w:color="auto"/>
              <w:left w:val="single" w:sz="6" w:space="0" w:color="auto"/>
              <w:bottom w:val="single" w:sz="6" w:space="0" w:color="auto"/>
              <w:right w:val="single" w:sz="6" w:space="0" w:color="auto"/>
            </w:tcBorders>
            <w:hideMark/>
          </w:tcPr>
          <w:p w14:paraId="59B0E4E7" w14:textId="77777777" w:rsidR="00657AE3" w:rsidRPr="005F1E2F" w:rsidRDefault="00657AE3" w:rsidP="00805F09">
            <w:pPr>
              <w:ind w:left="127"/>
              <w:rPr>
                <w:b/>
                <w:bCs/>
                <w:iCs/>
                <w:lang w:val="lt-LT"/>
              </w:rPr>
            </w:pPr>
            <w:r w:rsidRPr="005F1E2F">
              <w:rPr>
                <w:b/>
                <w:bCs/>
                <w:iCs/>
                <w:lang w:val="lt-LT"/>
              </w:rPr>
              <w:t>Darbuotojų sveikatos ir saugos vadybos sistemos reikalavimai (T)</w:t>
            </w:r>
            <w:r>
              <w:rPr>
                <w:b/>
                <w:bCs/>
                <w:iCs/>
                <w:lang w:val="lt-LT"/>
              </w:rPr>
              <w:t xml:space="preserve"> / </w:t>
            </w:r>
            <w:r w:rsidRPr="005F1E2F">
              <w:rPr>
                <w:b/>
                <w:bCs/>
                <w:iCs/>
              </w:rPr>
              <w:t>Health and safety management system requirements for employees (T)</w:t>
            </w:r>
          </w:p>
        </w:tc>
        <w:tc>
          <w:tcPr>
            <w:tcW w:w="1469" w:type="pct"/>
            <w:tcBorders>
              <w:top w:val="single" w:sz="6" w:space="0" w:color="auto"/>
              <w:left w:val="single" w:sz="6" w:space="0" w:color="auto"/>
              <w:bottom w:val="single" w:sz="6" w:space="0" w:color="auto"/>
              <w:right w:val="single" w:sz="6" w:space="0" w:color="auto"/>
            </w:tcBorders>
            <w:hideMark/>
          </w:tcPr>
          <w:p w14:paraId="724A54AC" w14:textId="77777777" w:rsidR="00657AE3" w:rsidRPr="005F1E2F" w:rsidRDefault="00657AE3" w:rsidP="00805F09">
            <w:pPr>
              <w:jc w:val="center"/>
              <w:rPr>
                <w:b/>
                <w:bCs/>
                <w:iCs/>
                <w:lang w:val="lt-LT"/>
              </w:rPr>
            </w:pPr>
            <w:r>
              <w:rPr>
                <w:b/>
                <w:bCs/>
                <w:iCs/>
                <w:lang w:val="lt-LT"/>
              </w:rPr>
              <w:t xml:space="preserve">Siūloma / </w:t>
            </w:r>
            <w:r w:rsidRPr="005F1E2F">
              <w:rPr>
                <w:b/>
                <w:bCs/>
                <w:iCs/>
              </w:rPr>
              <w:t>Suggestion</w:t>
            </w:r>
          </w:p>
        </w:tc>
      </w:tr>
      <w:tr w:rsidR="00657AE3" w:rsidRPr="005F1E2F" w14:paraId="2165AB88" w14:textId="77777777" w:rsidTr="00805F09">
        <w:trPr>
          <w:trHeight w:val="226"/>
        </w:trPr>
        <w:tc>
          <w:tcPr>
            <w:tcW w:w="3531" w:type="pct"/>
            <w:tcBorders>
              <w:top w:val="single" w:sz="6" w:space="0" w:color="auto"/>
              <w:left w:val="single" w:sz="6" w:space="0" w:color="auto"/>
              <w:bottom w:val="single" w:sz="6" w:space="0" w:color="auto"/>
              <w:right w:val="single" w:sz="6" w:space="0" w:color="auto"/>
            </w:tcBorders>
            <w:vAlign w:val="center"/>
            <w:hideMark/>
          </w:tcPr>
          <w:p w14:paraId="7E917B41" w14:textId="77777777" w:rsidR="00657AE3" w:rsidRDefault="00657AE3" w:rsidP="00805F09">
            <w:pPr>
              <w:ind w:left="127" w:right="231"/>
              <w:jc w:val="both"/>
              <w:rPr>
                <w:iCs/>
                <w:lang w:val="lt-LT"/>
              </w:rPr>
            </w:pPr>
            <w:r w:rsidRPr="005F1E2F">
              <w:rPr>
                <w:iCs/>
                <w:lang w:val="lt-LT"/>
              </w:rPr>
              <w:t>Tiekėjas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2E326E64" w14:textId="77777777" w:rsidR="00657AE3" w:rsidRPr="005F1E2F" w:rsidRDefault="00657AE3" w:rsidP="00805F09">
            <w:pPr>
              <w:ind w:left="127" w:right="231"/>
              <w:jc w:val="both"/>
              <w:rPr>
                <w:iCs/>
                <w:lang w:val="lt-LT"/>
              </w:rPr>
            </w:pPr>
            <w:r w:rsidRPr="005F1E2F">
              <w:rPr>
                <w:iCs/>
              </w:rPr>
              <w:t>Supplier has LST EN ISO 45001 or other occupational health and safety management standard, based on the respective European or international standards, or another equivalent certificate issued by independent bodies, that the Supplier, during the performance of the contract, will apply occupational health and safety management measures to the performance of the Services</w:t>
            </w:r>
            <w:r>
              <w:rPr>
                <w:iCs/>
              </w:rPr>
              <w:t>.</w:t>
            </w:r>
          </w:p>
        </w:tc>
        <w:tc>
          <w:tcPr>
            <w:tcW w:w="1469" w:type="pct"/>
            <w:tcBorders>
              <w:top w:val="single" w:sz="6" w:space="0" w:color="auto"/>
              <w:left w:val="single" w:sz="6" w:space="0" w:color="auto"/>
              <w:bottom w:val="single" w:sz="6" w:space="0" w:color="auto"/>
              <w:right w:val="single" w:sz="6" w:space="0" w:color="auto"/>
            </w:tcBorders>
            <w:vAlign w:val="center"/>
            <w:hideMark/>
          </w:tcPr>
          <w:p w14:paraId="5FC1BCE1" w14:textId="77777777" w:rsidR="00657AE3" w:rsidRDefault="00657AE3" w:rsidP="00805F09">
            <w:pPr>
              <w:jc w:val="center"/>
              <w:rPr>
                <w:rFonts w:cs="Arial"/>
                <w:szCs w:val="20"/>
              </w:rPr>
            </w:pPr>
            <w:r w:rsidRPr="00C70590">
              <w:rPr>
                <w:rFonts w:cs="Arial"/>
                <w:szCs w:val="20"/>
              </w:rPr>
              <w:t>NE</w:t>
            </w:r>
            <w:r>
              <w:rPr>
                <w:rFonts w:cs="Arial"/>
                <w:szCs w:val="20"/>
              </w:rPr>
              <w:t>TAIKYSIME</w:t>
            </w:r>
            <w:r w:rsidRPr="00C70590">
              <w:rPr>
                <w:rFonts w:cs="Arial"/>
                <w:szCs w:val="20"/>
              </w:rPr>
              <w:t xml:space="preserve"> </w:t>
            </w:r>
            <w:sdt>
              <w:sdtPr>
                <w:rPr>
                  <w:rFonts w:cs="Arial"/>
                  <w:szCs w:val="20"/>
                </w:rPr>
                <w:id w:val="-1605021600"/>
                <w14:checkbox>
                  <w14:checked w14:val="0"/>
                  <w14:checkedState w14:val="2612" w14:font="MS Gothic"/>
                  <w14:uncheckedState w14:val="2610" w14:font="MS Gothic"/>
                </w14:checkbox>
              </w:sdtPr>
              <w:sdtContent>
                <w:r w:rsidRPr="00C70590">
                  <w:rPr>
                    <w:rFonts w:ascii="Segoe UI Symbol" w:eastAsia="MS Gothic" w:hAnsi="Segoe UI Symbol" w:cs="Segoe UI Symbol"/>
                    <w:szCs w:val="20"/>
                  </w:rPr>
                  <w:t>☐</w:t>
                </w:r>
              </w:sdtContent>
            </w:sdt>
            <w:r>
              <w:rPr>
                <w:rFonts w:cs="Arial"/>
                <w:szCs w:val="20"/>
              </w:rPr>
              <w:t xml:space="preserve"> </w:t>
            </w:r>
          </w:p>
          <w:p w14:paraId="2677F9AD" w14:textId="77777777" w:rsidR="00657AE3" w:rsidRDefault="00657AE3" w:rsidP="00805F09">
            <w:pPr>
              <w:jc w:val="center"/>
              <w:rPr>
                <w:iCs/>
              </w:rPr>
            </w:pPr>
            <w:r>
              <w:rPr>
                <w:rFonts w:cs="Arial"/>
                <w:szCs w:val="20"/>
              </w:rPr>
              <w:t>TAIKYSIME</w:t>
            </w:r>
            <w:r w:rsidRPr="00C70590">
              <w:rPr>
                <w:rFonts w:cs="Arial"/>
                <w:szCs w:val="20"/>
              </w:rPr>
              <w:t xml:space="preserve"> </w:t>
            </w:r>
            <w:sdt>
              <w:sdtPr>
                <w:rPr>
                  <w:rFonts w:cs="Arial"/>
                  <w:szCs w:val="20"/>
                </w:rPr>
                <w:id w:val="-2116808858"/>
                <w14:checkbox>
                  <w14:checked w14:val="0"/>
                  <w14:checkedState w14:val="2612" w14:font="MS Gothic"/>
                  <w14:uncheckedState w14:val="2610" w14:font="MS Gothic"/>
                </w14:checkbox>
              </w:sdtPr>
              <w:sdtContent>
                <w:r>
                  <w:rPr>
                    <w:rFonts w:ascii="MS Gothic" w:eastAsia="MS Gothic" w:hAnsi="MS Gothic" w:cs="Arial" w:hint="eastAsia"/>
                    <w:szCs w:val="20"/>
                  </w:rPr>
                  <w:t>☐</w:t>
                </w:r>
              </w:sdtContent>
            </w:sdt>
          </w:p>
          <w:p w14:paraId="63B237F0" w14:textId="77777777" w:rsidR="00657AE3" w:rsidRDefault="00657AE3" w:rsidP="00805F09">
            <w:pPr>
              <w:jc w:val="center"/>
              <w:rPr>
                <w:iCs/>
              </w:rPr>
            </w:pPr>
            <w:r w:rsidRPr="00A85763">
              <w:rPr>
                <w:rFonts w:cs="Arial"/>
                <w:szCs w:val="20"/>
              </w:rPr>
              <w:t xml:space="preserve">WILL NOT APPLY </w:t>
            </w:r>
            <w:sdt>
              <w:sdtPr>
                <w:rPr>
                  <w:rFonts w:cs="Arial"/>
                  <w:szCs w:val="20"/>
                </w:rPr>
                <w:id w:val="183024237"/>
                <w14:checkbox>
                  <w14:checked w14:val="0"/>
                  <w14:checkedState w14:val="2612" w14:font="MS Gothic"/>
                  <w14:uncheckedState w14:val="2610" w14:font="MS Gothic"/>
                </w14:checkbox>
              </w:sdtPr>
              <w:sdtContent>
                <w:r w:rsidRPr="00A85763">
                  <w:rPr>
                    <w:rFonts w:ascii="Segoe UI Symbol" w:hAnsi="Segoe UI Symbol" w:cs="Segoe UI Symbol"/>
                    <w:szCs w:val="20"/>
                  </w:rPr>
                  <w:t>☐</w:t>
                </w:r>
              </w:sdtContent>
            </w:sdt>
            <w:r w:rsidRPr="005F1E2F">
              <w:rPr>
                <w:iCs/>
              </w:rPr>
              <w:t xml:space="preserve"> </w:t>
            </w:r>
          </w:p>
          <w:p w14:paraId="4718E713" w14:textId="77777777" w:rsidR="00657AE3" w:rsidRPr="005F1E2F" w:rsidRDefault="00657AE3" w:rsidP="00805F09">
            <w:pPr>
              <w:jc w:val="center"/>
              <w:rPr>
                <w:iCs/>
                <w:lang w:val="lt-LT"/>
              </w:rPr>
            </w:pPr>
            <w:r w:rsidRPr="005F1E2F">
              <w:rPr>
                <w:iCs/>
              </w:rPr>
              <w:t xml:space="preserve">WILL APPLY </w:t>
            </w:r>
            <w:sdt>
              <w:sdtPr>
                <w:rPr>
                  <w:iCs/>
                </w:rPr>
                <w:id w:val="477963639"/>
                <w14:checkbox>
                  <w14:checked w14:val="0"/>
                  <w14:checkedState w14:val="2612" w14:font="MS Gothic"/>
                  <w14:uncheckedState w14:val="2610" w14:font="MS Gothic"/>
                </w14:checkbox>
              </w:sdtPr>
              <w:sdtContent>
                <w:r>
                  <w:rPr>
                    <w:rFonts w:ascii="MS Gothic" w:eastAsia="MS Gothic" w:hAnsi="MS Gothic" w:hint="eastAsia"/>
                    <w:iCs/>
                  </w:rPr>
                  <w:t>☐</w:t>
                </w:r>
              </w:sdtContent>
            </w:sdt>
          </w:p>
        </w:tc>
      </w:tr>
    </w:tbl>
    <w:p w14:paraId="43E061A8" w14:textId="77777777" w:rsidR="009D159C" w:rsidRPr="004D417D" w:rsidRDefault="009D159C" w:rsidP="004D417D">
      <w:pPr>
        <w:jc w:val="center"/>
        <w:rPr>
          <w:b/>
          <w:bCs/>
        </w:rPr>
      </w:pPr>
    </w:p>
    <w:sectPr w:rsidR="009D159C" w:rsidRPr="004D417D" w:rsidSect="00F80AE2">
      <w:headerReference w:type="even" r:id="rId14"/>
      <w:headerReference w:type="default" r:id="rId15"/>
      <w:footerReference w:type="even" r:id="rId16"/>
      <w:footerReference w:type="default" r:id="rId17"/>
      <w:headerReference w:type="first" r:id="rId18"/>
      <w:footerReference w:type="first" r:id="rId19"/>
      <w:pgSz w:w="12240" w:h="15840"/>
      <w:pgMar w:top="709"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63242" w14:textId="77777777" w:rsidR="00E921D0" w:rsidRDefault="00E921D0" w:rsidP="004611AC">
      <w:pPr>
        <w:spacing w:after="0" w:line="240" w:lineRule="auto"/>
      </w:pPr>
      <w:r>
        <w:separator/>
      </w:r>
    </w:p>
  </w:endnote>
  <w:endnote w:type="continuationSeparator" w:id="0">
    <w:p w14:paraId="6C00C90D" w14:textId="77777777" w:rsidR="00E921D0" w:rsidRDefault="00E921D0" w:rsidP="00461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1C2E" w14:textId="77777777" w:rsidR="00E47508" w:rsidRDefault="00E475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E99D3" w14:textId="40FAA38D" w:rsidR="00A4488A" w:rsidRPr="00A36679" w:rsidRDefault="00A36679" w:rsidP="00A36679">
    <w:pPr>
      <w:pStyle w:val="Footer"/>
      <w:jc w:val="right"/>
      <w:rPr>
        <w:i/>
        <w:iCs/>
        <w:sz w:val="16"/>
        <w:szCs w:val="16"/>
      </w:rPr>
    </w:pPr>
    <w:r w:rsidRPr="00A36679">
      <w:rPr>
        <w:i/>
        <w:iCs/>
        <w:sz w:val="16"/>
        <w:szCs w:val="16"/>
      </w:rPr>
      <w:t>versija_21_(20260310)</w:t>
    </w:r>
  </w:p>
  <w:p w14:paraId="312FC6D3" w14:textId="77777777" w:rsidR="00A4488A" w:rsidRDefault="00A448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C42AB" w14:textId="668305B2" w:rsidR="00E47508" w:rsidRPr="00A36679" w:rsidRDefault="00A36679" w:rsidP="00A36679">
    <w:pPr>
      <w:pStyle w:val="Footer"/>
      <w:jc w:val="right"/>
      <w:rPr>
        <w:i/>
        <w:iCs/>
        <w:sz w:val="16"/>
        <w:szCs w:val="16"/>
      </w:rPr>
    </w:pPr>
    <w:r w:rsidRPr="00A36679">
      <w:rPr>
        <w:i/>
        <w:iCs/>
        <w:sz w:val="16"/>
        <w:szCs w:val="16"/>
      </w:rPr>
      <w:t>versija_21_(20260310)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F0511" w14:textId="77777777" w:rsidR="00E921D0" w:rsidRDefault="00E921D0" w:rsidP="004611AC">
      <w:pPr>
        <w:spacing w:after="0" w:line="240" w:lineRule="auto"/>
      </w:pPr>
      <w:r>
        <w:separator/>
      </w:r>
    </w:p>
  </w:footnote>
  <w:footnote w:type="continuationSeparator" w:id="0">
    <w:p w14:paraId="14326526" w14:textId="77777777" w:rsidR="00E921D0" w:rsidRDefault="00E921D0" w:rsidP="004611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DB23" w14:textId="1C91137F" w:rsidR="004611AC" w:rsidRDefault="004611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009909"/>
      <w:docPartObj>
        <w:docPartGallery w:val="Page Numbers (Top of Page)"/>
        <w:docPartUnique/>
      </w:docPartObj>
    </w:sdtPr>
    <w:sdtContent>
      <w:p w14:paraId="76291D29" w14:textId="1C4EF9CB" w:rsidR="00E47508" w:rsidRDefault="00E47508">
        <w:pPr>
          <w:pStyle w:val="Header"/>
          <w:jc w:val="center"/>
        </w:pPr>
        <w:r>
          <w:fldChar w:fldCharType="begin"/>
        </w:r>
        <w:r>
          <w:instrText>PAGE   \* MERGEFORMAT</w:instrText>
        </w:r>
        <w:r>
          <w:fldChar w:fldCharType="separate"/>
        </w:r>
        <w:r>
          <w:rPr>
            <w:lang w:val="lt-LT"/>
          </w:rPr>
          <w:t>2</w:t>
        </w:r>
        <w:r>
          <w:fldChar w:fldCharType="end"/>
        </w:r>
      </w:p>
    </w:sdtContent>
  </w:sdt>
  <w:p w14:paraId="3F056E37" w14:textId="36F87EE6" w:rsidR="004611AC" w:rsidRDefault="00461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EAC2" w14:textId="0CDF4C8C" w:rsidR="004611AC" w:rsidRDefault="004611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3825E5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CE28914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55738E"/>
    <w:multiLevelType w:val="multilevel"/>
    <w:tmpl w:val="E9FE6CE4"/>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3" w15:restartNumberingAfterBreak="0">
    <w:nsid w:val="063E2366"/>
    <w:multiLevelType w:val="hybridMultilevel"/>
    <w:tmpl w:val="88E2BF06"/>
    <w:lvl w:ilvl="0" w:tplc="F38265C8">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6102D"/>
    <w:multiLevelType w:val="multilevel"/>
    <w:tmpl w:val="A878AA04"/>
    <w:lvl w:ilvl="0">
      <w:start w:val="1"/>
      <w:numFmt w:val="decimal"/>
      <w:pStyle w:val="ListBullet2"/>
      <w:lvlText w:val="%1."/>
      <w:lvlJc w:val="left"/>
      <w:pPr>
        <w:ind w:left="360" w:firstLine="0"/>
      </w:pPr>
      <w:rPr>
        <w:rFonts w:hint="default"/>
        <w:b/>
        <w:bCs/>
      </w:rPr>
    </w:lvl>
    <w:lvl w:ilvl="1">
      <w:start w:val="1"/>
      <w:numFmt w:val="decimal"/>
      <w:lvlText w:val="%1.%2."/>
      <w:lvlJc w:val="left"/>
      <w:pPr>
        <w:ind w:left="720" w:firstLine="0"/>
      </w:pPr>
      <w:rPr>
        <w:rFonts w:hint="default"/>
        <w:b w:val="0"/>
        <w:bCs w:val="0"/>
        <w:color w:val="auto"/>
      </w:rPr>
    </w:lvl>
    <w:lvl w:ilvl="2">
      <w:start w:val="1"/>
      <w:numFmt w:val="decimal"/>
      <w:lvlText w:val="%1.%2.%3."/>
      <w:lvlJc w:val="left"/>
      <w:pPr>
        <w:ind w:left="1080"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1151338"/>
    <w:multiLevelType w:val="multilevel"/>
    <w:tmpl w:val="7FF08EE0"/>
    <w:lvl w:ilvl="0">
      <w:start w:val="4"/>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E3832"/>
    <w:multiLevelType w:val="multilevel"/>
    <w:tmpl w:val="AF9EBBE2"/>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rPr>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B3046D7"/>
    <w:multiLevelType w:val="multilevel"/>
    <w:tmpl w:val="D2886256"/>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327DB"/>
    <w:multiLevelType w:val="multilevel"/>
    <w:tmpl w:val="0E122A56"/>
    <w:lvl w:ilvl="0">
      <w:start w:val="1"/>
      <w:numFmt w:val="decimal"/>
      <w:pStyle w:val="ListBullet"/>
      <w:lvlText w:val="%1."/>
      <w:lvlJc w:val="left"/>
      <w:pPr>
        <w:ind w:left="360" w:firstLine="0"/>
      </w:pPr>
      <w:rPr>
        <w:rFonts w:hint="default"/>
      </w:rPr>
    </w:lvl>
    <w:lvl w:ilvl="1">
      <w:start w:val="1"/>
      <w:numFmt w:val="decimal"/>
      <w:lvlText w:val="%1.%2."/>
      <w:lvlJc w:val="left"/>
      <w:pPr>
        <w:ind w:left="720" w:firstLine="0"/>
      </w:pPr>
      <w:rPr>
        <w:rFonts w:hint="default"/>
        <w:color w:val="auto"/>
      </w:rPr>
    </w:lvl>
    <w:lvl w:ilvl="2">
      <w:start w:val="1"/>
      <w:numFmt w:val="decimal"/>
      <w:lvlText w:val="%1.%2.%3."/>
      <w:lvlJc w:val="left"/>
      <w:pPr>
        <w:ind w:left="4679"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5D17891"/>
    <w:multiLevelType w:val="hybridMultilevel"/>
    <w:tmpl w:val="64E89E98"/>
    <w:lvl w:ilvl="0" w:tplc="62409764">
      <w:start w:val="2"/>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1" w15:restartNumberingAfterBreak="0">
    <w:nsid w:val="335324D3"/>
    <w:multiLevelType w:val="hybridMultilevel"/>
    <w:tmpl w:val="BC0C961A"/>
    <w:lvl w:ilvl="0" w:tplc="BCFA4EB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4" w15:restartNumberingAfterBreak="0">
    <w:nsid w:val="71F6376A"/>
    <w:multiLevelType w:val="multilevel"/>
    <w:tmpl w:val="DC8ECAFE"/>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sz w:val="20"/>
        <w:szCs w:val="20"/>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5EA6B7D"/>
    <w:multiLevelType w:val="multilevel"/>
    <w:tmpl w:val="ABE28B4E"/>
    <w:lvl w:ilvl="0">
      <w:start w:val="1"/>
      <w:numFmt w:val="decimal"/>
      <w:lvlText w:val="%1."/>
      <w:lvlJc w:val="left"/>
      <w:pPr>
        <w:ind w:left="360" w:hanging="360"/>
      </w:pPr>
      <w:rPr>
        <w:rFonts w:hint="default"/>
        <w:b/>
        <w:bCs/>
      </w:rPr>
    </w:lvl>
    <w:lvl w:ilvl="1">
      <w:start w:val="1"/>
      <w:numFmt w:val="decimal"/>
      <w:lvlText w:val="%1.%2."/>
      <w:lvlJc w:val="left"/>
      <w:pPr>
        <w:ind w:left="43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8FE772B"/>
    <w:multiLevelType w:val="multilevel"/>
    <w:tmpl w:val="0EDC7F02"/>
    <w:lvl w:ilvl="0">
      <w:start w:val="5"/>
      <w:numFmt w:val="decimal"/>
      <w:lvlText w:val="%1."/>
      <w:lvlJc w:val="left"/>
      <w:pPr>
        <w:ind w:left="360" w:hanging="360"/>
      </w:pPr>
      <w:rPr>
        <w:rFonts w:ascii="Arial" w:hAnsi="Arial" w:cs="Arial" w:hint="default"/>
        <w:color w:val="auto"/>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33457985">
    <w:abstractNumId w:val="8"/>
  </w:num>
  <w:num w:numId="2" w16cid:durableId="2028823066">
    <w:abstractNumId w:val="4"/>
  </w:num>
  <w:num w:numId="3" w16cid:durableId="1783644919">
    <w:abstractNumId w:val="12"/>
  </w:num>
  <w:num w:numId="4" w16cid:durableId="175776520">
    <w:abstractNumId w:val="7"/>
  </w:num>
  <w:num w:numId="5" w16cid:durableId="1618637740">
    <w:abstractNumId w:val="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1130731">
    <w:abstractNumId w:val="15"/>
  </w:num>
  <w:num w:numId="7" w16cid:durableId="1591354160">
    <w:abstractNumId w:val="14"/>
  </w:num>
  <w:num w:numId="8" w16cid:durableId="744187401">
    <w:abstractNumId w:val="10"/>
  </w:num>
  <w:num w:numId="9" w16cid:durableId="1307590478">
    <w:abstractNumId w:val="11"/>
  </w:num>
  <w:num w:numId="10" w16cid:durableId="2071801477">
    <w:abstractNumId w:val="9"/>
  </w:num>
  <w:num w:numId="11" w16cid:durableId="2023238577">
    <w:abstractNumId w:val="3"/>
  </w:num>
  <w:num w:numId="12" w16cid:durableId="280187583">
    <w:abstractNumId w:val="8"/>
  </w:num>
  <w:num w:numId="13" w16cid:durableId="682320794">
    <w:abstractNumId w:val="4"/>
  </w:num>
  <w:num w:numId="14" w16cid:durableId="898706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4951892">
    <w:abstractNumId w:val="5"/>
  </w:num>
  <w:num w:numId="16" w16cid:durableId="1370766890">
    <w:abstractNumId w:val="2"/>
  </w:num>
  <w:num w:numId="17" w16cid:durableId="176425731">
    <w:abstractNumId w:val="16"/>
  </w:num>
  <w:num w:numId="18" w16cid:durableId="753746025">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9" w16cid:durableId="1027176635">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0" w16cid:durableId="120465839">
    <w:abstractNumId w:val="1"/>
  </w:num>
  <w:num w:numId="21" w16cid:durableId="152050640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664"/>
    <w:rsid w:val="00006EEB"/>
    <w:rsid w:val="0001118B"/>
    <w:rsid w:val="000113AA"/>
    <w:rsid w:val="000113B7"/>
    <w:rsid w:val="00013A62"/>
    <w:rsid w:val="00020F81"/>
    <w:rsid w:val="00022837"/>
    <w:rsid w:val="00032BD5"/>
    <w:rsid w:val="00032FDA"/>
    <w:rsid w:val="00034616"/>
    <w:rsid w:val="000377B2"/>
    <w:rsid w:val="000413D9"/>
    <w:rsid w:val="00043A24"/>
    <w:rsid w:val="00047C5A"/>
    <w:rsid w:val="0005041F"/>
    <w:rsid w:val="00052DC6"/>
    <w:rsid w:val="000548DE"/>
    <w:rsid w:val="00056F88"/>
    <w:rsid w:val="0006063C"/>
    <w:rsid w:val="0006222B"/>
    <w:rsid w:val="00063955"/>
    <w:rsid w:val="000657D6"/>
    <w:rsid w:val="00067493"/>
    <w:rsid w:val="00072C35"/>
    <w:rsid w:val="00074517"/>
    <w:rsid w:val="00076FB5"/>
    <w:rsid w:val="0008037B"/>
    <w:rsid w:val="00080F8B"/>
    <w:rsid w:val="00082933"/>
    <w:rsid w:val="00090C82"/>
    <w:rsid w:val="00091813"/>
    <w:rsid w:val="00092A8F"/>
    <w:rsid w:val="00097205"/>
    <w:rsid w:val="000B351E"/>
    <w:rsid w:val="000C2ED0"/>
    <w:rsid w:val="000C540A"/>
    <w:rsid w:val="000D0F8C"/>
    <w:rsid w:val="000D5413"/>
    <w:rsid w:val="000D6FEA"/>
    <w:rsid w:val="000D7388"/>
    <w:rsid w:val="000E4EAF"/>
    <w:rsid w:val="000F0318"/>
    <w:rsid w:val="000F41AA"/>
    <w:rsid w:val="00101A0E"/>
    <w:rsid w:val="00103267"/>
    <w:rsid w:val="00113BC7"/>
    <w:rsid w:val="0011615C"/>
    <w:rsid w:val="00120876"/>
    <w:rsid w:val="0012374C"/>
    <w:rsid w:val="0013203C"/>
    <w:rsid w:val="00133C78"/>
    <w:rsid w:val="00135B5F"/>
    <w:rsid w:val="00142095"/>
    <w:rsid w:val="001426F5"/>
    <w:rsid w:val="00143B58"/>
    <w:rsid w:val="00145601"/>
    <w:rsid w:val="0015074B"/>
    <w:rsid w:val="00152183"/>
    <w:rsid w:val="00152EBB"/>
    <w:rsid w:val="00155C17"/>
    <w:rsid w:val="00156A9C"/>
    <w:rsid w:val="00157EBF"/>
    <w:rsid w:val="001603E1"/>
    <w:rsid w:val="00160452"/>
    <w:rsid w:val="00173DC4"/>
    <w:rsid w:val="001744F6"/>
    <w:rsid w:val="00175F5B"/>
    <w:rsid w:val="00185AB5"/>
    <w:rsid w:val="00186330"/>
    <w:rsid w:val="00191CD9"/>
    <w:rsid w:val="001967B0"/>
    <w:rsid w:val="00196EEB"/>
    <w:rsid w:val="001B1C12"/>
    <w:rsid w:val="001C1D47"/>
    <w:rsid w:val="001C496C"/>
    <w:rsid w:val="001D6FC8"/>
    <w:rsid w:val="001E0023"/>
    <w:rsid w:val="001E4081"/>
    <w:rsid w:val="001E55D3"/>
    <w:rsid w:val="001E6347"/>
    <w:rsid w:val="001E6FE1"/>
    <w:rsid w:val="001E7773"/>
    <w:rsid w:val="001E7D08"/>
    <w:rsid w:val="001F3CD1"/>
    <w:rsid w:val="002011D2"/>
    <w:rsid w:val="002059FC"/>
    <w:rsid w:val="00205E8C"/>
    <w:rsid w:val="00211452"/>
    <w:rsid w:val="00241C8B"/>
    <w:rsid w:val="00244901"/>
    <w:rsid w:val="00245AB0"/>
    <w:rsid w:val="0025026B"/>
    <w:rsid w:val="002546F5"/>
    <w:rsid w:val="00257077"/>
    <w:rsid w:val="0026173E"/>
    <w:rsid w:val="0026591F"/>
    <w:rsid w:val="00265B39"/>
    <w:rsid w:val="00267F08"/>
    <w:rsid w:val="00270982"/>
    <w:rsid w:val="00272A14"/>
    <w:rsid w:val="00273D6F"/>
    <w:rsid w:val="0027422F"/>
    <w:rsid w:val="00274DD1"/>
    <w:rsid w:val="0027725A"/>
    <w:rsid w:val="00290775"/>
    <w:rsid w:val="0029639D"/>
    <w:rsid w:val="002A70BC"/>
    <w:rsid w:val="002B347A"/>
    <w:rsid w:val="002C1EB4"/>
    <w:rsid w:val="002C5AED"/>
    <w:rsid w:val="002C6EE1"/>
    <w:rsid w:val="002D04AC"/>
    <w:rsid w:val="002D2317"/>
    <w:rsid w:val="002D5063"/>
    <w:rsid w:val="002E35C6"/>
    <w:rsid w:val="002E4682"/>
    <w:rsid w:val="002F3254"/>
    <w:rsid w:val="002F5BCF"/>
    <w:rsid w:val="0030417B"/>
    <w:rsid w:val="0031159E"/>
    <w:rsid w:val="00314D59"/>
    <w:rsid w:val="0031653B"/>
    <w:rsid w:val="00321821"/>
    <w:rsid w:val="003231D6"/>
    <w:rsid w:val="00326F90"/>
    <w:rsid w:val="00330539"/>
    <w:rsid w:val="00335BE7"/>
    <w:rsid w:val="00336EE9"/>
    <w:rsid w:val="003376D4"/>
    <w:rsid w:val="00340FD1"/>
    <w:rsid w:val="003411F4"/>
    <w:rsid w:val="003436CD"/>
    <w:rsid w:val="00344B87"/>
    <w:rsid w:val="0034560F"/>
    <w:rsid w:val="00346039"/>
    <w:rsid w:val="00350391"/>
    <w:rsid w:val="00356E4D"/>
    <w:rsid w:val="003601A6"/>
    <w:rsid w:val="00360C40"/>
    <w:rsid w:val="00362884"/>
    <w:rsid w:val="00372988"/>
    <w:rsid w:val="00376B3A"/>
    <w:rsid w:val="00377A86"/>
    <w:rsid w:val="00381DBD"/>
    <w:rsid w:val="00382B4E"/>
    <w:rsid w:val="0038613D"/>
    <w:rsid w:val="003869BA"/>
    <w:rsid w:val="0039104B"/>
    <w:rsid w:val="00391079"/>
    <w:rsid w:val="003A1CD6"/>
    <w:rsid w:val="003A1E3B"/>
    <w:rsid w:val="003A2890"/>
    <w:rsid w:val="003A4941"/>
    <w:rsid w:val="003B2548"/>
    <w:rsid w:val="003B2DF0"/>
    <w:rsid w:val="003B7A25"/>
    <w:rsid w:val="003C047E"/>
    <w:rsid w:val="003C5FE0"/>
    <w:rsid w:val="003C6368"/>
    <w:rsid w:val="003C78A3"/>
    <w:rsid w:val="003D2BF1"/>
    <w:rsid w:val="003D4B6A"/>
    <w:rsid w:val="003D7FF8"/>
    <w:rsid w:val="003E0C6F"/>
    <w:rsid w:val="003F2028"/>
    <w:rsid w:val="003F3D90"/>
    <w:rsid w:val="003F4ABF"/>
    <w:rsid w:val="003F6249"/>
    <w:rsid w:val="003F634A"/>
    <w:rsid w:val="004008FD"/>
    <w:rsid w:val="004014D7"/>
    <w:rsid w:val="00403FC1"/>
    <w:rsid w:val="004057CA"/>
    <w:rsid w:val="004135B6"/>
    <w:rsid w:val="004317AB"/>
    <w:rsid w:val="00432A5B"/>
    <w:rsid w:val="0043544A"/>
    <w:rsid w:val="0044172A"/>
    <w:rsid w:val="0044388F"/>
    <w:rsid w:val="00453846"/>
    <w:rsid w:val="00457FA9"/>
    <w:rsid w:val="004611AC"/>
    <w:rsid w:val="00461260"/>
    <w:rsid w:val="004654B8"/>
    <w:rsid w:val="004658E6"/>
    <w:rsid w:val="00472D22"/>
    <w:rsid w:val="004737A0"/>
    <w:rsid w:val="00476406"/>
    <w:rsid w:val="00477E23"/>
    <w:rsid w:val="00477FB8"/>
    <w:rsid w:val="00485DD6"/>
    <w:rsid w:val="004949C6"/>
    <w:rsid w:val="00494B8B"/>
    <w:rsid w:val="00497683"/>
    <w:rsid w:val="00497FA1"/>
    <w:rsid w:val="004A1919"/>
    <w:rsid w:val="004A385C"/>
    <w:rsid w:val="004B613B"/>
    <w:rsid w:val="004C2EBB"/>
    <w:rsid w:val="004D417D"/>
    <w:rsid w:val="004D6E5B"/>
    <w:rsid w:val="004D75C4"/>
    <w:rsid w:val="004E20E1"/>
    <w:rsid w:val="004F77BC"/>
    <w:rsid w:val="00500B26"/>
    <w:rsid w:val="00505A21"/>
    <w:rsid w:val="00514C98"/>
    <w:rsid w:val="005270D4"/>
    <w:rsid w:val="00527132"/>
    <w:rsid w:val="005275EB"/>
    <w:rsid w:val="00530508"/>
    <w:rsid w:val="00530FA7"/>
    <w:rsid w:val="005310EA"/>
    <w:rsid w:val="00534974"/>
    <w:rsid w:val="005363D4"/>
    <w:rsid w:val="00536DB7"/>
    <w:rsid w:val="0053747E"/>
    <w:rsid w:val="00545E60"/>
    <w:rsid w:val="00546B2A"/>
    <w:rsid w:val="0054746A"/>
    <w:rsid w:val="00551201"/>
    <w:rsid w:val="00552014"/>
    <w:rsid w:val="00557F49"/>
    <w:rsid w:val="00564299"/>
    <w:rsid w:val="00570E25"/>
    <w:rsid w:val="00570F39"/>
    <w:rsid w:val="0057534C"/>
    <w:rsid w:val="00581584"/>
    <w:rsid w:val="00582DD0"/>
    <w:rsid w:val="00584A74"/>
    <w:rsid w:val="00584BD4"/>
    <w:rsid w:val="005963D2"/>
    <w:rsid w:val="00597A7B"/>
    <w:rsid w:val="005A0EB9"/>
    <w:rsid w:val="005A4B27"/>
    <w:rsid w:val="005C0964"/>
    <w:rsid w:val="005D1BDB"/>
    <w:rsid w:val="005D7086"/>
    <w:rsid w:val="005E4CE4"/>
    <w:rsid w:val="005E58A2"/>
    <w:rsid w:val="00603DBD"/>
    <w:rsid w:val="006042AE"/>
    <w:rsid w:val="006150D2"/>
    <w:rsid w:val="00620A5A"/>
    <w:rsid w:val="0062372E"/>
    <w:rsid w:val="006301E5"/>
    <w:rsid w:val="006420C1"/>
    <w:rsid w:val="00642C3F"/>
    <w:rsid w:val="00650767"/>
    <w:rsid w:val="006529BC"/>
    <w:rsid w:val="00655E00"/>
    <w:rsid w:val="0065691E"/>
    <w:rsid w:val="00657AE3"/>
    <w:rsid w:val="00660434"/>
    <w:rsid w:val="006616C0"/>
    <w:rsid w:val="00662AAE"/>
    <w:rsid w:val="00664F84"/>
    <w:rsid w:val="00664FF4"/>
    <w:rsid w:val="00670E1F"/>
    <w:rsid w:val="00675218"/>
    <w:rsid w:val="00675A58"/>
    <w:rsid w:val="006843F6"/>
    <w:rsid w:val="00685A94"/>
    <w:rsid w:val="00686B52"/>
    <w:rsid w:val="00697B64"/>
    <w:rsid w:val="006A19B7"/>
    <w:rsid w:val="006A2005"/>
    <w:rsid w:val="006A4BAF"/>
    <w:rsid w:val="006A5251"/>
    <w:rsid w:val="006A6A52"/>
    <w:rsid w:val="006A72CE"/>
    <w:rsid w:val="006B460A"/>
    <w:rsid w:val="006C3CB7"/>
    <w:rsid w:val="006D135C"/>
    <w:rsid w:val="006D60D5"/>
    <w:rsid w:val="006D642A"/>
    <w:rsid w:val="006D7941"/>
    <w:rsid w:val="006F0F19"/>
    <w:rsid w:val="006F1E1C"/>
    <w:rsid w:val="006F3C89"/>
    <w:rsid w:val="006F64A5"/>
    <w:rsid w:val="00702B41"/>
    <w:rsid w:val="00716DDC"/>
    <w:rsid w:val="007204FD"/>
    <w:rsid w:val="0072055E"/>
    <w:rsid w:val="00720819"/>
    <w:rsid w:val="00723B3E"/>
    <w:rsid w:val="00723ECB"/>
    <w:rsid w:val="00726380"/>
    <w:rsid w:val="00730CE6"/>
    <w:rsid w:val="00734256"/>
    <w:rsid w:val="00737914"/>
    <w:rsid w:val="007406CF"/>
    <w:rsid w:val="00743E5E"/>
    <w:rsid w:val="0074429B"/>
    <w:rsid w:val="00746571"/>
    <w:rsid w:val="00746EA3"/>
    <w:rsid w:val="007506CE"/>
    <w:rsid w:val="00751571"/>
    <w:rsid w:val="0075662C"/>
    <w:rsid w:val="00756AD6"/>
    <w:rsid w:val="00756E64"/>
    <w:rsid w:val="00761AF3"/>
    <w:rsid w:val="007621ED"/>
    <w:rsid w:val="007741A9"/>
    <w:rsid w:val="00775EBA"/>
    <w:rsid w:val="00775ED4"/>
    <w:rsid w:val="00780D41"/>
    <w:rsid w:val="00782DCA"/>
    <w:rsid w:val="00783B03"/>
    <w:rsid w:val="0078414C"/>
    <w:rsid w:val="00785E4A"/>
    <w:rsid w:val="007907E2"/>
    <w:rsid w:val="007918E9"/>
    <w:rsid w:val="00795653"/>
    <w:rsid w:val="00797016"/>
    <w:rsid w:val="007A375B"/>
    <w:rsid w:val="007A67CD"/>
    <w:rsid w:val="007B0767"/>
    <w:rsid w:val="007B36A7"/>
    <w:rsid w:val="007C3641"/>
    <w:rsid w:val="007C6A83"/>
    <w:rsid w:val="007D39CD"/>
    <w:rsid w:val="007D44EB"/>
    <w:rsid w:val="007D5178"/>
    <w:rsid w:val="007D5CF0"/>
    <w:rsid w:val="007D6DE3"/>
    <w:rsid w:val="007E11FC"/>
    <w:rsid w:val="007E1BF4"/>
    <w:rsid w:val="007E5C4D"/>
    <w:rsid w:val="007E7EF5"/>
    <w:rsid w:val="007F0A08"/>
    <w:rsid w:val="008057A0"/>
    <w:rsid w:val="00810E4C"/>
    <w:rsid w:val="00815679"/>
    <w:rsid w:val="00833FD0"/>
    <w:rsid w:val="00836643"/>
    <w:rsid w:val="00840FC1"/>
    <w:rsid w:val="0084191E"/>
    <w:rsid w:val="00846869"/>
    <w:rsid w:val="00850354"/>
    <w:rsid w:val="008558A4"/>
    <w:rsid w:val="0085712B"/>
    <w:rsid w:val="00863BC6"/>
    <w:rsid w:val="0086479F"/>
    <w:rsid w:val="00874015"/>
    <w:rsid w:val="00880BCD"/>
    <w:rsid w:val="00880ECC"/>
    <w:rsid w:val="00884CE1"/>
    <w:rsid w:val="00890228"/>
    <w:rsid w:val="008975AE"/>
    <w:rsid w:val="008A2B10"/>
    <w:rsid w:val="008B2EE5"/>
    <w:rsid w:val="008B373A"/>
    <w:rsid w:val="008B5028"/>
    <w:rsid w:val="008C0292"/>
    <w:rsid w:val="008C1067"/>
    <w:rsid w:val="008C4906"/>
    <w:rsid w:val="008C4C57"/>
    <w:rsid w:val="008C60FD"/>
    <w:rsid w:val="008C6B96"/>
    <w:rsid w:val="008C6D43"/>
    <w:rsid w:val="008D0942"/>
    <w:rsid w:val="008D1543"/>
    <w:rsid w:val="008D2D88"/>
    <w:rsid w:val="008E04C8"/>
    <w:rsid w:val="008E0AAF"/>
    <w:rsid w:val="008E123E"/>
    <w:rsid w:val="008E188C"/>
    <w:rsid w:val="008E55C1"/>
    <w:rsid w:val="008F6048"/>
    <w:rsid w:val="00900329"/>
    <w:rsid w:val="00902DDD"/>
    <w:rsid w:val="00904332"/>
    <w:rsid w:val="009058F8"/>
    <w:rsid w:val="00905A64"/>
    <w:rsid w:val="00906952"/>
    <w:rsid w:val="00922E3C"/>
    <w:rsid w:val="009255E2"/>
    <w:rsid w:val="00927745"/>
    <w:rsid w:val="00930DB8"/>
    <w:rsid w:val="009327EC"/>
    <w:rsid w:val="009341B3"/>
    <w:rsid w:val="00936D1F"/>
    <w:rsid w:val="0094309F"/>
    <w:rsid w:val="0095031F"/>
    <w:rsid w:val="009514C9"/>
    <w:rsid w:val="00954420"/>
    <w:rsid w:val="009575F0"/>
    <w:rsid w:val="009579C3"/>
    <w:rsid w:val="009615BD"/>
    <w:rsid w:val="00964767"/>
    <w:rsid w:val="009651EF"/>
    <w:rsid w:val="00970C4A"/>
    <w:rsid w:val="00976CCC"/>
    <w:rsid w:val="00980799"/>
    <w:rsid w:val="00981221"/>
    <w:rsid w:val="00985918"/>
    <w:rsid w:val="0098741E"/>
    <w:rsid w:val="009A0135"/>
    <w:rsid w:val="009B10B8"/>
    <w:rsid w:val="009B6086"/>
    <w:rsid w:val="009B7E8B"/>
    <w:rsid w:val="009C3964"/>
    <w:rsid w:val="009C6591"/>
    <w:rsid w:val="009C6E26"/>
    <w:rsid w:val="009D0E9A"/>
    <w:rsid w:val="009D159C"/>
    <w:rsid w:val="009D2F07"/>
    <w:rsid w:val="009D380E"/>
    <w:rsid w:val="009D7E1D"/>
    <w:rsid w:val="009E1296"/>
    <w:rsid w:val="009E44EE"/>
    <w:rsid w:val="009E62EE"/>
    <w:rsid w:val="009E64E2"/>
    <w:rsid w:val="009F47ED"/>
    <w:rsid w:val="009F4802"/>
    <w:rsid w:val="009F4AAA"/>
    <w:rsid w:val="009F7661"/>
    <w:rsid w:val="00A03ED9"/>
    <w:rsid w:val="00A04936"/>
    <w:rsid w:val="00A05B0A"/>
    <w:rsid w:val="00A07A69"/>
    <w:rsid w:val="00A115B3"/>
    <w:rsid w:val="00A161CD"/>
    <w:rsid w:val="00A16213"/>
    <w:rsid w:val="00A244AC"/>
    <w:rsid w:val="00A260E5"/>
    <w:rsid w:val="00A2619A"/>
    <w:rsid w:val="00A31722"/>
    <w:rsid w:val="00A327D6"/>
    <w:rsid w:val="00A3363F"/>
    <w:rsid w:val="00A34A8C"/>
    <w:rsid w:val="00A35F0A"/>
    <w:rsid w:val="00A36023"/>
    <w:rsid w:val="00A36679"/>
    <w:rsid w:val="00A36951"/>
    <w:rsid w:val="00A420B3"/>
    <w:rsid w:val="00A4488A"/>
    <w:rsid w:val="00A45126"/>
    <w:rsid w:val="00A54851"/>
    <w:rsid w:val="00A654C9"/>
    <w:rsid w:val="00A65CDE"/>
    <w:rsid w:val="00A70A27"/>
    <w:rsid w:val="00A71A32"/>
    <w:rsid w:val="00A766D0"/>
    <w:rsid w:val="00A82476"/>
    <w:rsid w:val="00A835E8"/>
    <w:rsid w:val="00A83A0B"/>
    <w:rsid w:val="00A83A16"/>
    <w:rsid w:val="00A92EC8"/>
    <w:rsid w:val="00A931B5"/>
    <w:rsid w:val="00A93AB2"/>
    <w:rsid w:val="00AA01B5"/>
    <w:rsid w:val="00AA0DCA"/>
    <w:rsid w:val="00AA1D8D"/>
    <w:rsid w:val="00AA26CF"/>
    <w:rsid w:val="00AB0003"/>
    <w:rsid w:val="00AB507F"/>
    <w:rsid w:val="00AB7651"/>
    <w:rsid w:val="00AC2C71"/>
    <w:rsid w:val="00AC39BC"/>
    <w:rsid w:val="00AC76F2"/>
    <w:rsid w:val="00AD05A0"/>
    <w:rsid w:val="00AD1BD1"/>
    <w:rsid w:val="00AD5338"/>
    <w:rsid w:val="00AE325C"/>
    <w:rsid w:val="00AE725E"/>
    <w:rsid w:val="00AF66B6"/>
    <w:rsid w:val="00AF763D"/>
    <w:rsid w:val="00AF7ED2"/>
    <w:rsid w:val="00B044C7"/>
    <w:rsid w:val="00B04C50"/>
    <w:rsid w:val="00B07B11"/>
    <w:rsid w:val="00B1287C"/>
    <w:rsid w:val="00B14F86"/>
    <w:rsid w:val="00B15BEC"/>
    <w:rsid w:val="00B166DE"/>
    <w:rsid w:val="00B30E4B"/>
    <w:rsid w:val="00B3766A"/>
    <w:rsid w:val="00B444FB"/>
    <w:rsid w:val="00B47730"/>
    <w:rsid w:val="00B50C49"/>
    <w:rsid w:val="00B52372"/>
    <w:rsid w:val="00B548D8"/>
    <w:rsid w:val="00B5612D"/>
    <w:rsid w:val="00B6098B"/>
    <w:rsid w:val="00B60A4D"/>
    <w:rsid w:val="00B64DC6"/>
    <w:rsid w:val="00B65DBB"/>
    <w:rsid w:val="00B709B8"/>
    <w:rsid w:val="00B76161"/>
    <w:rsid w:val="00B81CB0"/>
    <w:rsid w:val="00B84F86"/>
    <w:rsid w:val="00B94CD3"/>
    <w:rsid w:val="00BA1744"/>
    <w:rsid w:val="00BA17C4"/>
    <w:rsid w:val="00BA1F69"/>
    <w:rsid w:val="00BA2A80"/>
    <w:rsid w:val="00BA743A"/>
    <w:rsid w:val="00BB245B"/>
    <w:rsid w:val="00BB4167"/>
    <w:rsid w:val="00BB6A89"/>
    <w:rsid w:val="00BC166A"/>
    <w:rsid w:val="00BC1F25"/>
    <w:rsid w:val="00BC5754"/>
    <w:rsid w:val="00BD0920"/>
    <w:rsid w:val="00BE3EA9"/>
    <w:rsid w:val="00BE483E"/>
    <w:rsid w:val="00BE6208"/>
    <w:rsid w:val="00BE6698"/>
    <w:rsid w:val="00BE6EA6"/>
    <w:rsid w:val="00BF24FC"/>
    <w:rsid w:val="00BF35C3"/>
    <w:rsid w:val="00BF43F3"/>
    <w:rsid w:val="00BF66D0"/>
    <w:rsid w:val="00BF73B6"/>
    <w:rsid w:val="00C00F89"/>
    <w:rsid w:val="00C01BE2"/>
    <w:rsid w:val="00C01F2B"/>
    <w:rsid w:val="00C033E5"/>
    <w:rsid w:val="00C062C8"/>
    <w:rsid w:val="00C149BA"/>
    <w:rsid w:val="00C21D49"/>
    <w:rsid w:val="00C22D05"/>
    <w:rsid w:val="00C31A2F"/>
    <w:rsid w:val="00C31F71"/>
    <w:rsid w:val="00C3320A"/>
    <w:rsid w:val="00C364DD"/>
    <w:rsid w:val="00C36DE9"/>
    <w:rsid w:val="00C40AC4"/>
    <w:rsid w:val="00C47647"/>
    <w:rsid w:val="00C54045"/>
    <w:rsid w:val="00C55C30"/>
    <w:rsid w:val="00C56ACB"/>
    <w:rsid w:val="00C640C0"/>
    <w:rsid w:val="00C70A22"/>
    <w:rsid w:val="00C72C76"/>
    <w:rsid w:val="00C80034"/>
    <w:rsid w:val="00C805B6"/>
    <w:rsid w:val="00C82100"/>
    <w:rsid w:val="00C85729"/>
    <w:rsid w:val="00C90284"/>
    <w:rsid w:val="00CA3342"/>
    <w:rsid w:val="00CA5299"/>
    <w:rsid w:val="00CA557E"/>
    <w:rsid w:val="00CB0568"/>
    <w:rsid w:val="00CB0664"/>
    <w:rsid w:val="00CB2A58"/>
    <w:rsid w:val="00CB33AD"/>
    <w:rsid w:val="00CB4F8B"/>
    <w:rsid w:val="00CB53D8"/>
    <w:rsid w:val="00CC0F4C"/>
    <w:rsid w:val="00CC38A4"/>
    <w:rsid w:val="00CD4B2A"/>
    <w:rsid w:val="00CD7BA5"/>
    <w:rsid w:val="00CE1AA6"/>
    <w:rsid w:val="00CF5B49"/>
    <w:rsid w:val="00CF77A0"/>
    <w:rsid w:val="00D07326"/>
    <w:rsid w:val="00D12D52"/>
    <w:rsid w:val="00D1351C"/>
    <w:rsid w:val="00D177C5"/>
    <w:rsid w:val="00D34A92"/>
    <w:rsid w:val="00D37DFB"/>
    <w:rsid w:val="00D409C8"/>
    <w:rsid w:val="00D43607"/>
    <w:rsid w:val="00D448AE"/>
    <w:rsid w:val="00D457BC"/>
    <w:rsid w:val="00D501B9"/>
    <w:rsid w:val="00D62A5A"/>
    <w:rsid w:val="00D6663F"/>
    <w:rsid w:val="00D7448D"/>
    <w:rsid w:val="00D7575C"/>
    <w:rsid w:val="00D82C2C"/>
    <w:rsid w:val="00D853FF"/>
    <w:rsid w:val="00D87093"/>
    <w:rsid w:val="00D95600"/>
    <w:rsid w:val="00D96A64"/>
    <w:rsid w:val="00DA232F"/>
    <w:rsid w:val="00DC3BCA"/>
    <w:rsid w:val="00DD1A65"/>
    <w:rsid w:val="00DD6CAB"/>
    <w:rsid w:val="00DE09CE"/>
    <w:rsid w:val="00DE1AB8"/>
    <w:rsid w:val="00DE4411"/>
    <w:rsid w:val="00DE4EF5"/>
    <w:rsid w:val="00DE58F5"/>
    <w:rsid w:val="00DE7FD4"/>
    <w:rsid w:val="00DF12AB"/>
    <w:rsid w:val="00DF34F8"/>
    <w:rsid w:val="00DF3D2E"/>
    <w:rsid w:val="00DF593F"/>
    <w:rsid w:val="00E00BE5"/>
    <w:rsid w:val="00E02702"/>
    <w:rsid w:val="00E03A85"/>
    <w:rsid w:val="00E13600"/>
    <w:rsid w:val="00E15225"/>
    <w:rsid w:val="00E16AC5"/>
    <w:rsid w:val="00E25311"/>
    <w:rsid w:val="00E30E7C"/>
    <w:rsid w:val="00E3224D"/>
    <w:rsid w:val="00E33C47"/>
    <w:rsid w:val="00E37FE4"/>
    <w:rsid w:val="00E47508"/>
    <w:rsid w:val="00E47EA8"/>
    <w:rsid w:val="00E505EE"/>
    <w:rsid w:val="00E50B2C"/>
    <w:rsid w:val="00E539CC"/>
    <w:rsid w:val="00E548C3"/>
    <w:rsid w:val="00E560BC"/>
    <w:rsid w:val="00E56B55"/>
    <w:rsid w:val="00E6020C"/>
    <w:rsid w:val="00E64150"/>
    <w:rsid w:val="00E64C52"/>
    <w:rsid w:val="00E658D3"/>
    <w:rsid w:val="00E74DF3"/>
    <w:rsid w:val="00E75EB8"/>
    <w:rsid w:val="00E76271"/>
    <w:rsid w:val="00E807ED"/>
    <w:rsid w:val="00E82E40"/>
    <w:rsid w:val="00E85FD4"/>
    <w:rsid w:val="00E87EC9"/>
    <w:rsid w:val="00E910F5"/>
    <w:rsid w:val="00E91148"/>
    <w:rsid w:val="00E9153E"/>
    <w:rsid w:val="00E921D0"/>
    <w:rsid w:val="00E975C9"/>
    <w:rsid w:val="00E97764"/>
    <w:rsid w:val="00EA0E5E"/>
    <w:rsid w:val="00EA7B4E"/>
    <w:rsid w:val="00EB251E"/>
    <w:rsid w:val="00EC1D39"/>
    <w:rsid w:val="00EC260E"/>
    <w:rsid w:val="00EC440A"/>
    <w:rsid w:val="00EC632F"/>
    <w:rsid w:val="00EC779F"/>
    <w:rsid w:val="00ED3D08"/>
    <w:rsid w:val="00ED7F55"/>
    <w:rsid w:val="00EE0F2D"/>
    <w:rsid w:val="00EF36B4"/>
    <w:rsid w:val="00EF5A6F"/>
    <w:rsid w:val="00F000AE"/>
    <w:rsid w:val="00F03309"/>
    <w:rsid w:val="00F1090B"/>
    <w:rsid w:val="00F10F86"/>
    <w:rsid w:val="00F300F3"/>
    <w:rsid w:val="00F31998"/>
    <w:rsid w:val="00F35E0C"/>
    <w:rsid w:val="00F37998"/>
    <w:rsid w:val="00F41D1E"/>
    <w:rsid w:val="00F46567"/>
    <w:rsid w:val="00F466A0"/>
    <w:rsid w:val="00F47A28"/>
    <w:rsid w:val="00F503B4"/>
    <w:rsid w:val="00F53878"/>
    <w:rsid w:val="00F55F8E"/>
    <w:rsid w:val="00F575BE"/>
    <w:rsid w:val="00F61759"/>
    <w:rsid w:val="00F61C62"/>
    <w:rsid w:val="00F637A1"/>
    <w:rsid w:val="00F70191"/>
    <w:rsid w:val="00F71E49"/>
    <w:rsid w:val="00F80AE2"/>
    <w:rsid w:val="00F8165A"/>
    <w:rsid w:val="00F81F0D"/>
    <w:rsid w:val="00F840FA"/>
    <w:rsid w:val="00F90E41"/>
    <w:rsid w:val="00F91522"/>
    <w:rsid w:val="00F9642E"/>
    <w:rsid w:val="00F96ECA"/>
    <w:rsid w:val="00FA1A39"/>
    <w:rsid w:val="00FA6067"/>
    <w:rsid w:val="00FA7F3B"/>
    <w:rsid w:val="00FB0163"/>
    <w:rsid w:val="00FB4E39"/>
    <w:rsid w:val="00FB5D00"/>
    <w:rsid w:val="00FB7117"/>
    <w:rsid w:val="00FC12E6"/>
    <w:rsid w:val="00FC62F1"/>
    <w:rsid w:val="00FC693F"/>
    <w:rsid w:val="00FD0DED"/>
    <w:rsid w:val="00FD64D5"/>
    <w:rsid w:val="00FE7580"/>
    <w:rsid w:val="38059FBE"/>
    <w:rsid w:val="39D45739"/>
    <w:rsid w:val="5607BCA0"/>
    <w:rsid w:val="5B9DE7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9D7863"/>
  <w14:defaultImageDpi w14:val="300"/>
  <w15:docId w15:val="{0B748D18-3E04-4069-8410-3CC787153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13"/>
      </w:numPr>
      <w:contextualSpacing/>
    </w:pPr>
  </w:style>
  <w:style w:type="paragraph" w:styleId="ListBullet3">
    <w:name w:val="List Bullet 3"/>
    <w:basedOn w:val="Normal"/>
    <w:uiPriority w:val="99"/>
    <w:unhideWhenUsed/>
    <w:rsid w:val="00326F90"/>
    <w:pPr>
      <w:tabs>
        <w:tab w:val="num" w:pos="360"/>
      </w:tabs>
      <w:contextualSpacing/>
    </w:pPr>
  </w:style>
  <w:style w:type="paragraph" w:styleId="ListNumber">
    <w:name w:val="List Number"/>
    <w:basedOn w:val="Normal"/>
    <w:uiPriority w:val="99"/>
    <w:unhideWhenUsed/>
    <w:rsid w:val="00326F90"/>
    <w:pPr>
      <w:tabs>
        <w:tab w:val="num" w:pos="360"/>
      </w:tabs>
      <w:contextualSpacing/>
    </w:pPr>
  </w:style>
  <w:style w:type="paragraph" w:styleId="ListNumber2">
    <w:name w:val="List Number 2"/>
    <w:basedOn w:val="Normal"/>
    <w:uiPriority w:val="99"/>
    <w:unhideWhenUsed/>
    <w:rsid w:val="0029639D"/>
    <w:pPr>
      <w:tabs>
        <w:tab w:val="num" w:pos="360"/>
      </w:tabs>
      <w:contextualSpacing/>
    </w:pPr>
  </w:style>
  <w:style w:type="paragraph" w:styleId="ListNumber3">
    <w:name w:val="List Number 3"/>
    <w:basedOn w:val="Normal"/>
    <w:uiPriority w:val="99"/>
    <w:unhideWhenUsed/>
    <w:rsid w:val="0029639D"/>
    <w:pPr>
      <w:tabs>
        <w:tab w:val="num" w:pos="360"/>
      </w:tabs>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6F64A5"/>
    <w:pPr>
      <w:spacing w:after="0" w:line="240" w:lineRule="auto"/>
      <w:ind w:firstLine="720"/>
      <w:jc w:val="both"/>
    </w:pPr>
    <w:rPr>
      <w:rFonts w:ascii="Times New Roman" w:eastAsia="Times New Roman" w:hAnsi="Times New Roman" w:cs="Times New Roman"/>
      <w:szCs w:val="20"/>
      <w:lang w:val="lt-LT"/>
    </w:rPr>
  </w:style>
  <w:style w:type="character" w:customStyle="1" w:styleId="EndnoteTextChar">
    <w:name w:val="Endnote Text Char"/>
    <w:basedOn w:val="DefaultParagraphFont"/>
    <w:link w:val="EndnoteText"/>
    <w:rsid w:val="006F64A5"/>
    <w:rPr>
      <w:rFonts w:ascii="Times New Roman" w:eastAsia="Times New Roman" w:hAnsi="Times New Roman" w:cs="Times New Roman"/>
      <w:sz w:val="20"/>
      <w:szCs w:val="20"/>
      <w:lang w:val="lt-LT"/>
    </w:rPr>
  </w:style>
  <w:style w:type="character" w:styleId="PlaceholderText">
    <w:name w:val="Placeholder Text"/>
    <w:basedOn w:val="DefaultParagraphFont"/>
    <w:uiPriority w:val="99"/>
    <w:semiHidden/>
    <w:rsid w:val="00EC440A"/>
    <w:rPr>
      <w:color w:val="808080"/>
    </w:rPr>
  </w:style>
  <w:style w:type="paragraph" w:styleId="CommentText">
    <w:name w:val="annotation text"/>
    <w:basedOn w:val="Normal"/>
    <w:link w:val="CommentTextChar"/>
    <w:uiPriority w:val="99"/>
    <w:rsid w:val="00C80034"/>
    <w:pPr>
      <w:spacing w:before="120" w:after="120" w:line="240" w:lineRule="auto"/>
    </w:pPr>
    <w:rPr>
      <w:rFonts w:eastAsia="Times New Roman" w:cs="Times New Roman"/>
      <w:snapToGrid w:val="0"/>
      <w:szCs w:val="20"/>
      <w:lang w:val="sv-SE"/>
    </w:rPr>
  </w:style>
  <w:style w:type="character" w:customStyle="1" w:styleId="CommentTextChar">
    <w:name w:val="Comment Text Char"/>
    <w:basedOn w:val="DefaultParagraphFont"/>
    <w:link w:val="CommentText"/>
    <w:uiPriority w:val="99"/>
    <w:rsid w:val="00C80034"/>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C80034"/>
    <w:rPr>
      <w:sz w:val="16"/>
      <w:szCs w:val="1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32A5B"/>
    <w:rPr>
      <w:rFonts w:ascii="Arial" w:eastAsia="Arial" w:hAnsi="Arial"/>
      <w:sz w:val="20"/>
    </w:rPr>
  </w:style>
  <w:style w:type="paragraph" w:styleId="BodyTextIndent">
    <w:name w:val="Body Text Indent"/>
    <w:basedOn w:val="Normal"/>
    <w:link w:val="BodyTextIndentChar"/>
    <w:uiPriority w:val="99"/>
    <w:unhideWhenUsed/>
    <w:rsid w:val="00D6663F"/>
    <w:pPr>
      <w:spacing w:after="120"/>
      <w:ind w:left="283"/>
    </w:pPr>
  </w:style>
  <w:style w:type="character" w:customStyle="1" w:styleId="BodyTextIndentChar">
    <w:name w:val="Body Text Indent Char"/>
    <w:basedOn w:val="DefaultParagraphFont"/>
    <w:link w:val="BodyTextIndent"/>
    <w:uiPriority w:val="99"/>
    <w:rsid w:val="00D6663F"/>
    <w:rPr>
      <w:rFonts w:ascii="Arial" w:eastAsia="Arial" w:hAnsi="Arial"/>
      <w:sz w:val="20"/>
    </w:rPr>
  </w:style>
  <w:style w:type="character" w:customStyle="1" w:styleId="normaltextrun">
    <w:name w:val="normaltextrun"/>
    <w:basedOn w:val="DefaultParagraphFont"/>
    <w:rsid w:val="00863BC6"/>
  </w:style>
  <w:style w:type="character" w:customStyle="1" w:styleId="eop">
    <w:name w:val="eop"/>
    <w:basedOn w:val="DefaultParagraphFont"/>
    <w:rsid w:val="00863BC6"/>
  </w:style>
  <w:style w:type="character" w:styleId="Hyperlink">
    <w:name w:val="Hyperlink"/>
    <w:basedOn w:val="DefaultParagraphFont"/>
    <w:uiPriority w:val="99"/>
    <w:unhideWhenUsed/>
    <w:rsid w:val="00142095"/>
    <w:rPr>
      <w:color w:val="0000FF"/>
      <w:u w:val="single"/>
    </w:rPr>
  </w:style>
  <w:style w:type="paragraph" w:styleId="FootnoteText">
    <w:name w:val="footnote text"/>
    <w:basedOn w:val="Normal"/>
    <w:link w:val="FootnoteTextChar"/>
    <w:uiPriority w:val="99"/>
    <w:semiHidden/>
    <w:unhideWhenUsed/>
    <w:rsid w:val="00142095"/>
    <w:pPr>
      <w:spacing w:after="0" w:line="240" w:lineRule="auto"/>
    </w:pPr>
    <w:rPr>
      <w:rFonts w:ascii="Times New Roman" w:eastAsia="Times New Roman" w:hAnsi="Times New Roman" w:cs="Times New Roman"/>
      <w:szCs w:val="20"/>
      <w:lang w:val="lt-LT"/>
    </w:rPr>
  </w:style>
  <w:style w:type="character" w:customStyle="1" w:styleId="FootnoteTextChar">
    <w:name w:val="Footnote Text Char"/>
    <w:basedOn w:val="DefaultParagraphFont"/>
    <w:link w:val="FootnoteText"/>
    <w:uiPriority w:val="99"/>
    <w:semiHidden/>
    <w:rsid w:val="00142095"/>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142095"/>
    <w:rPr>
      <w:vertAlign w:val="superscript"/>
    </w:rPr>
  </w:style>
  <w:style w:type="paragraph" w:styleId="CommentSubject">
    <w:name w:val="annotation subject"/>
    <w:basedOn w:val="CommentText"/>
    <w:next w:val="CommentText"/>
    <w:link w:val="CommentSubjectChar"/>
    <w:rsid w:val="00C36DE9"/>
    <w:pPr>
      <w:spacing w:before="0" w:after="0"/>
    </w:pPr>
    <w:rPr>
      <w:rFonts w:ascii="Times New Roman" w:hAnsi="Times New Roman"/>
      <w:b/>
      <w:bCs/>
      <w:snapToGrid/>
      <w:lang w:val="en-GB"/>
    </w:rPr>
  </w:style>
  <w:style w:type="character" w:customStyle="1" w:styleId="CommentSubjectChar">
    <w:name w:val="Comment Subject Char"/>
    <w:basedOn w:val="CommentTextChar"/>
    <w:link w:val="CommentSubject"/>
    <w:rsid w:val="00C36DE9"/>
    <w:rPr>
      <w:rFonts w:ascii="Times New Roman" w:eastAsia="Times New Roman" w:hAnsi="Times New Roman" w:cs="Times New Roman"/>
      <w:b/>
      <w:bCs/>
      <w:snapToGrid/>
      <w:sz w:val="20"/>
      <w:szCs w:val="20"/>
      <w:lang w:val="en-GB"/>
    </w:rPr>
  </w:style>
  <w:style w:type="paragraph" w:styleId="Revision">
    <w:name w:val="Revision"/>
    <w:hidden/>
    <w:uiPriority w:val="99"/>
    <w:semiHidden/>
    <w:rsid w:val="00330539"/>
    <w:pPr>
      <w:spacing w:after="0" w:line="240" w:lineRule="auto"/>
    </w:pPr>
    <w:rPr>
      <w:rFonts w:ascii="Arial" w:eastAsia="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8B52DE95B3433B8D55AB8A0D73BD39"/>
        <w:category>
          <w:name w:val="General"/>
          <w:gallery w:val="placeholder"/>
        </w:category>
        <w:types>
          <w:type w:val="bbPlcHdr"/>
        </w:types>
        <w:behaviors>
          <w:behavior w:val="content"/>
        </w:behaviors>
        <w:guid w:val="{18573732-3935-467F-B36E-0AEF9566DDCD}"/>
      </w:docPartPr>
      <w:docPartBody>
        <w:p w:rsidR="007D6DE3" w:rsidRDefault="007D6DE3" w:rsidP="007D6DE3">
          <w:pPr>
            <w:pStyle w:val="8A8B52DE95B3433B8D55AB8A0D73BD39"/>
          </w:pPr>
          <w:r>
            <w:rPr>
              <w:rFonts w:ascii="Arial" w:hAnsi="Arial" w:cs="Arial"/>
              <w:i/>
              <w:iCs/>
              <w:color w:val="808080" w:themeColor="background1" w:themeShade="80"/>
            </w:rPr>
            <w:t>[Sutartį iš bendrovės pusės pasirašančio asmens pareigos, vardas, pavardė]</w:t>
          </w:r>
        </w:p>
      </w:docPartBody>
    </w:docPart>
    <w:docPart>
      <w:docPartPr>
        <w:name w:val="CDC15523FE7C4263B6A01E6F26EB496A"/>
        <w:category>
          <w:name w:val="General"/>
          <w:gallery w:val="placeholder"/>
        </w:category>
        <w:types>
          <w:type w:val="bbPlcHdr"/>
        </w:types>
        <w:behaviors>
          <w:behavior w:val="content"/>
        </w:behaviors>
        <w:guid w:val="{D30FC3BB-D03F-4F72-81CA-26E7643406AE}"/>
      </w:docPartPr>
      <w:docPartBody>
        <w:p w:rsidR="007D6DE3" w:rsidRDefault="007D6DE3" w:rsidP="007D6DE3">
          <w:pPr>
            <w:pStyle w:val="CDC15523FE7C4263B6A01E6F26EB496A"/>
          </w:pPr>
          <w:r>
            <w:rPr>
              <w:rFonts w:ascii="Arial" w:hAnsi="Arial" w:cs="Arial"/>
              <w:i/>
              <w:iCs/>
              <w:color w:val="808080" w:themeColor="background1" w:themeShade="80"/>
            </w:rPr>
            <w:t>[atstovavimo pagrindas]</w:t>
          </w:r>
        </w:p>
      </w:docPartBody>
    </w:docPart>
    <w:docPart>
      <w:docPartPr>
        <w:name w:val="357F867843FF49F88CB618F97A34768A"/>
        <w:category>
          <w:name w:val="General"/>
          <w:gallery w:val="placeholder"/>
        </w:category>
        <w:types>
          <w:type w:val="bbPlcHdr"/>
        </w:types>
        <w:behaviors>
          <w:behavior w:val="content"/>
        </w:behaviors>
        <w:guid w:val="{7920B4E5-952D-4861-933E-80C49C4AB81A}"/>
      </w:docPartPr>
      <w:docPartBody>
        <w:p w:rsidR="007D6DE3" w:rsidRDefault="007D6DE3" w:rsidP="007D6DE3">
          <w:pPr>
            <w:pStyle w:val="357F867843FF49F88CB618F97A34768A"/>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E79575EF0324D0C824B1EEC8A112192"/>
        <w:category>
          <w:name w:val="General"/>
          <w:gallery w:val="placeholder"/>
        </w:category>
        <w:types>
          <w:type w:val="bbPlcHdr"/>
        </w:types>
        <w:behaviors>
          <w:behavior w:val="content"/>
        </w:behaviors>
        <w:guid w:val="{E033D14C-D56E-49ED-B0FE-3B4EC094D781}"/>
      </w:docPartPr>
      <w:docPartBody>
        <w:p w:rsidR="007D6DE3" w:rsidRDefault="007D6DE3" w:rsidP="007D6DE3">
          <w:pPr>
            <w:pStyle w:val="3E79575EF0324D0C824B1EEC8A112192"/>
          </w:pPr>
          <w:r>
            <w:rPr>
              <w:rFonts w:ascii="Arial" w:hAnsi="Arial" w:cs="Arial"/>
            </w:rPr>
            <w:t>_________________</w:t>
          </w:r>
        </w:p>
      </w:docPartBody>
    </w:docPart>
    <w:docPart>
      <w:docPartPr>
        <w:name w:val="CE482386552146109331A02B11FD7C2F"/>
        <w:category>
          <w:name w:val="General"/>
          <w:gallery w:val="placeholder"/>
        </w:category>
        <w:types>
          <w:type w:val="bbPlcHdr"/>
        </w:types>
        <w:behaviors>
          <w:behavior w:val="content"/>
        </w:behaviors>
        <w:guid w:val="{BD1DB3BF-A0EC-4D30-BE63-674F3C5BA969}"/>
      </w:docPartPr>
      <w:docPartBody>
        <w:p w:rsidR="007D6DE3" w:rsidRDefault="007D6DE3" w:rsidP="007D6DE3">
          <w:pPr>
            <w:pStyle w:val="CE482386552146109331A02B11FD7C2F"/>
          </w:pPr>
          <w:r>
            <w:rPr>
              <w:rFonts w:ascii="Arial" w:hAnsi="Arial" w:cs="Arial"/>
            </w:rPr>
            <w:t>_________________</w:t>
          </w:r>
        </w:p>
      </w:docPartBody>
    </w:docPart>
    <w:docPart>
      <w:docPartPr>
        <w:name w:val="A5D9D59770EF4C5492F9A70BF815E9F5"/>
        <w:category>
          <w:name w:val="General"/>
          <w:gallery w:val="placeholder"/>
        </w:category>
        <w:types>
          <w:type w:val="bbPlcHdr"/>
        </w:types>
        <w:behaviors>
          <w:behavior w:val="content"/>
        </w:behaviors>
        <w:guid w:val="{B37C0EFE-A495-40FB-88DA-2009639B85B6}"/>
      </w:docPartPr>
      <w:docPartBody>
        <w:p w:rsidR="007D6DE3" w:rsidRDefault="007D6DE3" w:rsidP="007D6DE3">
          <w:pPr>
            <w:pStyle w:val="A5D9D59770EF4C5492F9A70BF815E9F5"/>
          </w:pPr>
          <w:r>
            <w:rPr>
              <w:rFonts w:ascii="Arial" w:hAnsi="Arial" w:cs="Arial"/>
            </w:rPr>
            <w:t>_________________</w:t>
          </w:r>
        </w:p>
      </w:docPartBody>
    </w:docPart>
    <w:docPart>
      <w:docPartPr>
        <w:name w:val="D6A0553D41B24332B3373E6AE6463745"/>
        <w:category>
          <w:name w:val="General"/>
          <w:gallery w:val="placeholder"/>
        </w:category>
        <w:types>
          <w:type w:val="bbPlcHdr"/>
        </w:types>
        <w:behaviors>
          <w:behavior w:val="content"/>
        </w:behaviors>
        <w:guid w:val="{0EDE4D21-A82F-4964-AF91-AA5C9C1C8D08}"/>
      </w:docPartPr>
      <w:docPartBody>
        <w:p w:rsidR="007D6DE3" w:rsidRDefault="007D6DE3" w:rsidP="007D6DE3">
          <w:pPr>
            <w:pStyle w:val="D6A0553D41B24332B3373E6AE6463745"/>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ADC8951C217D437582416F156FBFE079"/>
        <w:category>
          <w:name w:val="General"/>
          <w:gallery w:val="placeholder"/>
        </w:category>
        <w:types>
          <w:type w:val="bbPlcHdr"/>
        </w:types>
        <w:behaviors>
          <w:behavior w:val="content"/>
        </w:behaviors>
        <w:guid w:val="{5DAD211F-6D8B-44F8-8902-0B0BA9DA77BA}"/>
      </w:docPartPr>
      <w:docPartBody>
        <w:p w:rsidR="007D6DE3" w:rsidRDefault="007D6DE3" w:rsidP="007D6DE3">
          <w:pPr>
            <w:pStyle w:val="ADC8951C217D437582416F156FBFE079"/>
          </w:pPr>
          <w:r>
            <w:rPr>
              <w:rFonts w:ascii="Arial" w:hAnsi="Arial" w:cs="Arial"/>
            </w:rPr>
            <w:t>_________________</w:t>
          </w:r>
        </w:p>
      </w:docPartBody>
    </w:docPart>
    <w:docPart>
      <w:docPartPr>
        <w:name w:val="C538A56BD3584CED9294F4F19278F12F"/>
        <w:category>
          <w:name w:val="General"/>
          <w:gallery w:val="placeholder"/>
        </w:category>
        <w:types>
          <w:type w:val="bbPlcHdr"/>
        </w:types>
        <w:behaviors>
          <w:behavior w:val="content"/>
        </w:behaviors>
        <w:guid w:val="{514DFDE7-A262-44FC-9B28-53CEE7FE9C62}"/>
      </w:docPartPr>
      <w:docPartBody>
        <w:p w:rsidR="007D6DE3" w:rsidRDefault="007D6DE3" w:rsidP="007D6DE3">
          <w:pPr>
            <w:pStyle w:val="C538A56BD3584CED9294F4F19278F12F"/>
          </w:pPr>
          <w:r>
            <w:rPr>
              <w:rFonts w:ascii="Arial" w:hAnsi="Arial" w:cs="Arial"/>
            </w:rPr>
            <w:t>_________________</w:t>
          </w:r>
        </w:p>
      </w:docPartBody>
    </w:docPart>
    <w:docPart>
      <w:docPartPr>
        <w:name w:val="436132D80CCE41D4B82D9E262FF1A5B8"/>
        <w:category>
          <w:name w:val="General"/>
          <w:gallery w:val="placeholder"/>
        </w:category>
        <w:types>
          <w:type w:val="bbPlcHdr"/>
        </w:types>
        <w:behaviors>
          <w:behavior w:val="content"/>
        </w:behaviors>
        <w:guid w:val="{621817DA-0C14-45FF-9E21-BF5E2D617899}"/>
      </w:docPartPr>
      <w:docPartBody>
        <w:p w:rsidR="007D6DE3" w:rsidRDefault="007D6DE3" w:rsidP="007D6DE3">
          <w:pPr>
            <w:pStyle w:val="436132D80CCE41D4B82D9E262FF1A5B8"/>
          </w:pPr>
          <w:r>
            <w:rPr>
              <w:rFonts w:ascii="Arial" w:hAnsi="Arial" w:cs="Arial"/>
            </w:rPr>
            <w:t>_________________</w:t>
          </w:r>
        </w:p>
      </w:docPartBody>
    </w:docPart>
    <w:docPart>
      <w:docPartPr>
        <w:name w:val="452DFAB2B230462183254492842E3276"/>
        <w:category>
          <w:name w:val="General"/>
          <w:gallery w:val="placeholder"/>
        </w:category>
        <w:types>
          <w:type w:val="bbPlcHdr"/>
        </w:types>
        <w:behaviors>
          <w:behavior w:val="content"/>
        </w:behaviors>
        <w:guid w:val="{56DB9ED5-115D-4C38-B8D9-E0ED2CD6955E}"/>
      </w:docPartPr>
      <w:docPartBody>
        <w:p w:rsidR="007D6DE3" w:rsidRDefault="007D6DE3" w:rsidP="007D6DE3">
          <w:pPr>
            <w:pStyle w:val="452DFAB2B230462183254492842E3276"/>
          </w:pPr>
          <w:r>
            <w:rPr>
              <w:rFonts w:ascii="Arial" w:hAnsi="Arial" w:cs="Arial"/>
              <w:i/>
              <w:iCs/>
              <w:color w:val="808080" w:themeColor="background1" w:themeShade="80"/>
            </w:rPr>
            <w:t>[Sutartį iš bendrovės pusės pasirašančio asmens pareigos, vardas, pavardė]</w:t>
          </w:r>
        </w:p>
      </w:docPartBody>
    </w:docPart>
    <w:docPart>
      <w:docPartPr>
        <w:name w:val="402789FE024B44D58233FBD6A8F485BD"/>
        <w:category>
          <w:name w:val="General"/>
          <w:gallery w:val="placeholder"/>
        </w:category>
        <w:types>
          <w:type w:val="bbPlcHdr"/>
        </w:types>
        <w:behaviors>
          <w:behavior w:val="content"/>
        </w:behaviors>
        <w:guid w:val="{6C9FDD15-2F72-4C53-9661-76F8013F71DC}"/>
      </w:docPartPr>
      <w:docPartBody>
        <w:p w:rsidR="007D6DE3" w:rsidRDefault="007D6DE3" w:rsidP="007D6DE3">
          <w:pPr>
            <w:pStyle w:val="402789FE024B44D58233FBD6A8F485BD"/>
          </w:pPr>
          <w:r>
            <w:rPr>
              <w:rFonts w:ascii="Arial" w:hAnsi="Arial" w:cs="Arial"/>
              <w:i/>
              <w:iCs/>
              <w:color w:val="808080" w:themeColor="background1" w:themeShade="80"/>
            </w:rPr>
            <w:t>[data]</w:t>
          </w:r>
        </w:p>
      </w:docPartBody>
    </w:docPart>
    <w:docPart>
      <w:docPartPr>
        <w:name w:val="F0E2534C5BB243478AA25EFA9F7965E6"/>
        <w:category>
          <w:name w:val="General"/>
          <w:gallery w:val="placeholder"/>
        </w:category>
        <w:types>
          <w:type w:val="bbPlcHdr"/>
        </w:types>
        <w:behaviors>
          <w:behavior w:val="content"/>
        </w:behaviors>
        <w:guid w:val="{ED4BD472-37BA-4B80-8029-6BC5796FE738}"/>
      </w:docPartPr>
      <w:docPartBody>
        <w:p w:rsidR="007D6DE3" w:rsidRDefault="007D6DE3" w:rsidP="007D6DE3">
          <w:pPr>
            <w:pStyle w:val="F0E2534C5BB243478AA25EFA9F7965E6"/>
          </w:pPr>
          <w:r>
            <w:rPr>
              <w:rFonts w:ascii="Arial" w:hAnsi="Arial" w:cs="Arial"/>
              <w:i/>
              <w:iCs/>
              <w:color w:val="808080" w:themeColor="background1" w:themeShade="80"/>
            </w:rPr>
            <w:t>[numeris]</w:t>
          </w:r>
        </w:p>
      </w:docPartBody>
    </w:docPart>
    <w:docPart>
      <w:docPartPr>
        <w:name w:val="870E5D8AB5F9479AB1E791FBED0A7DF9"/>
        <w:category>
          <w:name w:val="General"/>
          <w:gallery w:val="placeholder"/>
        </w:category>
        <w:types>
          <w:type w:val="bbPlcHdr"/>
        </w:types>
        <w:behaviors>
          <w:behavior w:val="content"/>
        </w:behaviors>
        <w:guid w:val="{EEF97D49-7CE4-4096-81FA-C23273F9D66D}"/>
      </w:docPartPr>
      <w:docPartBody>
        <w:p w:rsidR="007D6DE3" w:rsidRDefault="007D6DE3" w:rsidP="007D6DE3">
          <w:pPr>
            <w:pStyle w:val="870E5D8AB5F9479AB1E791FBED0A7DF9"/>
          </w:pPr>
          <w:r>
            <w:rPr>
              <w:rStyle w:val="Strong"/>
              <w:rFonts w:ascii="Arial" w:hAnsi="Arial" w:cs="Arial"/>
              <w:color w:val="333333"/>
            </w:rPr>
            <w:t>[Pavadinimas]</w:t>
          </w:r>
        </w:p>
      </w:docPartBody>
    </w:docPart>
    <w:docPart>
      <w:docPartPr>
        <w:name w:val="DBBFBCF5156E4ACEB69D3E7A438CD9F7"/>
        <w:category>
          <w:name w:val="General"/>
          <w:gallery w:val="placeholder"/>
        </w:category>
        <w:types>
          <w:type w:val="bbPlcHdr"/>
        </w:types>
        <w:behaviors>
          <w:behavior w:val="content"/>
        </w:behaviors>
        <w:guid w:val="{092CD578-4731-46AA-B5CE-1F0B55A759CF}"/>
      </w:docPartPr>
      <w:docPartBody>
        <w:p w:rsidR="007D6DE3" w:rsidRDefault="007D6DE3" w:rsidP="007D6DE3">
          <w:pPr>
            <w:pStyle w:val="DBBFBCF5156E4ACEB69D3E7A438CD9F7"/>
          </w:pPr>
          <w:r>
            <w:rPr>
              <w:rFonts w:ascii="Arial" w:hAnsi="Arial" w:cs="Arial"/>
            </w:rPr>
            <w:t>_________________</w:t>
          </w:r>
        </w:p>
      </w:docPartBody>
    </w:docPart>
    <w:docPart>
      <w:docPartPr>
        <w:name w:val="F1CE8268FAB0432388FD82A77C814298"/>
        <w:category>
          <w:name w:val="General"/>
          <w:gallery w:val="placeholder"/>
        </w:category>
        <w:types>
          <w:type w:val="bbPlcHdr"/>
        </w:types>
        <w:behaviors>
          <w:behavior w:val="content"/>
        </w:behaviors>
        <w:guid w:val="{1BAD88B3-3CEF-40E4-B78C-A6F342E05204}"/>
      </w:docPartPr>
      <w:docPartBody>
        <w:p w:rsidR="007D6DE3" w:rsidRDefault="007D6DE3" w:rsidP="007D6DE3">
          <w:pPr>
            <w:pStyle w:val="F1CE8268FAB0432388FD82A77C814298"/>
          </w:pPr>
          <w:r>
            <w:rPr>
              <w:rFonts w:ascii="Arial" w:hAnsi="Arial" w:cs="Arial"/>
            </w:rPr>
            <w:t>_________________</w:t>
          </w:r>
        </w:p>
      </w:docPartBody>
    </w:docPart>
    <w:docPart>
      <w:docPartPr>
        <w:name w:val="4C9575DBB63F4EFF9BEC683F48B15FEF"/>
        <w:category>
          <w:name w:val="General"/>
          <w:gallery w:val="placeholder"/>
        </w:category>
        <w:types>
          <w:type w:val="bbPlcHdr"/>
        </w:types>
        <w:behaviors>
          <w:behavior w:val="content"/>
        </w:behaviors>
        <w:guid w:val="{630E2BBF-C137-4DE5-A4EC-4B7E8389903C}"/>
      </w:docPartPr>
      <w:docPartBody>
        <w:p w:rsidR="007D6DE3" w:rsidRDefault="007D6DE3" w:rsidP="007D6DE3">
          <w:pPr>
            <w:pStyle w:val="4C9575DBB63F4EFF9BEC683F48B15FEF"/>
          </w:pPr>
          <w:r>
            <w:rPr>
              <w:rFonts w:ascii="Arial" w:hAnsi="Arial" w:cs="Arial"/>
            </w:rPr>
            <w:t>_________________</w:t>
          </w:r>
        </w:p>
      </w:docPartBody>
    </w:docPart>
    <w:docPart>
      <w:docPartPr>
        <w:name w:val="9F0182303C3349819B5635C52F9F50BC"/>
        <w:category>
          <w:name w:val="General"/>
          <w:gallery w:val="placeholder"/>
        </w:category>
        <w:types>
          <w:type w:val="bbPlcHdr"/>
        </w:types>
        <w:behaviors>
          <w:behavior w:val="content"/>
        </w:behaviors>
        <w:guid w:val="{42E8F17B-7005-4EDC-8AB8-8C84BACBFF96}"/>
      </w:docPartPr>
      <w:docPartBody>
        <w:p w:rsidR="007D6DE3" w:rsidRDefault="007D6DE3" w:rsidP="007D6DE3">
          <w:pPr>
            <w:pStyle w:val="9F0182303C3349819B5635C52F9F50BC"/>
          </w:pPr>
          <w:r>
            <w:rPr>
              <w:rFonts w:ascii="Arial" w:hAnsi="Arial" w:cs="Arial"/>
              <w:i/>
              <w:iCs/>
              <w:color w:val="808080" w:themeColor="background1" w:themeShade="80"/>
            </w:rPr>
            <w:t>[Sutartį iš bendrovės pusės pasirašančio asmens pareigos, vardas, pavardė]</w:t>
          </w:r>
        </w:p>
      </w:docPartBody>
    </w:docPart>
    <w:docPart>
      <w:docPartPr>
        <w:name w:val="89C00A7BD2694DA68A9EF748037EC796"/>
        <w:category>
          <w:name w:val="General"/>
          <w:gallery w:val="placeholder"/>
        </w:category>
        <w:types>
          <w:type w:val="bbPlcHdr"/>
        </w:types>
        <w:behaviors>
          <w:behavior w:val="content"/>
        </w:behaviors>
        <w:guid w:val="{884A235F-6B8D-4930-A158-165FFAE7CD90}"/>
      </w:docPartPr>
      <w:docPartBody>
        <w:p w:rsidR="007D6DE3" w:rsidRDefault="007D6DE3" w:rsidP="007D6DE3">
          <w:pPr>
            <w:pStyle w:val="89C00A7BD2694DA68A9EF748037EC796"/>
          </w:pPr>
          <w:r>
            <w:rPr>
              <w:rFonts w:ascii="Arial" w:hAnsi="Arial" w:cs="Arial"/>
              <w:i/>
              <w:iCs/>
              <w:color w:val="808080" w:themeColor="background1" w:themeShade="80"/>
            </w:rPr>
            <w:t>[atstovavimo pagrindas]</w:t>
          </w:r>
        </w:p>
      </w:docPartBody>
    </w:docPart>
    <w:docPart>
      <w:docPartPr>
        <w:name w:val="C2E6775526CF412083BBD46D3505EFFB"/>
        <w:category>
          <w:name w:val="General"/>
          <w:gallery w:val="placeholder"/>
        </w:category>
        <w:types>
          <w:type w:val="bbPlcHdr"/>
        </w:types>
        <w:behaviors>
          <w:behavior w:val="content"/>
        </w:behaviors>
        <w:guid w:val="{CE863418-971D-4BBD-AAEB-522B2E8FB1E7}"/>
      </w:docPartPr>
      <w:docPartBody>
        <w:p w:rsidR="007D6DE3" w:rsidRDefault="007D6DE3" w:rsidP="007D6DE3">
          <w:pPr>
            <w:pStyle w:val="C2E6775526CF412083BBD46D3505EFFB"/>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A9A14F2411CD4C6680CD1676FE44B3D0"/>
        <w:category>
          <w:name w:val="General"/>
          <w:gallery w:val="placeholder"/>
        </w:category>
        <w:types>
          <w:type w:val="bbPlcHdr"/>
        </w:types>
        <w:behaviors>
          <w:behavior w:val="content"/>
        </w:behaviors>
        <w:guid w:val="{4D8B628B-BE5A-4D9D-BFD5-5A9FC22705FB}"/>
      </w:docPartPr>
      <w:docPartBody>
        <w:p w:rsidR="007D6DE3" w:rsidRDefault="007D6DE3" w:rsidP="007D6DE3">
          <w:pPr>
            <w:pStyle w:val="A9A14F2411CD4C6680CD1676FE44B3D0"/>
          </w:pPr>
          <w:r w:rsidRPr="48609D98">
            <w:rPr>
              <w:rFonts w:ascii="Arial" w:hAnsi="Arial" w:cs="Arial"/>
              <w:color w:val="FF0000"/>
            </w:rPr>
            <w:t>[Pasirinkite]</w:t>
          </w:r>
        </w:p>
      </w:docPartBody>
    </w:docPart>
    <w:docPart>
      <w:docPartPr>
        <w:name w:val="8065B728926D4B8BBDE288BD5E2CF239"/>
        <w:category>
          <w:name w:val="General"/>
          <w:gallery w:val="placeholder"/>
        </w:category>
        <w:types>
          <w:type w:val="bbPlcHdr"/>
        </w:types>
        <w:behaviors>
          <w:behavior w:val="content"/>
        </w:behaviors>
        <w:guid w:val="{1DC53512-86C0-45EF-AAFB-E139FEDCDC1F}"/>
      </w:docPartPr>
      <w:docPartBody>
        <w:p w:rsidR="007D6DE3" w:rsidRDefault="007D6DE3" w:rsidP="007D6DE3">
          <w:pPr>
            <w:pStyle w:val="8065B728926D4B8BBDE288BD5E2CF239"/>
          </w:pPr>
          <w:r w:rsidRPr="003752A6">
            <w:rPr>
              <w:rFonts w:ascii="Arial" w:hAnsi="Arial" w:cs="Arial"/>
              <w:bCs/>
              <w:color w:val="FF0000"/>
            </w:rPr>
            <w:t>[Pasirinkite]</w:t>
          </w:r>
        </w:p>
      </w:docPartBody>
    </w:docPart>
    <w:docPart>
      <w:docPartPr>
        <w:name w:val="B793C1AEF2C64D4B959F507F36921E27"/>
        <w:category>
          <w:name w:val="General"/>
          <w:gallery w:val="placeholder"/>
        </w:category>
        <w:types>
          <w:type w:val="bbPlcHdr"/>
        </w:types>
        <w:behaviors>
          <w:behavior w:val="content"/>
        </w:behaviors>
        <w:guid w:val="{01BB3B06-0BCC-46C0-AC80-DA5F77457523}"/>
      </w:docPartPr>
      <w:docPartBody>
        <w:p w:rsidR="007D6DE3" w:rsidRDefault="007D6DE3" w:rsidP="007D6DE3">
          <w:pPr>
            <w:pStyle w:val="B793C1AEF2C64D4B959F507F36921E27"/>
          </w:pPr>
          <w:r w:rsidRPr="003752A6">
            <w:rPr>
              <w:rFonts w:ascii="Arial" w:hAnsi="Arial" w:cs="Arial"/>
              <w:bCs/>
              <w:color w:val="FF0000"/>
            </w:rPr>
            <w:t>[Pasirinkite]</w:t>
          </w:r>
        </w:p>
      </w:docPartBody>
    </w:docPart>
    <w:docPart>
      <w:docPartPr>
        <w:name w:val="1DD9E805FFB847A7BE2643403E0D9FB7"/>
        <w:category>
          <w:name w:val="General"/>
          <w:gallery w:val="placeholder"/>
        </w:category>
        <w:types>
          <w:type w:val="bbPlcHdr"/>
        </w:types>
        <w:behaviors>
          <w:behavior w:val="content"/>
        </w:behaviors>
        <w:guid w:val="{45515222-B332-449C-AE5A-400F81A78E39}"/>
      </w:docPartPr>
      <w:docPartBody>
        <w:p w:rsidR="007D6DE3" w:rsidRDefault="007D6DE3" w:rsidP="007D6DE3">
          <w:pPr>
            <w:pStyle w:val="1DD9E805FFB847A7BE2643403E0D9FB7"/>
          </w:pPr>
          <w:r w:rsidRPr="003752A6">
            <w:rPr>
              <w:rFonts w:ascii="Arial" w:hAnsi="Arial" w:cs="Arial"/>
              <w:bCs/>
              <w:color w:val="FF0000"/>
            </w:rPr>
            <w:t>[Pasirinkite]</w:t>
          </w:r>
        </w:p>
      </w:docPartBody>
    </w:docPart>
    <w:docPart>
      <w:docPartPr>
        <w:name w:val="E905836C082549F5919B03EA06435B7D"/>
        <w:category>
          <w:name w:val="General"/>
          <w:gallery w:val="placeholder"/>
        </w:category>
        <w:types>
          <w:type w:val="bbPlcHdr"/>
        </w:types>
        <w:behaviors>
          <w:behavior w:val="content"/>
        </w:behaviors>
        <w:guid w:val="{B3DBD8CB-5352-4F37-8767-09D8483DBAF1}"/>
      </w:docPartPr>
      <w:docPartBody>
        <w:p w:rsidR="007D6DE3" w:rsidRDefault="007D6DE3" w:rsidP="007D6DE3">
          <w:pPr>
            <w:pStyle w:val="E905836C082549F5919B03EA06435B7D"/>
          </w:pPr>
          <w:r w:rsidRPr="003752A6">
            <w:rPr>
              <w:rFonts w:ascii="Arial" w:hAnsi="Arial" w:cs="Arial"/>
              <w:bCs/>
              <w:color w:val="FF0000"/>
            </w:rPr>
            <w:t>[Pasirinkite]</w:t>
          </w:r>
        </w:p>
      </w:docPartBody>
    </w:docPart>
    <w:docPart>
      <w:docPartPr>
        <w:name w:val="DF980A0BD61A478CB2E08066B334A252"/>
        <w:category>
          <w:name w:val="General"/>
          <w:gallery w:val="placeholder"/>
        </w:category>
        <w:types>
          <w:type w:val="bbPlcHdr"/>
        </w:types>
        <w:behaviors>
          <w:behavior w:val="content"/>
        </w:behaviors>
        <w:guid w:val="{5287E94D-91DD-4669-947F-D7A8629862E5}"/>
      </w:docPartPr>
      <w:docPartBody>
        <w:p w:rsidR="00BB245B" w:rsidRDefault="00BB245B" w:rsidP="00BB245B">
          <w:pPr>
            <w:pStyle w:val="DF980A0BD61A478CB2E08066B334A252"/>
          </w:pPr>
          <w:r>
            <w:rPr>
              <w:rFonts w:ascii="Arial" w:hAnsi="Arial"/>
              <w:i/>
              <w:color w:val="808080" w:themeColor="background1" w:themeShade="80"/>
            </w:rPr>
            <w:t>[name, surname and position of the person signing the Contract on behalf of the company]</w:t>
          </w:r>
        </w:p>
      </w:docPartBody>
    </w:docPart>
    <w:docPart>
      <w:docPartPr>
        <w:name w:val="04A0C47F2A334DE1A1E5FE934E241B35"/>
        <w:category>
          <w:name w:val="General"/>
          <w:gallery w:val="placeholder"/>
        </w:category>
        <w:types>
          <w:type w:val="bbPlcHdr"/>
        </w:types>
        <w:behaviors>
          <w:behavior w:val="content"/>
        </w:behaviors>
        <w:guid w:val="{1538F4AE-8ECA-4B92-A828-CEF13DBF59C6}"/>
      </w:docPartPr>
      <w:docPartBody>
        <w:p w:rsidR="00BB245B" w:rsidRDefault="00BB245B" w:rsidP="00BB245B">
          <w:pPr>
            <w:pStyle w:val="04A0C47F2A334DE1A1E5FE934E241B35"/>
          </w:pPr>
          <w:r>
            <w:rPr>
              <w:rFonts w:ascii="Arial" w:hAnsi="Arial"/>
              <w:i/>
              <w:color w:val="808080" w:themeColor="background1" w:themeShade="80"/>
            </w:rPr>
            <w:t>[basis of representation]</w:t>
          </w:r>
        </w:p>
      </w:docPartBody>
    </w:docPart>
    <w:docPart>
      <w:docPartPr>
        <w:name w:val="BFC726CC7B0E4BE785D21AB688F24CBA"/>
        <w:category>
          <w:name w:val="General"/>
          <w:gallery w:val="placeholder"/>
        </w:category>
        <w:types>
          <w:type w:val="bbPlcHdr"/>
        </w:types>
        <w:behaviors>
          <w:behavior w:val="content"/>
        </w:behaviors>
        <w:guid w:val="{DA729983-87EC-4DEA-BFF2-21C2A766B737}"/>
      </w:docPartPr>
      <w:docPartBody>
        <w:p w:rsidR="00BB245B" w:rsidRDefault="00BB245B" w:rsidP="00BB245B">
          <w:pPr>
            <w:pStyle w:val="BFC726CC7B0E4BE785D21AB688F24CBA"/>
          </w:pPr>
          <w:r>
            <w:rPr>
              <w:rStyle w:val="PlaceholderText"/>
              <w:rFonts w:ascii="Arial" w:hAnsi="Arial"/>
            </w:rPr>
            <w:t>______________________</w:t>
          </w:r>
        </w:p>
      </w:docPartBody>
    </w:docPart>
    <w:docPart>
      <w:docPartPr>
        <w:name w:val="F48B19F013CB402AA6433BF7EA20E2E5"/>
        <w:category>
          <w:name w:val="General"/>
          <w:gallery w:val="placeholder"/>
        </w:category>
        <w:types>
          <w:type w:val="bbPlcHdr"/>
        </w:types>
        <w:behaviors>
          <w:behavior w:val="content"/>
        </w:behaviors>
        <w:guid w:val="{3F3ABC1E-0167-46F3-84EF-832F02FC87A6}"/>
      </w:docPartPr>
      <w:docPartBody>
        <w:p w:rsidR="00BB245B" w:rsidRDefault="00BB245B" w:rsidP="00BB245B">
          <w:pPr>
            <w:pStyle w:val="F48B19F013CB402AA6433BF7EA20E2E5"/>
          </w:pPr>
          <w:r>
            <w:rPr>
              <w:rFonts w:ascii="Arial" w:hAnsi="Arial"/>
            </w:rPr>
            <w:t>_________________</w:t>
          </w:r>
        </w:p>
      </w:docPartBody>
    </w:docPart>
    <w:docPart>
      <w:docPartPr>
        <w:name w:val="EBC3D2995FFD46B0A4EFF98FCFF2E414"/>
        <w:category>
          <w:name w:val="General"/>
          <w:gallery w:val="placeholder"/>
        </w:category>
        <w:types>
          <w:type w:val="bbPlcHdr"/>
        </w:types>
        <w:behaviors>
          <w:behavior w:val="content"/>
        </w:behaviors>
        <w:guid w:val="{AAC64673-35BC-4909-849C-FB2B7D250DD2}"/>
      </w:docPartPr>
      <w:docPartBody>
        <w:p w:rsidR="00BB245B" w:rsidRDefault="00BB245B" w:rsidP="00BB245B">
          <w:pPr>
            <w:pStyle w:val="EBC3D2995FFD46B0A4EFF98FCFF2E414"/>
          </w:pPr>
          <w:r>
            <w:rPr>
              <w:rFonts w:ascii="Arial" w:hAnsi="Arial"/>
            </w:rPr>
            <w:t>_________________</w:t>
          </w:r>
        </w:p>
      </w:docPartBody>
    </w:docPart>
    <w:docPart>
      <w:docPartPr>
        <w:name w:val="B608FD90FDC941DBA6E9F2D5F4BB5A5B"/>
        <w:category>
          <w:name w:val="General"/>
          <w:gallery w:val="placeholder"/>
        </w:category>
        <w:types>
          <w:type w:val="bbPlcHdr"/>
        </w:types>
        <w:behaviors>
          <w:behavior w:val="content"/>
        </w:behaviors>
        <w:guid w:val="{D1F0CBDE-5557-48BB-BA4B-4C2E5CF00BF2}"/>
      </w:docPartPr>
      <w:docPartBody>
        <w:p w:rsidR="00BB245B" w:rsidRDefault="00BB245B" w:rsidP="00BB245B">
          <w:pPr>
            <w:pStyle w:val="B608FD90FDC941DBA6E9F2D5F4BB5A5B"/>
          </w:pPr>
          <w:r>
            <w:rPr>
              <w:rFonts w:ascii="Arial" w:hAnsi="Arial"/>
            </w:rPr>
            <w:t>_________________</w:t>
          </w:r>
        </w:p>
      </w:docPartBody>
    </w:docPart>
    <w:docPart>
      <w:docPartPr>
        <w:name w:val="21B9986AD33D478AB986283F101CF2B9"/>
        <w:category>
          <w:name w:val="General"/>
          <w:gallery w:val="placeholder"/>
        </w:category>
        <w:types>
          <w:type w:val="bbPlcHdr"/>
        </w:types>
        <w:behaviors>
          <w:behavior w:val="content"/>
        </w:behaviors>
        <w:guid w:val="{D0794198-7839-4460-B5AA-B1FD6FEFEE2C}"/>
      </w:docPartPr>
      <w:docPartBody>
        <w:p w:rsidR="00BB245B" w:rsidRDefault="00BB245B" w:rsidP="00BB245B">
          <w:pPr>
            <w:pStyle w:val="21B9986AD33D478AB986283F101CF2B9"/>
          </w:pPr>
          <w:r>
            <w:rPr>
              <w:rStyle w:val="PlaceholderText"/>
              <w:rFonts w:ascii="Arial" w:hAnsi="Arial"/>
            </w:rPr>
            <w:t>______________________</w:t>
          </w:r>
        </w:p>
      </w:docPartBody>
    </w:docPart>
    <w:docPart>
      <w:docPartPr>
        <w:name w:val="A54B2027EC034DB6951F54AAB8CAECF0"/>
        <w:category>
          <w:name w:val="General"/>
          <w:gallery w:val="placeholder"/>
        </w:category>
        <w:types>
          <w:type w:val="bbPlcHdr"/>
        </w:types>
        <w:behaviors>
          <w:behavior w:val="content"/>
        </w:behaviors>
        <w:guid w:val="{4EB098D4-5F3C-43BF-9D00-A3F55E9F93B8}"/>
      </w:docPartPr>
      <w:docPartBody>
        <w:p w:rsidR="00BB245B" w:rsidRDefault="00BB245B" w:rsidP="00BB245B">
          <w:pPr>
            <w:pStyle w:val="A54B2027EC034DB6951F54AAB8CAECF0"/>
          </w:pPr>
          <w:r>
            <w:rPr>
              <w:rFonts w:ascii="Arial" w:hAnsi="Arial"/>
            </w:rPr>
            <w:t>_________________</w:t>
          </w:r>
        </w:p>
      </w:docPartBody>
    </w:docPart>
    <w:docPart>
      <w:docPartPr>
        <w:name w:val="88A4A96511A544C7946CE2915F7DC7B4"/>
        <w:category>
          <w:name w:val="General"/>
          <w:gallery w:val="placeholder"/>
        </w:category>
        <w:types>
          <w:type w:val="bbPlcHdr"/>
        </w:types>
        <w:behaviors>
          <w:behavior w:val="content"/>
        </w:behaviors>
        <w:guid w:val="{FB823D9A-05CC-4A2F-83ED-D38B29EB1BFB}"/>
      </w:docPartPr>
      <w:docPartBody>
        <w:p w:rsidR="00BB245B" w:rsidRDefault="00BB245B" w:rsidP="00BB245B">
          <w:pPr>
            <w:pStyle w:val="88A4A96511A544C7946CE2915F7DC7B4"/>
          </w:pPr>
          <w:r>
            <w:rPr>
              <w:rFonts w:ascii="Arial" w:hAnsi="Arial"/>
            </w:rPr>
            <w:t>_________________</w:t>
          </w:r>
        </w:p>
      </w:docPartBody>
    </w:docPart>
    <w:docPart>
      <w:docPartPr>
        <w:name w:val="BD49EE1F6D9B4664943D64EA6FD34FFD"/>
        <w:category>
          <w:name w:val="General"/>
          <w:gallery w:val="placeholder"/>
        </w:category>
        <w:types>
          <w:type w:val="bbPlcHdr"/>
        </w:types>
        <w:behaviors>
          <w:behavior w:val="content"/>
        </w:behaviors>
        <w:guid w:val="{812F4E22-26B2-412C-B7D9-A464D3B3B45E}"/>
      </w:docPartPr>
      <w:docPartBody>
        <w:p w:rsidR="00BB245B" w:rsidRDefault="00BB245B" w:rsidP="00BB245B">
          <w:pPr>
            <w:pStyle w:val="BD49EE1F6D9B4664943D64EA6FD34FFD"/>
          </w:pPr>
          <w:r>
            <w:rPr>
              <w:rFonts w:ascii="Arial" w:hAnsi="Arial"/>
            </w:rPr>
            <w:t>_________________</w:t>
          </w:r>
        </w:p>
      </w:docPartBody>
    </w:docPart>
    <w:docPart>
      <w:docPartPr>
        <w:name w:val="D1055DDEEF714A9D860E3D9F91845A48"/>
        <w:category>
          <w:name w:val="General"/>
          <w:gallery w:val="placeholder"/>
        </w:category>
        <w:types>
          <w:type w:val="bbPlcHdr"/>
        </w:types>
        <w:behaviors>
          <w:behavior w:val="content"/>
        </w:behaviors>
        <w:guid w:val="{A1DBE9F7-86C2-4BD6-A043-8CD54C17A44E}"/>
      </w:docPartPr>
      <w:docPartBody>
        <w:p w:rsidR="00BB245B" w:rsidRDefault="00BB245B" w:rsidP="00BB245B">
          <w:pPr>
            <w:pStyle w:val="D1055DDEEF714A9D860E3D9F91845A48"/>
          </w:pPr>
          <w:r>
            <w:rPr>
              <w:rFonts w:ascii="Arial" w:hAnsi="Arial"/>
              <w:i/>
              <w:color w:val="808080" w:themeColor="background1" w:themeShade="80"/>
            </w:rPr>
            <w:t>[name, surname and position of the person signing the Contract on behalf of the company]</w:t>
          </w:r>
        </w:p>
      </w:docPartBody>
    </w:docPart>
    <w:docPart>
      <w:docPartPr>
        <w:name w:val="80F9DE0EA4BD423A963C6B10DD70B2F9"/>
        <w:category>
          <w:name w:val="General"/>
          <w:gallery w:val="placeholder"/>
        </w:category>
        <w:types>
          <w:type w:val="bbPlcHdr"/>
        </w:types>
        <w:behaviors>
          <w:behavior w:val="content"/>
        </w:behaviors>
        <w:guid w:val="{DBDDBAA4-AF75-4404-8775-E5C54C798B77}"/>
      </w:docPartPr>
      <w:docPartBody>
        <w:p w:rsidR="00BB245B" w:rsidRDefault="00BB245B" w:rsidP="00BB245B">
          <w:pPr>
            <w:pStyle w:val="80F9DE0EA4BD423A963C6B10DD70B2F9"/>
          </w:pPr>
          <w:r>
            <w:rPr>
              <w:rFonts w:ascii="Arial" w:hAnsi="Arial"/>
              <w:i/>
              <w:color w:val="808080" w:themeColor="background1" w:themeShade="80"/>
            </w:rPr>
            <w:t>[date]</w:t>
          </w:r>
        </w:p>
      </w:docPartBody>
    </w:docPart>
    <w:docPart>
      <w:docPartPr>
        <w:name w:val="3686FD77D1634CB7B65E4722AE2FC191"/>
        <w:category>
          <w:name w:val="General"/>
          <w:gallery w:val="placeholder"/>
        </w:category>
        <w:types>
          <w:type w:val="bbPlcHdr"/>
        </w:types>
        <w:behaviors>
          <w:behavior w:val="content"/>
        </w:behaviors>
        <w:guid w:val="{40CEC72F-2377-4098-9CBE-F13112E1B739}"/>
      </w:docPartPr>
      <w:docPartBody>
        <w:p w:rsidR="00BB245B" w:rsidRDefault="00BB245B" w:rsidP="00BB245B">
          <w:pPr>
            <w:pStyle w:val="3686FD77D1634CB7B65E4722AE2FC191"/>
          </w:pPr>
          <w:r>
            <w:rPr>
              <w:rFonts w:ascii="Arial" w:hAnsi="Arial"/>
              <w:i/>
              <w:color w:val="808080" w:themeColor="background1" w:themeShade="80"/>
            </w:rPr>
            <w:t>[number]</w:t>
          </w:r>
        </w:p>
      </w:docPartBody>
    </w:docPart>
    <w:docPart>
      <w:docPartPr>
        <w:name w:val="FE031191512A41E6A9BB7FC09C9436DF"/>
        <w:category>
          <w:name w:val="General"/>
          <w:gallery w:val="placeholder"/>
        </w:category>
        <w:types>
          <w:type w:val="bbPlcHdr"/>
        </w:types>
        <w:behaviors>
          <w:behavior w:val="content"/>
        </w:behaviors>
        <w:guid w:val="{11037DFF-5835-4DE7-8608-F239335CC09B}"/>
      </w:docPartPr>
      <w:docPartBody>
        <w:p w:rsidR="00BB245B" w:rsidRDefault="00BB245B" w:rsidP="00BB245B">
          <w:pPr>
            <w:pStyle w:val="FE031191512A41E6A9BB7FC09C9436DF"/>
          </w:pPr>
          <w:r>
            <w:rPr>
              <w:rStyle w:val="Strong"/>
              <w:rFonts w:ascii="Arial" w:hAnsi="Arial"/>
              <w:color w:val="333333"/>
            </w:rPr>
            <w:t>[Name]</w:t>
          </w:r>
        </w:p>
      </w:docPartBody>
    </w:docPart>
    <w:docPart>
      <w:docPartPr>
        <w:name w:val="38282A56421943FD83F26A18227FC2BE"/>
        <w:category>
          <w:name w:val="General"/>
          <w:gallery w:val="placeholder"/>
        </w:category>
        <w:types>
          <w:type w:val="bbPlcHdr"/>
        </w:types>
        <w:behaviors>
          <w:behavior w:val="content"/>
        </w:behaviors>
        <w:guid w:val="{4CDF9511-3CAA-4014-920D-BB11B5C7EBD2}"/>
      </w:docPartPr>
      <w:docPartBody>
        <w:p w:rsidR="00BB245B" w:rsidRDefault="00BB245B" w:rsidP="00BB245B">
          <w:pPr>
            <w:pStyle w:val="38282A56421943FD83F26A18227FC2BE"/>
          </w:pPr>
          <w:r>
            <w:rPr>
              <w:rFonts w:ascii="Arial" w:hAnsi="Arial"/>
            </w:rPr>
            <w:t>_________________</w:t>
          </w:r>
        </w:p>
      </w:docPartBody>
    </w:docPart>
    <w:docPart>
      <w:docPartPr>
        <w:name w:val="BFBE3BBAD49142F8A1544B98E1A47A76"/>
        <w:category>
          <w:name w:val="General"/>
          <w:gallery w:val="placeholder"/>
        </w:category>
        <w:types>
          <w:type w:val="bbPlcHdr"/>
        </w:types>
        <w:behaviors>
          <w:behavior w:val="content"/>
        </w:behaviors>
        <w:guid w:val="{2395DCED-C439-4FC8-86F5-D948D8E35A89}"/>
      </w:docPartPr>
      <w:docPartBody>
        <w:p w:rsidR="00BB245B" w:rsidRDefault="00BB245B" w:rsidP="00BB245B">
          <w:pPr>
            <w:pStyle w:val="BFBE3BBAD49142F8A1544B98E1A47A76"/>
          </w:pPr>
          <w:r>
            <w:rPr>
              <w:rFonts w:ascii="Arial" w:hAnsi="Arial"/>
            </w:rPr>
            <w:t>_________________</w:t>
          </w:r>
        </w:p>
      </w:docPartBody>
    </w:docPart>
    <w:docPart>
      <w:docPartPr>
        <w:name w:val="2DBBC1685CE44F90AE55A690A727EF1A"/>
        <w:category>
          <w:name w:val="General"/>
          <w:gallery w:val="placeholder"/>
        </w:category>
        <w:types>
          <w:type w:val="bbPlcHdr"/>
        </w:types>
        <w:behaviors>
          <w:behavior w:val="content"/>
        </w:behaviors>
        <w:guid w:val="{A83B1F50-E7CA-4B1E-98D9-DDFB7FCC57AC}"/>
      </w:docPartPr>
      <w:docPartBody>
        <w:p w:rsidR="00BB245B" w:rsidRDefault="00BB245B" w:rsidP="00BB245B">
          <w:pPr>
            <w:pStyle w:val="2DBBC1685CE44F90AE55A690A727EF1A"/>
          </w:pPr>
          <w:r>
            <w:rPr>
              <w:rFonts w:ascii="Arial" w:hAnsi="Arial"/>
            </w:rPr>
            <w:t>_________________</w:t>
          </w:r>
        </w:p>
      </w:docPartBody>
    </w:docPart>
    <w:docPart>
      <w:docPartPr>
        <w:name w:val="81CD7544979E4603B9FA3DD46BFA8AAD"/>
        <w:category>
          <w:name w:val="General"/>
          <w:gallery w:val="placeholder"/>
        </w:category>
        <w:types>
          <w:type w:val="bbPlcHdr"/>
        </w:types>
        <w:behaviors>
          <w:behavior w:val="content"/>
        </w:behaviors>
        <w:guid w:val="{E2C1950C-3E98-4C26-A87D-A8026A0C55F3}"/>
      </w:docPartPr>
      <w:docPartBody>
        <w:p w:rsidR="00BB245B" w:rsidRDefault="00BB245B" w:rsidP="00BB245B">
          <w:pPr>
            <w:pStyle w:val="81CD7544979E4603B9FA3DD46BFA8AAD"/>
          </w:pPr>
          <w:r>
            <w:rPr>
              <w:rFonts w:ascii="Arial" w:hAnsi="Arial"/>
              <w:i/>
              <w:color w:val="808080" w:themeColor="background1" w:themeShade="80"/>
            </w:rPr>
            <w:t>[name, surname and position of the person signing the Contract on behalf of the company]</w:t>
          </w:r>
        </w:p>
      </w:docPartBody>
    </w:docPart>
    <w:docPart>
      <w:docPartPr>
        <w:name w:val="DD3DAC76AC294E169731D80E92FC2706"/>
        <w:category>
          <w:name w:val="General"/>
          <w:gallery w:val="placeholder"/>
        </w:category>
        <w:types>
          <w:type w:val="bbPlcHdr"/>
        </w:types>
        <w:behaviors>
          <w:behavior w:val="content"/>
        </w:behaviors>
        <w:guid w:val="{EF6B4636-E5FD-4EA0-8A42-E92818A0F106}"/>
      </w:docPartPr>
      <w:docPartBody>
        <w:p w:rsidR="00BB245B" w:rsidRDefault="00BB245B" w:rsidP="00BB245B">
          <w:pPr>
            <w:pStyle w:val="DD3DAC76AC294E169731D80E92FC2706"/>
          </w:pPr>
          <w:r>
            <w:rPr>
              <w:rFonts w:ascii="Arial" w:hAnsi="Arial"/>
              <w:i/>
              <w:color w:val="808080" w:themeColor="background1" w:themeShade="80"/>
            </w:rPr>
            <w:t>[basis of representation]</w:t>
          </w:r>
        </w:p>
      </w:docPartBody>
    </w:docPart>
    <w:docPart>
      <w:docPartPr>
        <w:name w:val="AF29BBCDB8314A7BA5792ED15831677C"/>
        <w:category>
          <w:name w:val="General"/>
          <w:gallery w:val="placeholder"/>
        </w:category>
        <w:types>
          <w:type w:val="bbPlcHdr"/>
        </w:types>
        <w:behaviors>
          <w:behavior w:val="content"/>
        </w:behaviors>
        <w:guid w:val="{BD048391-1482-41A1-BE88-BD705EEADCB3}"/>
      </w:docPartPr>
      <w:docPartBody>
        <w:p w:rsidR="00BB245B" w:rsidRDefault="00BB245B" w:rsidP="00BB245B">
          <w:pPr>
            <w:pStyle w:val="AF29BBCDB8314A7BA5792ED15831677C"/>
          </w:pPr>
          <w:r>
            <w:rPr>
              <w:rFonts w:ascii="Arial" w:hAnsi="Arial"/>
              <w:color w:val="FF0000"/>
            </w:rPr>
            <w:t>[Select]</w:t>
          </w:r>
        </w:p>
      </w:docPartBody>
    </w:docPart>
    <w:docPart>
      <w:docPartPr>
        <w:name w:val="9EDC0061D3E041219352E39004930921"/>
        <w:category>
          <w:name w:val="General"/>
          <w:gallery w:val="placeholder"/>
        </w:category>
        <w:types>
          <w:type w:val="bbPlcHdr"/>
        </w:types>
        <w:behaviors>
          <w:behavior w:val="content"/>
        </w:behaviors>
        <w:guid w:val="{1604DDBC-F296-4BEF-8270-46721D274ABB}"/>
      </w:docPartPr>
      <w:docPartBody>
        <w:p w:rsidR="00BB245B" w:rsidRDefault="00BB245B" w:rsidP="00BB245B">
          <w:pPr>
            <w:pStyle w:val="9EDC0061D3E041219352E39004930921"/>
          </w:pPr>
          <w:r>
            <w:rPr>
              <w:rFonts w:ascii="Arial" w:hAnsi="Arial"/>
              <w:color w:val="FF0000"/>
            </w:rPr>
            <w:t>[Select]</w:t>
          </w:r>
        </w:p>
      </w:docPartBody>
    </w:docPart>
    <w:docPart>
      <w:docPartPr>
        <w:name w:val="D420FD7B7BFF4AAB84CDF5CF679E2F46"/>
        <w:category>
          <w:name w:val="General"/>
          <w:gallery w:val="placeholder"/>
        </w:category>
        <w:types>
          <w:type w:val="bbPlcHdr"/>
        </w:types>
        <w:behaviors>
          <w:behavior w:val="content"/>
        </w:behaviors>
        <w:guid w:val="{492666F7-3654-4444-902E-99E817B89970}"/>
      </w:docPartPr>
      <w:docPartBody>
        <w:p w:rsidR="00BB245B" w:rsidRDefault="00BB245B" w:rsidP="00BB245B">
          <w:pPr>
            <w:pStyle w:val="D420FD7B7BFF4AAB84CDF5CF679E2F46"/>
          </w:pPr>
          <w:r>
            <w:rPr>
              <w:rFonts w:ascii="Arial" w:hAnsi="Arial"/>
              <w:color w:val="FF0000"/>
            </w:rPr>
            <w:t>[Select]</w:t>
          </w:r>
        </w:p>
      </w:docPartBody>
    </w:docPart>
    <w:docPart>
      <w:docPartPr>
        <w:name w:val="51966ECB5803462EA44587A3B0A02678"/>
        <w:category>
          <w:name w:val="General"/>
          <w:gallery w:val="placeholder"/>
        </w:category>
        <w:types>
          <w:type w:val="bbPlcHdr"/>
        </w:types>
        <w:behaviors>
          <w:behavior w:val="content"/>
        </w:behaviors>
        <w:guid w:val="{BD3D9A0D-3C2A-42D1-B3CA-EFFB056C28E9}"/>
      </w:docPartPr>
      <w:docPartBody>
        <w:p w:rsidR="00BB245B" w:rsidRDefault="00BB245B" w:rsidP="00BB245B">
          <w:pPr>
            <w:pStyle w:val="51966ECB5803462EA44587A3B0A02678"/>
          </w:pPr>
          <w:r>
            <w:rPr>
              <w:rFonts w:ascii="Arial" w:hAnsi="Arial"/>
              <w:color w:val="FF0000"/>
            </w:rPr>
            <w:t>[Select]</w:t>
          </w:r>
        </w:p>
      </w:docPartBody>
    </w:docPart>
    <w:docPart>
      <w:docPartPr>
        <w:name w:val="DAED520287564AA48FB7D3CFC9167328"/>
        <w:category>
          <w:name w:val="General"/>
          <w:gallery w:val="placeholder"/>
        </w:category>
        <w:types>
          <w:type w:val="bbPlcHdr"/>
        </w:types>
        <w:behaviors>
          <w:behavior w:val="content"/>
        </w:behaviors>
        <w:guid w:val="{D647F4FD-E2D6-4BC4-8799-726800BB3E1B}"/>
      </w:docPartPr>
      <w:docPartBody>
        <w:p w:rsidR="00BB245B" w:rsidRDefault="00BB245B" w:rsidP="00BB245B">
          <w:pPr>
            <w:pStyle w:val="DAED520287564AA48FB7D3CFC9167328"/>
          </w:pPr>
          <w:r>
            <w:rPr>
              <w:rFonts w:ascii="Arial" w:hAnsi="Arial"/>
              <w:color w:val="FF0000"/>
            </w:rPr>
            <w:t>[Select]</w:t>
          </w:r>
        </w:p>
      </w:docPartBody>
    </w:docPart>
    <w:docPart>
      <w:docPartPr>
        <w:name w:val="AA31D2C0B70F47C6A30BEE9A1EF6FA31"/>
        <w:category>
          <w:name w:val="General"/>
          <w:gallery w:val="placeholder"/>
        </w:category>
        <w:types>
          <w:type w:val="bbPlcHdr"/>
        </w:types>
        <w:behaviors>
          <w:behavior w:val="content"/>
        </w:behaviors>
        <w:guid w:val="{38E5A8F3-09E9-4003-9C57-2986710DC4DC}"/>
      </w:docPartPr>
      <w:docPartBody>
        <w:p w:rsidR="00552991" w:rsidRDefault="009615BD" w:rsidP="009615BD">
          <w:pPr>
            <w:pStyle w:val="AA31D2C0B70F47C6A30BEE9A1EF6FA31"/>
          </w:pPr>
          <w:r>
            <w:rPr>
              <w:rStyle w:val="PlaceholderText"/>
            </w:rPr>
            <w:t>Choose an item.</w:t>
          </w:r>
        </w:p>
      </w:docPartBody>
    </w:docPart>
    <w:docPart>
      <w:docPartPr>
        <w:name w:val="304EE0D27F4D4F92B8F88F56BDEE965A"/>
        <w:category>
          <w:name w:val="General"/>
          <w:gallery w:val="placeholder"/>
        </w:category>
        <w:types>
          <w:type w:val="bbPlcHdr"/>
        </w:types>
        <w:behaviors>
          <w:behavior w:val="content"/>
        </w:behaviors>
        <w:guid w:val="{9E9ED21A-D04E-4FCD-AA24-7DF0A2AF3582}"/>
      </w:docPartPr>
      <w:docPartBody>
        <w:p w:rsidR="00552991" w:rsidRDefault="009615BD" w:rsidP="009615BD">
          <w:pPr>
            <w:pStyle w:val="304EE0D27F4D4F92B8F88F56BDEE965A"/>
          </w:pPr>
          <w:r>
            <w:rPr>
              <w:rStyle w:val="PlaceholderText"/>
            </w:rPr>
            <w:t>Choose an item.</w:t>
          </w:r>
        </w:p>
      </w:docPartBody>
    </w:docPart>
    <w:docPart>
      <w:docPartPr>
        <w:name w:val="002C6A5484E048F08B6B4C2F8C048873"/>
        <w:category>
          <w:name w:val="General"/>
          <w:gallery w:val="placeholder"/>
        </w:category>
        <w:types>
          <w:type w:val="bbPlcHdr"/>
        </w:types>
        <w:behaviors>
          <w:behavior w:val="content"/>
        </w:behaviors>
        <w:guid w:val="{1BA0A6F7-4EC7-4FE7-96BD-02D5CCBAFCB7}"/>
      </w:docPartPr>
      <w:docPartBody>
        <w:p w:rsidR="00552991" w:rsidRDefault="009615BD" w:rsidP="009615BD">
          <w:pPr>
            <w:pStyle w:val="002C6A5484E048F08B6B4C2F8C048873"/>
          </w:pPr>
          <w:r>
            <w:rPr>
              <w:rStyle w:val="PlaceholderText"/>
            </w:rPr>
            <w:t>Choose an item.</w:t>
          </w:r>
        </w:p>
      </w:docPartBody>
    </w:docPart>
    <w:docPart>
      <w:docPartPr>
        <w:name w:val="DB1FCC705F024D6D98B1401DA889D846"/>
        <w:category>
          <w:name w:val="General"/>
          <w:gallery w:val="placeholder"/>
        </w:category>
        <w:types>
          <w:type w:val="bbPlcHdr"/>
        </w:types>
        <w:behaviors>
          <w:behavior w:val="content"/>
        </w:behaviors>
        <w:guid w:val="{0FBBFCD8-CD71-4130-8979-00E2B6EA286D}"/>
      </w:docPartPr>
      <w:docPartBody>
        <w:p w:rsidR="00552991" w:rsidRDefault="009615BD" w:rsidP="009615BD">
          <w:pPr>
            <w:pStyle w:val="DB1FCC705F024D6D98B1401DA889D846"/>
          </w:pPr>
          <w:r>
            <w:rPr>
              <w:rStyle w:val="PlaceholderText"/>
            </w:rPr>
            <w:t>Choose an item.</w:t>
          </w:r>
        </w:p>
      </w:docPartBody>
    </w:docPart>
    <w:docPart>
      <w:docPartPr>
        <w:name w:val="D88AE76BDF6142E69638F474C40AC085"/>
        <w:category>
          <w:name w:val="General"/>
          <w:gallery w:val="placeholder"/>
        </w:category>
        <w:types>
          <w:type w:val="bbPlcHdr"/>
        </w:types>
        <w:behaviors>
          <w:behavior w:val="content"/>
        </w:behaviors>
        <w:guid w:val="{FDEE910F-DC0F-4AB3-A145-3967E26DBE1C}"/>
      </w:docPartPr>
      <w:docPartBody>
        <w:p w:rsidR="00552991" w:rsidRDefault="009615BD" w:rsidP="009615BD">
          <w:pPr>
            <w:pStyle w:val="D88AE76BDF6142E69638F474C40AC085"/>
          </w:pPr>
          <w:r>
            <w:rPr>
              <w:rStyle w:val="PlaceholderText"/>
            </w:rPr>
            <w:t>Choose an item.</w:t>
          </w:r>
        </w:p>
      </w:docPartBody>
    </w:docPart>
    <w:docPart>
      <w:docPartPr>
        <w:name w:val="58FAF519125B471EAC6188E0D364F3F8"/>
        <w:category>
          <w:name w:val="General"/>
          <w:gallery w:val="placeholder"/>
        </w:category>
        <w:types>
          <w:type w:val="bbPlcHdr"/>
        </w:types>
        <w:behaviors>
          <w:behavior w:val="content"/>
        </w:behaviors>
        <w:guid w:val="{3C247C14-ADD3-4F20-B762-E99A95F80E50}"/>
      </w:docPartPr>
      <w:docPartBody>
        <w:p w:rsidR="00552991" w:rsidRDefault="009615BD" w:rsidP="009615BD">
          <w:pPr>
            <w:pStyle w:val="58FAF519125B471EAC6188E0D364F3F8"/>
          </w:pPr>
          <w:r>
            <w:rPr>
              <w:rStyle w:val="PlaceholderText"/>
            </w:rPr>
            <w:t>Choose an item.</w:t>
          </w:r>
        </w:p>
      </w:docPartBody>
    </w:docPart>
    <w:docPart>
      <w:docPartPr>
        <w:name w:val="6FBEF62540524685AE6D782E888FE688"/>
        <w:category>
          <w:name w:val="General"/>
          <w:gallery w:val="placeholder"/>
        </w:category>
        <w:types>
          <w:type w:val="bbPlcHdr"/>
        </w:types>
        <w:behaviors>
          <w:behavior w:val="content"/>
        </w:behaviors>
        <w:guid w:val="{064F9C2E-D955-4EF4-9462-042D8FC1A9D5}"/>
      </w:docPartPr>
      <w:docPartBody>
        <w:p w:rsidR="00552991" w:rsidRDefault="009615BD" w:rsidP="009615BD">
          <w:pPr>
            <w:pStyle w:val="6FBEF62540524685AE6D782E888FE688"/>
          </w:pPr>
          <w:r>
            <w:rPr>
              <w:rStyle w:val="PlaceholderText"/>
            </w:rPr>
            <w:t>Choose an item.</w:t>
          </w:r>
        </w:p>
      </w:docPartBody>
    </w:docPart>
    <w:docPart>
      <w:docPartPr>
        <w:name w:val="758C6459076B4AB6BB4C714708EA6FEC"/>
        <w:category>
          <w:name w:val="General"/>
          <w:gallery w:val="placeholder"/>
        </w:category>
        <w:types>
          <w:type w:val="bbPlcHdr"/>
        </w:types>
        <w:behaviors>
          <w:behavior w:val="content"/>
        </w:behaviors>
        <w:guid w:val="{CCC3186D-B9CF-4C37-B3BA-2B7EF6F88499}"/>
      </w:docPartPr>
      <w:docPartBody>
        <w:p w:rsidR="00552991" w:rsidRDefault="009615BD" w:rsidP="009615BD">
          <w:pPr>
            <w:pStyle w:val="758C6459076B4AB6BB4C714708EA6FEC"/>
          </w:pPr>
          <w:r>
            <w:rPr>
              <w:rStyle w:val="PlaceholderText"/>
            </w:rPr>
            <w:t>Choose an item.</w:t>
          </w:r>
        </w:p>
      </w:docPartBody>
    </w:docPart>
    <w:docPart>
      <w:docPartPr>
        <w:name w:val="AD4D6EEC138D4E749E625B45F24C20C9"/>
        <w:category>
          <w:name w:val="General"/>
          <w:gallery w:val="placeholder"/>
        </w:category>
        <w:types>
          <w:type w:val="bbPlcHdr"/>
        </w:types>
        <w:behaviors>
          <w:behavior w:val="content"/>
        </w:behaviors>
        <w:guid w:val="{E55789EE-0331-4AA5-8956-7666B50EEC08}"/>
      </w:docPartPr>
      <w:docPartBody>
        <w:p w:rsidR="00552991" w:rsidRDefault="009615BD" w:rsidP="009615BD">
          <w:pPr>
            <w:pStyle w:val="AD4D6EEC138D4E749E625B45F24C20C9"/>
          </w:pPr>
          <w:r>
            <w:rPr>
              <w:rStyle w:val="PlaceholderText"/>
            </w:rPr>
            <w:t>Choose an item.</w:t>
          </w:r>
        </w:p>
      </w:docPartBody>
    </w:docPart>
    <w:docPart>
      <w:docPartPr>
        <w:name w:val="770620759647418FA211A0507DA98CD5"/>
        <w:category>
          <w:name w:val="General"/>
          <w:gallery w:val="placeholder"/>
        </w:category>
        <w:types>
          <w:type w:val="bbPlcHdr"/>
        </w:types>
        <w:behaviors>
          <w:behavior w:val="content"/>
        </w:behaviors>
        <w:guid w:val="{6B9FB0CF-CB10-405A-8F2C-7D6E0F5EAEAF}"/>
      </w:docPartPr>
      <w:docPartBody>
        <w:p w:rsidR="00552991" w:rsidRDefault="009615BD" w:rsidP="009615BD">
          <w:pPr>
            <w:pStyle w:val="770620759647418FA211A0507DA98CD5"/>
          </w:pPr>
          <w:r>
            <w:rPr>
              <w:rStyle w:val="PlaceholderText"/>
            </w:rPr>
            <w:t>Choose an item.</w:t>
          </w:r>
        </w:p>
      </w:docPartBody>
    </w:docPart>
    <w:docPart>
      <w:docPartPr>
        <w:name w:val="A9C1BAADC2BA485D945487202EF25639"/>
        <w:category>
          <w:name w:val="General"/>
          <w:gallery w:val="placeholder"/>
        </w:category>
        <w:types>
          <w:type w:val="bbPlcHdr"/>
        </w:types>
        <w:behaviors>
          <w:behavior w:val="content"/>
        </w:behaviors>
        <w:guid w:val="{C5F6B55C-E3CE-4710-92CB-E69C5C3C8767}"/>
      </w:docPartPr>
      <w:docPartBody>
        <w:p w:rsidR="00552991" w:rsidRDefault="009615BD" w:rsidP="009615BD">
          <w:pPr>
            <w:pStyle w:val="A9C1BAADC2BA485D945487202EF25639"/>
          </w:pPr>
          <w:r>
            <w:rPr>
              <w:rStyle w:val="PlaceholderText"/>
            </w:rPr>
            <w:t>Choose an item.</w:t>
          </w:r>
        </w:p>
      </w:docPartBody>
    </w:docPart>
    <w:docPart>
      <w:docPartPr>
        <w:name w:val="A34A019343AA4964BFE352A5517D23DA"/>
        <w:category>
          <w:name w:val="General"/>
          <w:gallery w:val="placeholder"/>
        </w:category>
        <w:types>
          <w:type w:val="bbPlcHdr"/>
        </w:types>
        <w:behaviors>
          <w:behavior w:val="content"/>
        </w:behaviors>
        <w:guid w:val="{A90BCBB0-AF36-479B-9538-71531CB25B29}"/>
      </w:docPartPr>
      <w:docPartBody>
        <w:p w:rsidR="00552991" w:rsidRDefault="009615BD" w:rsidP="009615BD">
          <w:pPr>
            <w:pStyle w:val="A34A019343AA4964BFE352A5517D23DA"/>
          </w:pPr>
          <w:r>
            <w:rPr>
              <w:rStyle w:val="PlaceholderText"/>
            </w:rPr>
            <w:t>Choose an item.</w:t>
          </w:r>
        </w:p>
      </w:docPartBody>
    </w:docPart>
    <w:docPart>
      <w:docPartPr>
        <w:name w:val="21864AAE49A148499D521E469A67E1D3"/>
        <w:category>
          <w:name w:val="General"/>
          <w:gallery w:val="placeholder"/>
        </w:category>
        <w:types>
          <w:type w:val="bbPlcHdr"/>
        </w:types>
        <w:behaviors>
          <w:behavior w:val="content"/>
        </w:behaviors>
        <w:guid w:val="{59B11543-4648-4B45-917D-821BA5D32100}"/>
      </w:docPartPr>
      <w:docPartBody>
        <w:p w:rsidR="00552991" w:rsidRDefault="009615BD" w:rsidP="009615BD">
          <w:pPr>
            <w:pStyle w:val="21864AAE49A148499D521E469A67E1D3"/>
          </w:pPr>
          <w:r>
            <w:rPr>
              <w:rStyle w:val="PlaceholderText"/>
            </w:rPr>
            <w:t>Choose an item.</w:t>
          </w:r>
        </w:p>
      </w:docPartBody>
    </w:docPart>
    <w:docPart>
      <w:docPartPr>
        <w:name w:val="0A7C2D24859D4E81950886481AFBEDC9"/>
        <w:category>
          <w:name w:val="General"/>
          <w:gallery w:val="placeholder"/>
        </w:category>
        <w:types>
          <w:type w:val="bbPlcHdr"/>
        </w:types>
        <w:behaviors>
          <w:behavior w:val="content"/>
        </w:behaviors>
        <w:guid w:val="{6C706B30-5599-4EA1-A214-46C7553B742E}"/>
      </w:docPartPr>
      <w:docPartBody>
        <w:p w:rsidR="00552991" w:rsidRDefault="009615BD" w:rsidP="009615BD">
          <w:pPr>
            <w:pStyle w:val="0A7C2D24859D4E81950886481AFBEDC9"/>
          </w:pPr>
          <w:r>
            <w:rPr>
              <w:rStyle w:val="PlaceholderText"/>
            </w:rPr>
            <w:t>Choose an item.</w:t>
          </w:r>
        </w:p>
      </w:docPartBody>
    </w:docPart>
    <w:docPart>
      <w:docPartPr>
        <w:name w:val="C4CDB4F1C88E4A90BFCDB4B7AA7398EA"/>
        <w:category>
          <w:name w:val="General"/>
          <w:gallery w:val="placeholder"/>
        </w:category>
        <w:types>
          <w:type w:val="bbPlcHdr"/>
        </w:types>
        <w:behaviors>
          <w:behavior w:val="content"/>
        </w:behaviors>
        <w:guid w:val="{A657B29E-7901-4B7C-B843-CBAF839A47C5}"/>
      </w:docPartPr>
      <w:docPartBody>
        <w:p w:rsidR="00552991" w:rsidRDefault="009615BD" w:rsidP="009615BD">
          <w:pPr>
            <w:pStyle w:val="C4CDB4F1C88E4A90BFCDB4B7AA7398EA"/>
          </w:pPr>
          <w:r>
            <w:rPr>
              <w:rStyle w:val="PlaceholderText"/>
            </w:rPr>
            <w:t>Choose an item.</w:t>
          </w:r>
        </w:p>
      </w:docPartBody>
    </w:docPart>
    <w:docPart>
      <w:docPartPr>
        <w:name w:val="0E9050C1927A4976922824095079709A"/>
        <w:category>
          <w:name w:val="General"/>
          <w:gallery w:val="placeholder"/>
        </w:category>
        <w:types>
          <w:type w:val="bbPlcHdr"/>
        </w:types>
        <w:behaviors>
          <w:behavior w:val="content"/>
        </w:behaviors>
        <w:guid w:val="{CE6E380E-3922-4CA2-89DB-E4DB3852C1FF}"/>
      </w:docPartPr>
      <w:docPartBody>
        <w:p w:rsidR="00552991" w:rsidRDefault="009615BD" w:rsidP="009615BD">
          <w:pPr>
            <w:pStyle w:val="0E9050C1927A4976922824095079709A"/>
          </w:pPr>
          <w:r>
            <w:rPr>
              <w:rStyle w:val="PlaceholderText"/>
            </w:rPr>
            <w:t>Choose an item.</w:t>
          </w:r>
        </w:p>
      </w:docPartBody>
    </w:docPart>
    <w:docPart>
      <w:docPartPr>
        <w:name w:val="F6D51FA1D7974364A411289E367738A4"/>
        <w:category>
          <w:name w:val="General"/>
          <w:gallery w:val="placeholder"/>
        </w:category>
        <w:types>
          <w:type w:val="bbPlcHdr"/>
        </w:types>
        <w:behaviors>
          <w:behavior w:val="content"/>
        </w:behaviors>
        <w:guid w:val="{05755220-6A4A-4209-9727-D3E51107C7A6}"/>
      </w:docPartPr>
      <w:docPartBody>
        <w:p w:rsidR="00552991" w:rsidRDefault="009615BD" w:rsidP="009615BD">
          <w:pPr>
            <w:pStyle w:val="F6D51FA1D7974364A411289E367738A4"/>
          </w:pPr>
          <w:r>
            <w:rPr>
              <w:rStyle w:val="PlaceholderText"/>
            </w:rPr>
            <w:t>Choose an item.</w:t>
          </w:r>
        </w:p>
      </w:docPartBody>
    </w:docPart>
    <w:docPart>
      <w:docPartPr>
        <w:name w:val="9C130F4A1E304E1498AAE1D13A4D0639"/>
        <w:category>
          <w:name w:val="General"/>
          <w:gallery w:val="placeholder"/>
        </w:category>
        <w:types>
          <w:type w:val="bbPlcHdr"/>
        </w:types>
        <w:behaviors>
          <w:behavior w:val="content"/>
        </w:behaviors>
        <w:guid w:val="{A285F03A-6253-47F2-861D-E4127DECBC05}"/>
      </w:docPartPr>
      <w:docPartBody>
        <w:p w:rsidR="00552991" w:rsidRDefault="009615BD" w:rsidP="009615BD">
          <w:pPr>
            <w:pStyle w:val="9C130F4A1E304E1498AAE1D13A4D0639"/>
          </w:pPr>
          <w:r>
            <w:rPr>
              <w:rStyle w:val="PlaceholderText"/>
            </w:rPr>
            <w:t>Choose an item.</w:t>
          </w:r>
        </w:p>
      </w:docPartBody>
    </w:docPart>
    <w:docPart>
      <w:docPartPr>
        <w:name w:val="254700728012403AADC653B135EDBCA4"/>
        <w:category>
          <w:name w:val="General"/>
          <w:gallery w:val="placeholder"/>
        </w:category>
        <w:types>
          <w:type w:val="bbPlcHdr"/>
        </w:types>
        <w:behaviors>
          <w:behavior w:val="content"/>
        </w:behaviors>
        <w:guid w:val="{802D7D39-F351-4D09-8248-F2D9024F72D4}"/>
      </w:docPartPr>
      <w:docPartBody>
        <w:p w:rsidR="00552991" w:rsidRDefault="009615BD" w:rsidP="009615BD">
          <w:pPr>
            <w:pStyle w:val="254700728012403AADC653B135EDBCA4"/>
          </w:pPr>
          <w:r>
            <w:rPr>
              <w:rStyle w:val="PlaceholderText"/>
            </w:rPr>
            <w:t>Choose an item.</w:t>
          </w:r>
        </w:p>
      </w:docPartBody>
    </w:docPart>
    <w:docPart>
      <w:docPartPr>
        <w:name w:val="356E2C4BD6AE4F5B8DC8AF87AB1FFF3A"/>
        <w:category>
          <w:name w:val="General"/>
          <w:gallery w:val="placeholder"/>
        </w:category>
        <w:types>
          <w:type w:val="bbPlcHdr"/>
        </w:types>
        <w:behaviors>
          <w:behavior w:val="content"/>
        </w:behaviors>
        <w:guid w:val="{4DFE8B48-1972-495A-BB6E-C0A38C3124B7}"/>
      </w:docPartPr>
      <w:docPartBody>
        <w:p w:rsidR="00552991" w:rsidRDefault="009615BD" w:rsidP="009615BD">
          <w:pPr>
            <w:pStyle w:val="356E2C4BD6AE4F5B8DC8AF87AB1FFF3A"/>
          </w:pPr>
          <w:r>
            <w:rPr>
              <w:rStyle w:val="PlaceholderText"/>
            </w:rPr>
            <w:t>Choose an item.</w:t>
          </w:r>
        </w:p>
      </w:docPartBody>
    </w:docPart>
    <w:docPart>
      <w:docPartPr>
        <w:name w:val="FEF171A0C7434BDBB14F60A9E03D4519"/>
        <w:category>
          <w:name w:val="General"/>
          <w:gallery w:val="placeholder"/>
        </w:category>
        <w:types>
          <w:type w:val="bbPlcHdr"/>
        </w:types>
        <w:behaviors>
          <w:behavior w:val="content"/>
        </w:behaviors>
        <w:guid w:val="{3EF79617-358B-479F-8A81-128C6C4C54B8}"/>
      </w:docPartPr>
      <w:docPartBody>
        <w:p w:rsidR="00552991" w:rsidRDefault="009615BD" w:rsidP="009615BD">
          <w:pPr>
            <w:pStyle w:val="FEF171A0C7434BDBB14F60A9E03D4519"/>
          </w:pPr>
          <w:r>
            <w:rPr>
              <w:rFonts w:ascii="Arial" w:hAnsi="Arial"/>
              <w:bCs/>
              <w:color w:val="FF0000"/>
            </w:rPr>
            <w:t>[Pasirinkti]</w:t>
          </w:r>
        </w:p>
      </w:docPartBody>
    </w:docPart>
    <w:docPart>
      <w:docPartPr>
        <w:name w:val="DE69A5DC5D6B4ED98811D64E37065049"/>
        <w:category>
          <w:name w:val="General"/>
          <w:gallery w:val="placeholder"/>
        </w:category>
        <w:types>
          <w:type w:val="bbPlcHdr"/>
        </w:types>
        <w:behaviors>
          <w:behavior w:val="content"/>
        </w:behaviors>
        <w:guid w:val="{48D1F0AA-EAD8-4066-AAEC-8298032D7655}"/>
      </w:docPartPr>
      <w:docPartBody>
        <w:p w:rsidR="00552991" w:rsidRDefault="009615BD" w:rsidP="009615BD">
          <w:pPr>
            <w:pStyle w:val="DE69A5DC5D6B4ED98811D64E37065049"/>
          </w:pPr>
          <w:r>
            <w:rPr>
              <w:rFonts w:ascii="Arial" w:hAnsi="Arial"/>
              <w:bCs/>
              <w:color w:val="FF0000"/>
            </w:rPr>
            <w:t>[Pasirinkti]</w:t>
          </w:r>
        </w:p>
      </w:docPartBody>
    </w:docPart>
    <w:docPart>
      <w:docPartPr>
        <w:name w:val="F383C75A14A143B08B4FAFDAA15E0F4B"/>
        <w:category>
          <w:name w:val="General"/>
          <w:gallery w:val="placeholder"/>
        </w:category>
        <w:types>
          <w:type w:val="bbPlcHdr"/>
        </w:types>
        <w:behaviors>
          <w:behavior w:val="content"/>
        </w:behaviors>
        <w:guid w:val="{AA91358F-9F9A-4595-8B57-E72470608F5F}"/>
      </w:docPartPr>
      <w:docPartBody>
        <w:p w:rsidR="00552991" w:rsidRDefault="009615BD" w:rsidP="009615BD">
          <w:pPr>
            <w:pStyle w:val="F383C75A14A143B08B4FAFDAA15E0F4B"/>
          </w:pPr>
          <w:r>
            <w:rPr>
              <w:rStyle w:val="PlaceholderText"/>
            </w:rPr>
            <w:t>Choose an item.</w:t>
          </w:r>
        </w:p>
      </w:docPartBody>
    </w:docPart>
    <w:docPart>
      <w:docPartPr>
        <w:name w:val="ACB5CD637D9C49D79AC87C849239202F"/>
        <w:category>
          <w:name w:val="General"/>
          <w:gallery w:val="placeholder"/>
        </w:category>
        <w:types>
          <w:type w:val="bbPlcHdr"/>
        </w:types>
        <w:behaviors>
          <w:behavior w:val="content"/>
        </w:behaviors>
        <w:guid w:val="{0353770A-E240-486E-9FE0-DEE33A1EBD92}"/>
      </w:docPartPr>
      <w:docPartBody>
        <w:p w:rsidR="00552991" w:rsidRDefault="009615BD" w:rsidP="009615BD">
          <w:pPr>
            <w:pStyle w:val="ACB5CD637D9C49D79AC87C849239202F"/>
          </w:pPr>
          <w:r>
            <w:rPr>
              <w:rStyle w:val="PlaceholderText"/>
            </w:rPr>
            <w:t>Choose an item.</w:t>
          </w:r>
        </w:p>
      </w:docPartBody>
    </w:docPart>
    <w:docPart>
      <w:docPartPr>
        <w:name w:val="E705C7A2B8F94E5F8A2D07FA3F0A1E67"/>
        <w:category>
          <w:name w:val="General"/>
          <w:gallery w:val="placeholder"/>
        </w:category>
        <w:types>
          <w:type w:val="bbPlcHdr"/>
        </w:types>
        <w:behaviors>
          <w:behavior w:val="content"/>
        </w:behaviors>
        <w:guid w:val="{16CC7B30-734A-4CD0-9B21-165A761626A3}"/>
      </w:docPartPr>
      <w:docPartBody>
        <w:p w:rsidR="00552991" w:rsidRDefault="009615BD" w:rsidP="009615BD">
          <w:pPr>
            <w:pStyle w:val="E705C7A2B8F94E5F8A2D07FA3F0A1E67"/>
          </w:pPr>
          <w:r>
            <w:rPr>
              <w:rStyle w:val="PlaceholderText"/>
            </w:rPr>
            <w:t>Choose an item.</w:t>
          </w:r>
        </w:p>
      </w:docPartBody>
    </w:docPart>
    <w:docPart>
      <w:docPartPr>
        <w:name w:val="E3C945DFE41B4A33ABDEB45FBF2CCF30"/>
        <w:category>
          <w:name w:val="General"/>
          <w:gallery w:val="placeholder"/>
        </w:category>
        <w:types>
          <w:type w:val="bbPlcHdr"/>
        </w:types>
        <w:behaviors>
          <w:behavior w:val="content"/>
        </w:behaviors>
        <w:guid w:val="{05DC8A1E-8F4E-4A74-9C54-CDC29ECD424A}"/>
      </w:docPartPr>
      <w:docPartBody>
        <w:p w:rsidR="00552991" w:rsidRDefault="009615BD" w:rsidP="009615BD">
          <w:pPr>
            <w:pStyle w:val="E3C945DFE41B4A33ABDEB45FBF2CCF30"/>
          </w:pPr>
          <w:r>
            <w:rPr>
              <w:rStyle w:val="PlaceholderText"/>
            </w:rPr>
            <w:t>Choose an item.</w:t>
          </w:r>
        </w:p>
      </w:docPartBody>
    </w:docPart>
    <w:docPart>
      <w:docPartPr>
        <w:name w:val="B3284A187E474181A9D1700A72438086"/>
        <w:category>
          <w:name w:val="General"/>
          <w:gallery w:val="placeholder"/>
        </w:category>
        <w:types>
          <w:type w:val="bbPlcHdr"/>
        </w:types>
        <w:behaviors>
          <w:behavior w:val="content"/>
        </w:behaviors>
        <w:guid w:val="{01637BC3-F9CB-402C-B179-A8CC3933DEA7}"/>
      </w:docPartPr>
      <w:docPartBody>
        <w:p w:rsidR="00552991" w:rsidRDefault="009615BD" w:rsidP="009615BD">
          <w:pPr>
            <w:pStyle w:val="B3284A187E474181A9D1700A72438086"/>
          </w:pPr>
          <w:r>
            <w:rPr>
              <w:rStyle w:val="PlaceholderText"/>
            </w:rPr>
            <w:t>Choose an item.</w:t>
          </w:r>
        </w:p>
      </w:docPartBody>
    </w:docPart>
    <w:docPart>
      <w:docPartPr>
        <w:name w:val="1D01ABC93E5F40958709DDD4A6AFF2F1"/>
        <w:category>
          <w:name w:val="General"/>
          <w:gallery w:val="placeholder"/>
        </w:category>
        <w:types>
          <w:type w:val="bbPlcHdr"/>
        </w:types>
        <w:behaviors>
          <w:behavior w:val="content"/>
        </w:behaviors>
        <w:guid w:val="{6522EEFB-0CF0-4851-B839-BAD2244D0C54}"/>
      </w:docPartPr>
      <w:docPartBody>
        <w:p w:rsidR="00552991" w:rsidRDefault="009615BD" w:rsidP="009615BD">
          <w:pPr>
            <w:pStyle w:val="1D01ABC93E5F40958709DDD4A6AFF2F1"/>
          </w:pPr>
          <w:r>
            <w:rPr>
              <w:rStyle w:val="PlaceholderText"/>
            </w:rPr>
            <w:t>Choose an item.</w:t>
          </w:r>
        </w:p>
      </w:docPartBody>
    </w:docPart>
    <w:docPart>
      <w:docPartPr>
        <w:name w:val="6F31624225F04142B58D628393EC5F98"/>
        <w:category>
          <w:name w:val="General"/>
          <w:gallery w:val="placeholder"/>
        </w:category>
        <w:types>
          <w:type w:val="bbPlcHdr"/>
        </w:types>
        <w:behaviors>
          <w:behavior w:val="content"/>
        </w:behaviors>
        <w:guid w:val="{9D12C1DE-A41C-4FB0-9E33-B8190E0EDCCB}"/>
      </w:docPartPr>
      <w:docPartBody>
        <w:p w:rsidR="00552991" w:rsidRDefault="009615BD" w:rsidP="009615BD">
          <w:pPr>
            <w:pStyle w:val="6F31624225F04142B58D628393EC5F98"/>
          </w:pPr>
          <w:r>
            <w:rPr>
              <w:rStyle w:val="PlaceholderText"/>
            </w:rPr>
            <w:t>Choose an item.</w:t>
          </w:r>
        </w:p>
      </w:docPartBody>
    </w:docPart>
    <w:docPart>
      <w:docPartPr>
        <w:name w:val="170043C9D547471482BF31D596F0D4D7"/>
        <w:category>
          <w:name w:val="General"/>
          <w:gallery w:val="placeholder"/>
        </w:category>
        <w:types>
          <w:type w:val="bbPlcHdr"/>
        </w:types>
        <w:behaviors>
          <w:behavior w:val="content"/>
        </w:behaviors>
        <w:guid w:val="{8F53EFD8-571E-48E1-9EDE-98FC98B37613}"/>
      </w:docPartPr>
      <w:docPartBody>
        <w:p w:rsidR="00552991" w:rsidRDefault="009615BD" w:rsidP="009615BD">
          <w:pPr>
            <w:pStyle w:val="170043C9D547471482BF31D596F0D4D7"/>
          </w:pPr>
          <w:r>
            <w:rPr>
              <w:rStyle w:val="PlaceholderText"/>
            </w:rPr>
            <w:t>Choose an item.</w:t>
          </w:r>
        </w:p>
      </w:docPartBody>
    </w:docPart>
    <w:docPart>
      <w:docPartPr>
        <w:name w:val="34351E4531824805A2F0DEFD88943101"/>
        <w:category>
          <w:name w:val="General"/>
          <w:gallery w:val="placeholder"/>
        </w:category>
        <w:types>
          <w:type w:val="bbPlcHdr"/>
        </w:types>
        <w:behaviors>
          <w:behavior w:val="content"/>
        </w:behaviors>
        <w:guid w:val="{9D8058BF-A6F2-445F-8639-5C287F12E2FF}"/>
      </w:docPartPr>
      <w:docPartBody>
        <w:p w:rsidR="00552991" w:rsidRDefault="009615BD" w:rsidP="009615BD">
          <w:pPr>
            <w:pStyle w:val="34351E4531824805A2F0DEFD88943101"/>
          </w:pPr>
          <w:r>
            <w:rPr>
              <w:rFonts w:ascii="Arial" w:hAnsi="Arial"/>
              <w:bCs/>
              <w:color w:val="FF0000"/>
            </w:rPr>
            <w:t>[Pasirinkti]</w:t>
          </w:r>
        </w:p>
      </w:docPartBody>
    </w:docPart>
    <w:docPart>
      <w:docPartPr>
        <w:name w:val="C5D33993E19C4FC2B588CCBF325AD31C"/>
        <w:category>
          <w:name w:val="General"/>
          <w:gallery w:val="placeholder"/>
        </w:category>
        <w:types>
          <w:type w:val="bbPlcHdr"/>
        </w:types>
        <w:behaviors>
          <w:behavior w:val="content"/>
        </w:behaviors>
        <w:guid w:val="{2C5C5D1C-7EFD-48C5-BABE-D369948715BF}"/>
      </w:docPartPr>
      <w:docPartBody>
        <w:p w:rsidR="00552991" w:rsidRDefault="009615BD" w:rsidP="009615BD">
          <w:pPr>
            <w:pStyle w:val="C5D33993E19C4FC2B588CCBF325AD31C"/>
          </w:pPr>
          <w:r>
            <w:rPr>
              <w:rFonts w:ascii="Arial" w:hAnsi="Arial"/>
              <w:bCs/>
              <w:color w:val="FF0000"/>
            </w:rPr>
            <w:t>[Pasirinkti]</w:t>
          </w:r>
        </w:p>
      </w:docPartBody>
    </w:docPart>
    <w:docPart>
      <w:docPartPr>
        <w:name w:val="BFB4883600694EDA864B30A6CF55D91C"/>
        <w:category>
          <w:name w:val="General"/>
          <w:gallery w:val="placeholder"/>
        </w:category>
        <w:types>
          <w:type w:val="bbPlcHdr"/>
        </w:types>
        <w:behaviors>
          <w:behavior w:val="content"/>
        </w:behaviors>
        <w:guid w:val="{21661537-036B-4DB5-A350-4B131DA514EA}"/>
      </w:docPartPr>
      <w:docPartBody>
        <w:p w:rsidR="00552991" w:rsidRDefault="009615BD" w:rsidP="009615BD">
          <w:pPr>
            <w:pStyle w:val="BFB4883600694EDA864B30A6CF55D91C"/>
          </w:pPr>
          <w:r>
            <w:rPr>
              <w:rFonts w:ascii="Arial" w:hAnsi="Arial"/>
              <w:bCs/>
              <w:color w:val="FF0000"/>
            </w:rPr>
            <w:t>[Pasirinkti]</w:t>
          </w:r>
        </w:p>
      </w:docPartBody>
    </w:docPart>
    <w:docPart>
      <w:docPartPr>
        <w:name w:val="5A81EBA0F49C4BEF8520668E80F89809"/>
        <w:category>
          <w:name w:val="General"/>
          <w:gallery w:val="placeholder"/>
        </w:category>
        <w:types>
          <w:type w:val="bbPlcHdr"/>
        </w:types>
        <w:behaviors>
          <w:behavior w:val="content"/>
        </w:behaviors>
        <w:guid w:val="{AF60E892-C3F4-4DE2-B578-DEE4722DB09D}"/>
      </w:docPartPr>
      <w:docPartBody>
        <w:p w:rsidR="00552991" w:rsidRDefault="009615BD" w:rsidP="009615BD">
          <w:pPr>
            <w:pStyle w:val="5A81EBA0F49C4BEF8520668E80F89809"/>
          </w:pPr>
          <w:r>
            <w:rPr>
              <w:rStyle w:val="PlaceholderText"/>
            </w:rPr>
            <w:t>Choose an item.</w:t>
          </w:r>
        </w:p>
      </w:docPartBody>
    </w:docPart>
    <w:docPart>
      <w:docPartPr>
        <w:name w:val="7A9D2EC8DAEB456F89394CB98181321D"/>
        <w:category>
          <w:name w:val="General"/>
          <w:gallery w:val="placeholder"/>
        </w:category>
        <w:types>
          <w:type w:val="bbPlcHdr"/>
        </w:types>
        <w:behaviors>
          <w:behavior w:val="content"/>
        </w:behaviors>
        <w:guid w:val="{875153D2-A3C4-468B-AAEB-021E4691343C}"/>
      </w:docPartPr>
      <w:docPartBody>
        <w:p w:rsidR="00552991" w:rsidRDefault="009615BD" w:rsidP="009615BD">
          <w:pPr>
            <w:pStyle w:val="7A9D2EC8DAEB456F89394CB98181321D"/>
          </w:pPr>
          <w:r>
            <w:rPr>
              <w:rStyle w:val="PlaceholderText"/>
            </w:rPr>
            <w:t>Choose an item.</w:t>
          </w:r>
        </w:p>
      </w:docPartBody>
    </w:docPart>
    <w:docPart>
      <w:docPartPr>
        <w:name w:val="0240D97B4FCD494AB75F45B572357D57"/>
        <w:category>
          <w:name w:val="General"/>
          <w:gallery w:val="placeholder"/>
        </w:category>
        <w:types>
          <w:type w:val="bbPlcHdr"/>
        </w:types>
        <w:behaviors>
          <w:behavior w:val="content"/>
        </w:behaviors>
        <w:guid w:val="{F88D7FF4-103D-4484-86D2-AF3848DD9A53}"/>
      </w:docPartPr>
      <w:docPartBody>
        <w:p w:rsidR="00552991" w:rsidRDefault="009615BD" w:rsidP="009615BD">
          <w:pPr>
            <w:pStyle w:val="0240D97B4FCD494AB75F45B572357D57"/>
          </w:pPr>
          <w:r>
            <w:rPr>
              <w:rStyle w:val="PlaceholderText"/>
            </w:rPr>
            <w:t>Choose an item.</w:t>
          </w:r>
        </w:p>
      </w:docPartBody>
    </w:docPart>
    <w:docPart>
      <w:docPartPr>
        <w:name w:val="E837F03B2C394922966C0A74C75E2116"/>
        <w:category>
          <w:name w:val="General"/>
          <w:gallery w:val="placeholder"/>
        </w:category>
        <w:types>
          <w:type w:val="bbPlcHdr"/>
        </w:types>
        <w:behaviors>
          <w:behavior w:val="content"/>
        </w:behaviors>
        <w:guid w:val="{062E75B9-9FDD-45F5-8DBC-31E685CD2BC8}"/>
      </w:docPartPr>
      <w:docPartBody>
        <w:p w:rsidR="00552991" w:rsidRDefault="009615BD" w:rsidP="009615BD">
          <w:pPr>
            <w:pStyle w:val="E837F03B2C394922966C0A74C75E2116"/>
          </w:pPr>
          <w:r>
            <w:rPr>
              <w:rStyle w:val="PlaceholderText"/>
            </w:rPr>
            <w:t>Choose an item.</w:t>
          </w:r>
        </w:p>
      </w:docPartBody>
    </w:docPart>
    <w:docPart>
      <w:docPartPr>
        <w:name w:val="2C63BF292104419F9FCB47815416A6F4"/>
        <w:category>
          <w:name w:val="General"/>
          <w:gallery w:val="placeholder"/>
        </w:category>
        <w:types>
          <w:type w:val="bbPlcHdr"/>
        </w:types>
        <w:behaviors>
          <w:behavior w:val="content"/>
        </w:behaviors>
        <w:guid w:val="{E87E35EE-A8A7-46C2-A873-88B0B042DF9D}"/>
      </w:docPartPr>
      <w:docPartBody>
        <w:p w:rsidR="00552991" w:rsidRDefault="009615BD" w:rsidP="009615BD">
          <w:pPr>
            <w:pStyle w:val="2C63BF292104419F9FCB47815416A6F4"/>
          </w:pPr>
          <w:r>
            <w:rPr>
              <w:rStyle w:val="PlaceholderText"/>
            </w:rPr>
            <w:t>Choose an item.</w:t>
          </w:r>
        </w:p>
      </w:docPartBody>
    </w:docPart>
    <w:docPart>
      <w:docPartPr>
        <w:name w:val="32B94CE368C249AEAD4CDF1C8377B7D7"/>
        <w:category>
          <w:name w:val="General"/>
          <w:gallery w:val="placeholder"/>
        </w:category>
        <w:types>
          <w:type w:val="bbPlcHdr"/>
        </w:types>
        <w:behaviors>
          <w:behavior w:val="content"/>
        </w:behaviors>
        <w:guid w:val="{3F6B7C4A-77BA-4F1E-8311-8B4C162453BB}"/>
      </w:docPartPr>
      <w:docPartBody>
        <w:p w:rsidR="00552991" w:rsidRDefault="009615BD" w:rsidP="009615BD">
          <w:pPr>
            <w:pStyle w:val="32B94CE368C249AEAD4CDF1C8377B7D7"/>
          </w:pPr>
          <w:r>
            <w:rPr>
              <w:rStyle w:val="PlaceholderText"/>
            </w:rPr>
            <w:t>Choose an item.</w:t>
          </w:r>
        </w:p>
      </w:docPartBody>
    </w:docPart>
    <w:docPart>
      <w:docPartPr>
        <w:name w:val="ED7C1B9E0D1F4A82A36936AE5D5A1D60"/>
        <w:category>
          <w:name w:val="General"/>
          <w:gallery w:val="placeholder"/>
        </w:category>
        <w:types>
          <w:type w:val="bbPlcHdr"/>
        </w:types>
        <w:behaviors>
          <w:behavior w:val="content"/>
        </w:behaviors>
        <w:guid w:val="{D821F2CE-74BD-4F15-A1D2-EB922235BC23}"/>
      </w:docPartPr>
      <w:docPartBody>
        <w:p w:rsidR="00552991" w:rsidRDefault="009615BD" w:rsidP="009615BD">
          <w:pPr>
            <w:pStyle w:val="ED7C1B9E0D1F4A82A36936AE5D5A1D60"/>
          </w:pPr>
          <w:r>
            <w:rPr>
              <w:rFonts w:ascii="Arial" w:hAnsi="Arial"/>
              <w:bCs/>
              <w:color w:val="FF0000"/>
            </w:rPr>
            <w:t>[Pasirinkti]</w:t>
          </w:r>
        </w:p>
      </w:docPartBody>
    </w:docPart>
    <w:docPart>
      <w:docPartPr>
        <w:name w:val="354C1EB35A7E433B8821303D3991AF0A"/>
        <w:category>
          <w:name w:val="General"/>
          <w:gallery w:val="placeholder"/>
        </w:category>
        <w:types>
          <w:type w:val="bbPlcHdr"/>
        </w:types>
        <w:behaviors>
          <w:behavior w:val="content"/>
        </w:behaviors>
        <w:guid w:val="{9C60421E-67DC-46F0-8365-DC892BEBA42A}"/>
      </w:docPartPr>
      <w:docPartBody>
        <w:p w:rsidR="00E12222" w:rsidRDefault="00082933" w:rsidP="00082933">
          <w:pPr>
            <w:pStyle w:val="354C1EB35A7E433B8821303D3991AF0A"/>
          </w:pPr>
          <w:r>
            <w:rPr>
              <w:rFonts w:ascii="Arial" w:hAnsi="Arial" w:cs="Arial"/>
              <w:b/>
              <w:bCs/>
              <w:color w:val="FF0000"/>
            </w:rPr>
            <w:t>[Pasirinkite]</w:t>
          </w:r>
        </w:p>
      </w:docPartBody>
    </w:docPart>
    <w:docPart>
      <w:docPartPr>
        <w:name w:val="2655ACB1E4B44EAF8DFD492878FF3165"/>
        <w:category>
          <w:name w:val="General"/>
          <w:gallery w:val="placeholder"/>
        </w:category>
        <w:types>
          <w:type w:val="bbPlcHdr"/>
        </w:types>
        <w:behaviors>
          <w:behavior w:val="content"/>
        </w:behaviors>
        <w:guid w:val="{F3D96ACC-2858-45B2-BD82-AA23F09856A9}"/>
      </w:docPartPr>
      <w:docPartBody>
        <w:p w:rsidR="00E12222" w:rsidRDefault="00082933" w:rsidP="00082933">
          <w:pPr>
            <w:pStyle w:val="2655ACB1E4B44EAF8DFD492878FF3165"/>
          </w:pPr>
          <w:r>
            <w:rPr>
              <w:rFonts w:ascii="Arial" w:hAnsi="Arial"/>
              <w:b/>
              <w:color w:val="FF0000"/>
            </w:rPr>
            <w:t>[Select]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DE3"/>
    <w:rsid w:val="000377B2"/>
    <w:rsid w:val="00082933"/>
    <w:rsid w:val="000F41AA"/>
    <w:rsid w:val="00113D66"/>
    <w:rsid w:val="00115E7A"/>
    <w:rsid w:val="00125177"/>
    <w:rsid w:val="001424A9"/>
    <w:rsid w:val="00165200"/>
    <w:rsid w:val="00185AB5"/>
    <w:rsid w:val="001E55D3"/>
    <w:rsid w:val="0026591F"/>
    <w:rsid w:val="00267F08"/>
    <w:rsid w:val="00272A14"/>
    <w:rsid w:val="00355479"/>
    <w:rsid w:val="003A658D"/>
    <w:rsid w:val="00552991"/>
    <w:rsid w:val="005963D2"/>
    <w:rsid w:val="00675856"/>
    <w:rsid w:val="00716DDC"/>
    <w:rsid w:val="00720819"/>
    <w:rsid w:val="007B0767"/>
    <w:rsid w:val="007D6DE3"/>
    <w:rsid w:val="007F0A08"/>
    <w:rsid w:val="008057A0"/>
    <w:rsid w:val="008243E9"/>
    <w:rsid w:val="00846DAB"/>
    <w:rsid w:val="00853A14"/>
    <w:rsid w:val="008B471B"/>
    <w:rsid w:val="008D3DB4"/>
    <w:rsid w:val="0095504B"/>
    <w:rsid w:val="009615BD"/>
    <w:rsid w:val="00976CCC"/>
    <w:rsid w:val="00A327D6"/>
    <w:rsid w:val="00A606D3"/>
    <w:rsid w:val="00BB245B"/>
    <w:rsid w:val="00D43607"/>
    <w:rsid w:val="00D82C2C"/>
    <w:rsid w:val="00E12222"/>
    <w:rsid w:val="00E64C52"/>
    <w:rsid w:val="00E76271"/>
    <w:rsid w:val="00E91FBF"/>
    <w:rsid w:val="00EC4A84"/>
    <w:rsid w:val="00F85752"/>
    <w:rsid w:val="00F9642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A8B52DE95B3433B8D55AB8A0D73BD39">
    <w:name w:val="8A8B52DE95B3433B8D55AB8A0D73BD39"/>
    <w:rsid w:val="007D6DE3"/>
  </w:style>
  <w:style w:type="paragraph" w:customStyle="1" w:styleId="CDC15523FE7C4263B6A01E6F26EB496A">
    <w:name w:val="CDC15523FE7C4263B6A01E6F26EB496A"/>
    <w:rsid w:val="007D6DE3"/>
  </w:style>
  <w:style w:type="character" w:styleId="PlaceholderText">
    <w:name w:val="Placeholder Text"/>
    <w:basedOn w:val="DefaultParagraphFont"/>
    <w:uiPriority w:val="99"/>
    <w:semiHidden/>
    <w:rsid w:val="00E91FBF"/>
  </w:style>
  <w:style w:type="paragraph" w:customStyle="1" w:styleId="357F867843FF49F88CB618F97A34768A">
    <w:name w:val="357F867843FF49F88CB618F97A34768A"/>
    <w:rsid w:val="007D6DE3"/>
  </w:style>
  <w:style w:type="paragraph" w:customStyle="1" w:styleId="3E79575EF0324D0C824B1EEC8A112192">
    <w:name w:val="3E79575EF0324D0C824B1EEC8A112192"/>
    <w:rsid w:val="007D6DE3"/>
  </w:style>
  <w:style w:type="paragraph" w:customStyle="1" w:styleId="CE482386552146109331A02B11FD7C2F">
    <w:name w:val="CE482386552146109331A02B11FD7C2F"/>
    <w:rsid w:val="007D6DE3"/>
  </w:style>
  <w:style w:type="paragraph" w:customStyle="1" w:styleId="A5D9D59770EF4C5492F9A70BF815E9F5">
    <w:name w:val="A5D9D59770EF4C5492F9A70BF815E9F5"/>
    <w:rsid w:val="007D6DE3"/>
  </w:style>
  <w:style w:type="paragraph" w:customStyle="1" w:styleId="D6A0553D41B24332B3373E6AE6463745">
    <w:name w:val="D6A0553D41B24332B3373E6AE6463745"/>
    <w:rsid w:val="007D6DE3"/>
  </w:style>
  <w:style w:type="paragraph" w:customStyle="1" w:styleId="ADC8951C217D437582416F156FBFE079">
    <w:name w:val="ADC8951C217D437582416F156FBFE079"/>
    <w:rsid w:val="007D6DE3"/>
  </w:style>
  <w:style w:type="paragraph" w:customStyle="1" w:styleId="C538A56BD3584CED9294F4F19278F12F">
    <w:name w:val="C538A56BD3584CED9294F4F19278F12F"/>
    <w:rsid w:val="007D6DE3"/>
  </w:style>
  <w:style w:type="paragraph" w:customStyle="1" w:styleId="436132D80CCE41D4B82D9E262FF1A5B8">
    <w:name w:val="436132D80CCE41D4B82D9E262FF1A5B8"/>
    <w:rsid w:val="007D6DE3"/>
  </w:style>
  <w:style w:type="paragraph" w:customStyle="1" w:styleId="452DFAB2B230462183254492842E3276">
    <w:name w:val="452DFAB2B230462183254492842E3276"/>
    <w:rsid w:val="007D6DE3"/>
  </w:style>
  <w:style w:type="paragraph" w:customStyle="1" w:styleId="402789FE024B44D58233FBD6A8F485BD">
    <w:name w:val="402789FE024B44D58233FBD6A8F485BD"/>
    <w:rsid w:val="007D6DE3"/>
  </w:style>
  <w:style w:type="paragraph" w:customStyle="1" w:styleId="F0E2534C5BB243478AA25EFA9F7965E6">
    <w:name w:val="F0E2534C5BB243478AA25EFA9F7965E6"/>
    <w:rsid w:val="007D6DE3"/>
  </w:style>
  <w:style w:type="character" w:styleId="Strong">
    <w:name w:val="Strong"/>
    <w:basedOn w:val="DefaultParagraphFont"/>
    <w:uiPriority w:val="22"/>
    <w:qFormat/>
    <w:rsid w:val="00E91FBF"/>
    <w:rPr>
      <w:b/>
      <w:bCs/>
    </w:rPr>
  </w:style>
  <w:style w:type="paragraph" w:customStyle="1" w:styleId="870E5D8AB5F9479AB1E791FBED0A7DF9">
    <w:name w:val="870E5D8AB5F9479AB1E791FBED0A7DF9"/>
    <w:rsid w:val="007D6DE3"/>
  </w:style>
  <w:style w:type="paragraph" w:customStyle="1" w:styleId="DBBFBCF5156E4ACEB69D3E7A438CD9F7">
    <w:name w:val="DBBFBCF5156E4ACEB69D3E7A438CD9F7"/>
    <w:rsid w:val="007D6DE3"/>
  </w:style>
  <w:style w:type="paragraph" w:customStyle="1" w:styleId="F1CE8268FAB0432388FD82A77C814298">
    <w:name w:val="F1CE8268FAB0432388FD82A77C814298"/>
    <w:rsid w:val="007D6DE3"/>
  </w:style>
  <w:style w:type="paragraph" w:customStyle="1" w:styleId="4C9575DBB63F4EFF9BEC683F48B15FEF">
    <w:name w:val="4C9575DBB63F4EFF9BEC683F48B15FEF"/>
    <w:rsid w:val="007D6DE3"/>
  </w:style>
  <w:style w:type="paragraph" w:customStyle="1" w:styleId="9F0182303C3349819B5635C52F9F50BC">
    <w:name w:val="9F0182303C3349819B5635C52F9F50BC"/>
    <w:rsid w:val="007D6DE3"/>
  </w:style>
  <w:style w:type="paragraph" w:customStyle="1" w:styleId="89C00A7BD2694DA68A9EF748037EC796">
    <w:name w:val="89C00A7BD2694DA68A9EF748037EC796"/>
    <w:rsid w:val="007D6DE3"/>
  </w:style>
  <w:style w:type="paragraph" w:customStyle="1" w:styleId="C2E6775526CF412083BBD46D3505EFFB">
    <w:name w:val="C2E6775526CF412083BBD46D3505EFFB"/>
    <w:rsid w:val="007D6DE3"/>
  </w:style>
  <w:style w:type="paragraph" w:customStyle="1" w:styleId="A9A14F2411CD4C6680CD1676FE44B3D0">
    <w:name w:val="A9A14F2411CD4C6680CD1676FE44B3D0"/>
    <w:rsid w:val="007D6DE3"/>
  </w:style>
  <w:style w:type="paragraph" w:customStyle="1" w:styleId="8065B728926D4B8BBDE288BD5E2CF239">
    <w:name w:val="8065B728926D4B8BBDE288BD5E2CF239"/>
    <w:rsid w:val="007D6DE3"/>
  </w:style>
  <w:style w:type="paragraph" w:customStyle="1" w:styleId="B793C1AEF2C64D4B959F507F36921E27">
    <w:name w:val="B793C1AEF2C64D4B959F507F36921E27"/>
    <w:rsid w:val="007D6DE3"/>
  </w:style>
  <w:style w:type="paragraph" w:customStyle="1" w:styleId="1DD9E805FFB847A7BE2643403E0D9FB7">
    <w:name w:val="1DD9E805FFB847A7BE2643403E0D9FB7"/>
    <w:rsid w:val="007D6DE3"/>
  </w:style>
  <w:style w:type="paragraph" w:customStyle="1" w:styleId="E905836C082549F5919B03EA06435B7D">
    <w:name w:val="E905836C082549F5919B03EA06435B7D"/>
    <w:rsid w:val="007D6DE3"/>
  </w:style>
  <w:style w:type="paragraph" w:customStyle="1" w:styleId="DF980A0BD61A478CB2E08066B334A252">
    <w:name w:val="DF980A0BD61A478CB2E08066B334A252"/>
    <w:rsid w:val="00BB245B"/>
  </w:style>
  <w:style w:type="paragraph" w:customStyle="1" w:styleId="04A0C47F2A334DE1A1E5FE934E241B35">
    <w:name w:val="04A0C47F2A334DE1A1E5FE934E241B35"/>
    <w:rsid w:val="00BB245B"/>
  </w:style>
  <w:style w:type="paragraph" w:customStyle="1" w:styleId="BFC726CC7B0E4BE785D21AB688F24CBA">
    <w:name w:val="BFC726CC7B0E4BE785D21AB688F24CBA"/>
    <w:rsid w:val="00BB245B"/>
  </w:style>
  <w:style w:type="paragraph" w:customStyle="1" w:styleId="F48B19F013CB402AA6433BF7EA20E2E5">
    <w:name w:val="F48B19F013CB402AA6433BF7EA20E2E5"/>
    <w:rsid w:val="00BB245B"/>
  </w:style>
  <w:style w:type="paragraph" w:customStyle="1" w:styleId="EBC3D2995FFD46B0A4EFF98FCFF2E414">
    <w:name w:val="EBC3D2995FFD46B0A4EFF98FCFF2E414"/>
    <w:rsid w:val="00BB245B"/>
  </w:style>
  <w:style w:type="paragraph" w:customStyle="1" w:styleId="B608FD90FDC941DBA6E9F2D5F4BB5A5B">
    <w:name w:val="B608FD90FDC941DBA6E9F2D5F4BB5A5B"/>
    <w:rsid w:val="00BB245B"/>
  </w:style>
  <w:style w:type="paragraph" w:customStyle="1" w:styleId="21B9986AD33D478AB986283F101CF2B9">
    <w:name w:val="21B9986AD33D478AB986283F101CF2B9"/>
    <w:rsid w:val="00BB245B"/>
  </w:style>
  <w:style w:type="paragraph" w:customStyle="1" w:styleId="A54B2027EC034DB6951F54AAB8CAECF0">
    <w:name w:val="A54B2027EC034DB6951F54AAB8CAECF0"/>
    <w:rsid w:val="00BB245B"/>
  </w:style>
  <w:style w:type="paragraph" w:customStyle="1" w:styleId="88A4A96511A544C7946CE2915F7DC7B4">
    <w:name w:val="88A4A96511A544C7946CE2915F7DC7B4"/>
    <w:rsid w:val="00BB245B"/>
  </w:style>
  <w:style w:type="paragraph" w:customStyle="1" w:styleId="BD49EE1F6D9B4664943D64EA6FD34FFD">
    <w:name w:val="BD49EE1F6D9B4664943D64EA6FD34FFD"/>
    <w:rsid w:val="00BB245B"/>
  </w:style>
  <w:style w:type="paragraph" w:customStyle="1" w:styleId="D1055DDEEF714A9D860E3D9F91845A48">
    <w:name w:val="D1055DDEEF714A9D860E3D9F91845A48"/>
    <w:rsid w:val="00BB245B"/>
  </w:style>
  <w:style w:type="paragraph" w:customStyle="1" w:styleId="80F9DE0EA4BD423A963C6B10DD70B2F9">
    <w:name w:val="80F9DE0EA4BD423A963C6B10DD70B2F9"/>
    <w:rsid w:val="00BB245B"/>
  </w:style>
  <w:style w:type="paragraph" w:customStyle="1" w:styleId="3686FD77D1634CB7B65E4722AE2FC191">
    <w:name w:val="3686FD77D1634CB7B65E4722AE2FC191"/>
    <w:rsid w:val="00BB245B"/>
  </w:style>
  <w:style w:type="paragraph" w:customStyle="1" w:styleId="FE031191512A41E6A9BB7FC09C9436DF">
    <w:name w:val="FE031191512A41E6A9BB7FC09C9436DF"/>
    <w:rsid w:val="00BB245B"/>
  </w:style>
  <w:style w:type="paragraph" w:customStyle="1" w:styleId="38282A56421943FD83F26A18227FC2BE">
    <w:name w:val="38282A56421943FD83F26A18227FC2BE"/>
    <w:rsid w:val="00BB245B"/>
  </w:style>
  <w:style w:type="paragraph" w:customStyle="1" w:styleId="BFBE3BBAD49142F8A1544B98E1A47A76">
    <w:name w:val="BFBE3BBAD49142F8A1544B98E1A47A76"/>
    <w:rsid w:val="00BB245B"/>
  </w:style>
  <w:style w:type="paragraph" w:customStyle="1" w:styleId="2DBBC1685CE44F90AE55A690A727EF1A">
    <w:name w:val="2DBBC1685CE44F90AE55A690A727EF1A"/>
    <w:rsid w:val="00BB245B"/>
  </w:style>
  <w:style w:type="paragraph" w:customStyle="1" w:styleId="81CD7544979E4603B9FA3DD46BFA8AAD">
    <w:name w:val="81CD7544979E4603B9FA3DD46BFA8AAD"/>
    <w:rsid w:val="00BB245B"/>
  </w:style>
  <w:style w:type="paragraph" w:customStyle="1" w:styleId="DD3DAC76AC294E169731D80E92FC2706">
    <w:name w:val="DD3DAC76AC294E169731D80E92FC2706"/>
    <w:rsid w:val="00BB245B"/>
  </w:style>
  <w:style w:type="paragraph" w:customStyle="1" w:styleId="AF29BBCDB8314A7BA5792ED15831677C">
    <w:name w:val="AF29BBCDB8314A7BA5792ED15831677C"/>
    <w:rsid w:val="00BB245B"/>
  </w:style>
  <w:style w:type="paragraph" w:customStyle="1" w:styleId="9EDC0061D3E041219352E39004930921">
    <w:name w:val="9EDC0061D3E041219352E39004930921"/>
    <w:rsid w:val="00BB245B"/>
  </w:style>
  <w:style w:type="paragraph" w:customStyle="1" w:styleId="D420FD7B7BFF4AAB84CDF5CF679E2F46">
    <w:name w:val="D420FD7B7BFF4AAB84CDF5CF679E2F46"/>
    <w:rsid w:val="00BB245B"/>
  </w:style>
  <w:style w:type="paragraph" w:customStyle="1" w:styleId="51966ECB5803462EA44587A3B0A02678">
    <w:name w:val="51966ECB5803462EA44587A3B0A02678"/>
    <w:rsid w:val="00BB245B"/>
  </w:style>
  <w:style w:type="paragraph" w:customStyle="1" w:styleId="DAED520287564AA48FB7D3CFC9167328">
    <w:name w:val="DAED520287564AA48FB7D3CFC9167328"/>
    <w:rsid w:val="00BB245B"/>
  </w:style>
  <w:style w:type="paragraph" w:customStyle="1" w:styleId="AA31D2C0B70F47C6A30BEE9A1EF6FA31">
    <w:name w:val="AA31D2C0B70F47C6A30BEE9A1EF6FA31"/>
    <w:rsid w:val="009615BD"/>
  </w:style>
  <w:style w:type="paragraph" w:customStyle="1" w:styleId="304EE0D27F4D4F92B8F88F56BDEE965A">
    <w:name w:val="304EE0D27F4D4F92B8F88F56BDEE965A"/>
    <w:rsid w:val="009615BD"/>
  </w:style>
  <w:style w:type="paragraph" w:customStyle="1" w:styleId="002C6A5484E048F08B6B4C2F8C048873">
    <w:name w:val="002C6A5484E048F08B6B4C2F8C048873"/>
    <w:rsid w:val="009615BD"/>
  </w:style>
  <w:style w:type="paragraph" w:customStyle="1" w:styleId="DB1FCC705F024D6D98B1401DA889D846">
    <w:name w:val="DB1FCC705F024D6D98B1401DA889D846"/>
    <w:rsid w:val="009615BD"/>
  </w:style>
  <w:style w:type="paragraph" w:customStyle="1" w:styleId="D88AE76BDF6142E69638F474C40AC085">
    <w:name w:val="D88AE76BDF6142E69638F474C40AC085"/>
    <w:rsid w:val="009615BD"/>
  </w:style>
  <w:style w:type="paragraph" w:customStyle="1" w:styleId="58FAF519125B471EAC6188E0D364F3F8">
    <w:name w:val="58FAF519125B471EAC6188E0D364F3F8"/>
    <w:rsid w:val="009615BD"/>
  </w:style>
  <w:style w:type="paragraph" w:customStyle="1" w:styleId="6FBEF62540524685AE6D782E888FE688">
    <w:name w:val="6FBEF62540524685AE6D782E888FE688"/>
    <w:rsid w:val="009615BD"/>
  </w:style>
  <w:style w:type="paragraph" w:customStyle="1" w:styleId="758C6459076B4AB6BB4C714708EA6FEC">
    <w:name w:val="758C6459076B4AB6BB4C714708EA6FEC"/>
    <w:rsid w:val="009615BD"/>
  </w:style>
  <w:style w:type="paragraph" w:customStyle="1" w:styleId="AD4D6EEC138D4E749E625B45F24C20C9">
    <w:name w:val="AD4D6EEC138D4E749E625B45F24C20C9"/>
    <w:rsid w:val="009615BD"/>
  </w:style>
  <w:style w:type="paragraph" w:customStyle="1" w:styleId="770620759647418FA211A0507DA98CD5">
    <w:name w:val="770620759647418FA211A0507DA98CD5"/>
    <w:rsid w:val="009615BD"/>
  </w:style>
  <w:style w:type="paragraph" w:customStyle="1" w:styleId="A9C1BAADC2BA485D945487202EF25639">
    <w:name w:val="A9C1BAADC2BA485D945487202EF25639"/>
    <w:rsid w:val="009615BD"/>
  </w:style>
  <w:style w:type="paragraph" w:customStyle="1" w:styleId="A34A019343AA4964BFE352A5517D23DA">
    <w:name w:val="A34A019343AA4964BFE352A5517D23DA"/>
    <w:rsid w:val="009615BD"/>
  </w:style>
  <w:style w:type="paragraph" w:customStyle="1" w:styleId="21864AAE49A148499D521E469A67E1D3">
    <w:name w:val="21864AAE49A148499D521E469A67E1D3"/>
    <w:rsid w:val="009615BD"/>
  </w:style>
  <w:style w:type="paragraph" w:customStyle="1" w:styleId="0A7C2D24859D4E81950886481AFBEDC9">
    <w:name w:val="0A7C2D24859D4E81950886481AFBEDC9"/>
    <w:rsid w:val="009615BD"/>
  </w:style>
  <w:style w:type="paragraph" w:customStyle="1" w:styleId="C4CDB4F1C88E4A90BFCDB4B7AA7398EA">
    <w:name w:val="C4CDB4F1C88E4A90BFCDB4B7AA7398EA"/>
    <w:rsid w:val="009615BD"/>
  </w:style>
  <w:style w:type="paragraph" w:customStyle="1" w:styleId="0E9050C1927A4976922824095079709A">
    <w:name w:val="0E9050C1927A4976922824095079709A"/>
    <w:rsid w:val="009615BD"/>
  </w:style>
  <w:style w:type="paragraph" w:customStyle="1" w:styleId="F6D51FA1D7974364A411289E367738A4">
    <w:name w:val="F6D51FA1D7974364A411289E367738A4"/>
    <w:rsid w:val="009615BD"/>
  </w:style>
  <w:style w:type="paragraph" w:customStyle="1" w:styleId="9C130F4A1E304E1498AAE1D13A4D0639">
    <w:name w:val="9C130F4A1E304E1498AAE1D13A4D0639"/>
    <w:rsid w:val="009615BD"/>
  </w:style>
  <w:style w:type="paragraph" w:customStyle="1" w:styleId="254700728012403AADC653B135EDBCA4">
    <w:name w:val="254700728012403AADC653B135EDBCA4"/>
    <w:rsid w:val="009615BD"/>
  </w:style>
  <w:style w:type="paragraph" w:customStyle="1" w:styleId="356E2C4BD6AE4F5B8DC8AF87AB1FFF3A">
    <w:name w:val="356E2C4BD6AE4F5B8DC8AF87AB1FFF3A"/>
    <w:rsid w:val="009615BD"/>
  </w:style>
  <w:style w:type="paragraph" w:customStyle="1" w:styleId="FEF171A0C7434BDBB14F60A9E03D4519">
    <w:name w:val="FEF171A0C7434BDBB14F60A9E03D4519"/>
    <w:rsid w:val="009615BD"/>
  </w:style>
  <w:style w:type="paragraph" w:customStyle="1" w:styleId="DE69A5DC5D6B4ED98811D64E37065049">
    <w:name w:val="DE69A5DC5D6B4ED98811D64E37065049"/>
    <w:rsid w:val="009615BD"/>
  </w:style>
  <w:style w:type="paragraph" w:customStyle="1" w:styleId="F383C75A14A143B08B4FAFDAA15E0F4B">
    <w:name w:val="F383C75A14A143B08B4FAFDAA15E0F4B"/>
    <w:rsid w:val="009615BD"/>
  </w:style>
  <w:style w:type="paragraph" w:customStyle="1" w:styleId="ACB5CD637D9C49D79AC87C849239202F">
    <w:name w:val="ACB5CD637D9C49D79AC87C849239202F"/>
    <w:rsid w:val="009615BD"/>
  </w:style>
  <w:style w:type="paragraph" w:customStyle="1" w:styleId="E705C7A2B8F94E5F8A2D07FA3F0A1E67">
    <w:name w:val="E705C7A2B8F94E5F8A2D07FA3F0A1E67"/>
    <w:rsid w:val="009615BD"/>
  </w:style>
  <w:style w:type="paragraph" w:customStyle="1" w:styleId="E3C945DFE41B4A33ABDEB45FBF2CCF30">
    <w:name w:val="E3C945DFE41B4A33ABDEB45FBF2CCF30"/>
    <w:rsid w:val="009615BD"/>
  </w:style>
  <w:style w:type="paragraph" w:customStyle="1" w:styleId="B3284A187E474181A9D1700A72438086">
    <w:name w:val="B3284A187E474181A9D1700A72438086"/>
    <w:rsid w:val="009615BD"/>
  </w:style>
  <w:style w:type="paragraph" w:customStyle="1" w:styleId="1D01ABC93E5F40958709DDD4A6AFF2F1">
    <w:name w:val="1D01ABC93E5F40958709DDD4A6AFF2F1"/>
    <w:rsid w:val="009615BD"/>
  </w:style>
  <w:style w:type="paragraph" w:customStyle="1" w:styleId="6F31624225F04142B58D628393EC5F98">
    <w:name w:val="6F31624225F04142B58D628393EC5F98"/>
    <w:rsid w:val="009615BD"/>
  </w:style>
  <w:style w:type="paragraph" w:customStyle="1" w:styleId="170043C9D547471482BF31D596F0D4D7">
    <w:name w:val="170043C9D547471482BF31D596F0D4D7"/>
    <w:rsid w:val="009615BD"/>
  </w:style>
  <w:style w:type="paragraph" w:customStyle="1" w:styleId="34351E4531824805A2F0DEFD88943101">
    <w:name w:val="34351E4531824805A2F0DEFD88943101"/>
    <w:rsid w:val="009615BD"/>
  </w:style>
  <w:style w:type="paragraph" w:customStyle="1" w:styleId="C5D33993E19C4FC2B588CCBF325AD31C">
    <w:name w:val="C5D33993E19C4FC2B588CCBF325AD31C"/>
    <w:rsid w:val="009615BD"/>
  </w:style>
  <w:style w:type="paragraph" w:customStyle="1" w:styleId="BFB4883600694EDA864B30A6CF55D91C">
    <w:name w:val="BFB4883600694EDA864B30A6CF55D91C"/>
    <w:rsid w:val="009615BD"/>
  </w:style>
  <w:style w:type="paragraph" w:customStyle="1" w:styleId="5A81EBA0F49C4BEF8520668E80F89809">
    <w:name w:val="5A81EBA0F49C4BEF8520668E80F89809"/>
    <w:rsid w:val="009615BD"/>
  </w:style>
  <w:style w:type="paragraph" w:customStyle="1" w:styleId="7A9D2EC8DAEB456F89394CB98181321D">
    <w:name w:val="7A9D2EC8DAEB456F89394CB98181321D"/>
    <w:rsid w:val="009615BD"/>
  </w:style>
  <w:style w:type="paragraph" w:customStyle="1" w:styleId="0240D97B4FCD494AB75F45B572357D57">
    <w:name w:val="0240D97B4FCD494AB75F45B572357D57"/>
    <w:rsid w:val="009615BD"/>
  </w:style>
  <w:style w:type="paragraph" w:customStyle="1" w:styleId="E837F03B2C394922966C0A74C75E2116">
    <w:name w:val="E837F03B2C394922966C0A74C75E2116"/>
    <w:rsid w:val="009615BD"/>
  </w:style>
  <w:style w:type="paragraph" w:customStyle="1" w:styleId="2C63BF292104419F9FCB47815416A6F4">
    <w:name w:val="2C63BF292104419F9FCB47815416A6F4"/>
    <w:rsid w:val="009615BD"/>
  </w:style>
  <w:style w:type="paragraph" w:customStyle="1" w:styleId="32B94CE368C249AEAD4CDF1C8377B7D7">
    <w:name w:val="32B94CE368C249AEAD4CDF1C8377B7D7"/>
    <w:rsid w:val="009615BD"/>
  </w:style>
  <w:style w:type="paragraph" w:customStyle="1" w:styleId="ED7C1B9E0D1F4A82A36936AE5D5A1D60">
    <w:name w:val="ED7C1B9E0D1F4A82A36936AE5D5A1D60"/>
    <w:rsid w:val="009615BD"/>
  </w:style>
  <w:style w:type="paragraph" w:customStyle="1" w:styleId="354C1EB35A7E433B8821303D3991AF0A">
    <w:name w:val="354C1EB35A7E433B8821303D3991AF0A"/>
    <w:rsid w:val="00082933"/>
  </w:style>
  <w:style w:type="paragraph" w:customStyle="1" w:styleId="2655ACB1E4B44EAF8DFD492878FF3165">
    <w:name w:val="2655ACB1E4B44EAF8DFD492878FF3165"/>
    <w:rsid w:val="000829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014FB30B-A9E6-4AD0-B1C1-43E1848F5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76CDF9-F57E-4598-8210-F624FC831AC7}">
  <ds:schemaRefs>
    <ds:schemaRef ds:uri="http://schemas.microsoft.com/sharepoint/v3/contenttype/forms"/>
  </ds:schemaRefs>
</ds:datastoreItem>
</file>

<file path=customXml/itemProps4.xml><?xml version="1.0" encoding="utf-8"?>
<ds:datastoreItem xmlns:ds="http://schemas.openxmlformats.org/officeDocument/2006/customXml" ds:itemID="{48B86984-48C8-4EC7-A1EF-ED70BE77415C}">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29804</Words>
  <Characters>16989</Characters>
  <Application>Microsoft Office Word</Application>
  <DocSecurity>0</DocSecurity>
  <Lines>141</Lines>
  <Paragraphs>93</Paragraphs>
  <ScaleCrop>false</ScaleCrop>
  <Manager/>
  <Company/>
  <LinksUpToDate>false</LinksUpToDate>
  <CharactersWithSpaces>46700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Mindaugas Brusokas</cp:lastModifiedBy>
  <cp:revision>2</cp:revision>
  <dcterms:created xsi:type="dcterms:W3CDTF">2026-06-10T13:31:00Z</dcterms:created>
  <dcterms:modified xsi:type="dcterms:W3CDTF">2026-06-10T13:31:00Z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509795db</vt:lpwstr>
  </property>
  <property fmtid="{D5CDD505-2E9C-101B-9397-08002B2CF9AE}" pid="3" name="ClassificationContentMarkingHeaderFontProps">
    <vt:lpwstr>#000000,10,Aptos</vt:lpwstr>
  </property>
  <property fmtid="{D5CDD505-2E9C-101B-9397-08002B2CF9AE}" pid="4" name="ClassificationContentMarkingHeaderText">
    <vt:lpwstr>INTERNAL USE</vt:lpwstr>
  </property>
  <property fmtid="{D5CDD505-2E9C-101B-9397-08002B2CF9AE}" pid="5" name="ContentTypeId">
    <vt:lpwstr>0x01010014B5713F3C089A449F627E43184E3C42</vt:lpwstr>
  </property>
  <property fmtid="{D5CDD505-2E9C-101B-9397-08002B2CF9AE}" pid="6" name="MediaServiceImageTags">
    <vt:lpwstr/>
  </property>
</Properties>
</file>